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9BCD1">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64E406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C54635C">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EEF2C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53FA3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1FC659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南银理财珠联璧合鑫逸稳一年229期封闭式公募人民币理财产品</w:t>
            </w:r>
          </w:p>
        </w:tc>
      </w:tr>
      <w:tr w14:paraId="5B1897B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F228F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4E50F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CEA96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EADF2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46D09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17240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365E7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4233A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ZZ700322500256</w:t>
            </w:r>
          </w:p>
        </w:tc>
      </w:tr>
      <w:tr w14:paraId="7B9BA6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81A5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95505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Z7003225000203(投资者可依据该编码在中国理财网www.chinawealth.com.cn查询理财产品相关信息）</w:t>
            </w:r>
          </w:p>
        </w:tc>
      </w:tr>
      <w:tr w14:paraId="4AEF89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529A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96D32DD">
            <w:pPr>
              <w:spacing w:line="200" w:lineRule="exact"/>
            </w:pPr>
            <w:r>
              <w:rPr>
                <w:rFonts w:ascii="方正黑体_GBK" w:hAnsi="方正黑体_GBK" w:eastAsia="方正黑体_GBK" w:cs="宋体"/>
                <w:sz w:val="18"/>
                <w:szCs w:val="18"/>
              </w:rPr>
              <w:t>A份额：Y30229</w:t>
            </w:r>
          </w:p>
          <w:p w14:paraId="147944D0">
            <w:pPr>
              <w:spacing w:line="200" w:lineRule="exact"/>
            </w:pPr>
            <w:r>
              <w:rPr>
                <w:rFonts w:ascii="方正黑体_GBK" w:hAnsi="方正黑体_GBK" w:eastAsia="方正黑体_GBK" w:cs="宋体"/>
                <w:sz w:val="18"/>
                <w:szCs w:val="18"/>
              </w:rPr>
              <w:t>B份额：Y31229</w:t>
            </w:r>
          </w:p>
          <w:p w14:paraId="3ABFAE5C">
            <w:pPr>
              <w:spacing w:line="200" w:lineRule="exact"/>
            </w:pPr>
            <w:r>
              <w:rPr>
                <w:rFonts w:ascii="方正黑体_GBK" w:hAnsi="方正黑体_GBK" w:eastAsia="方正黑体_GBK" w:cs="宋体"/>
                <w:sz w:val="18"/>
                <w:szCs w:val="18"/>
              </w:rPr>
              <w:t>C份额：Y32229</w:t>
            </w:r>
          </w:p>
          <w:p w14:paraId="35AE1595">
            <w:pPr>
              <w:spacing w:line="200" w:lineRule="exact"/>
            </w:pPr>
            <w:r>
              <w:rPr>
                <w:rFonts w:ascii="方正黑体_GBK" w:hAnsi="方正黑体_GBK" w:eastAsia="方正黑体_GBK" w:cs="宋体"/>
                <w:sz w:val="18"/>
                <w:szCs w:val="18"/>
              </w:rPr>
              <w:t>D份额：Y33229</w:t>
            </w:r>
          </w:p>
          <w:p w14:paraId="6299ED7D">
            <w:pPr>
              <w:spacing w:line="200" w:lineRule="exact"/>
            </w:pPr>
            <w:r>
              <w:rPr>
                <w:rFonts w:ascii="方正黑体_GBK" w:hAnsi="方正黑体_GBK" w:eastAsia="方正黑体_GBK" w:cs="宋体"/>
                <w:sz w:val="18"/>
                <w:szCs w:val="18"/>
              </w:rPr>
              <w:t>E份额：Y34229</w:t>
            </w:r>
          </w:p>
          <w:p w14:paraId="59AD60D1">
            <w:pPr>
              <w:spacing w:line="200" w:lineRule="exact"/>
            </w:pPr>
            <w:r>
              <w:rPr>
                <w:rFonts w:ascii="方正黑体_GBK" w:hAnsi="方正黑体_GBK" w:eastAsia="方正黑体_GBK" w:cs="宋体"/>
                <w:sz w:val="18"/>
                <w:szCs w:val="18"/>
              </w:rPr>
              <w:t>F份额：Y35229</w:t>
            </w:r>
          </w:p>
          <w:p w14:paraId="573FF381">
            <w:pPr>
              <w:spacing w:line="200" w:lineRule="exact"/>
            </w:pPr>
            <w:r>
              <w:rPr>
                <w:rFonts w:ascii="方正黑体_GBK" w:hAnsi="方正黑体_GBK" w:eastAsia="方正黑体_GBK" w:cs="宋体"/>
                <w:sz w:val="18"/>
                <w:szCs w:val="18"/>
              </w:rPr>
              <w:t>G份额：Y36229</w:t>
            </w:r>
          </w:p>
          <w:p w14:paraId="330AE239">
            <w:pPr>
              <w:spacing w:line="200" w:lineRule="exact"/>
            </w:pPr>
            <w:r>
              <w:rPr>
                <w:rFonts w:ascii="方正黑体_GBK" w:hAnsi="方正黑体_GBK" w:eastAsia="方正黑体_GBK" w:cs="宋体"/>
                <w:sz w:val="18"/>
                <w:szCs w:val="18"/>
              </w:rPr>
              <w:t>L份额：YB30229</w:t>
            </w:r>
          </w:p>
          <w:p w14:paraId="09CB59C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B3E59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29D4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F1C5C1B">
            <w:pPr>
              <w:spacing w:line="200" w:lineRule="exact"/>
            </w:pPr>
            <w:r>
              <w:rPr>
                <w:rFonts w:ascii="方正黑体_GBK" w:hAnsi="方正黑体_GBK" w:eastAsia="方正黑体_GBK" w:cs="宋体"/>
                <w:sz w:val="18"/>
                <w:szCs w:val="18"/>
              </w:rPr>
              <w:t>全国</w:t>
            </w:r>
          </w:p>
        </w:tc>
      </w:tr>
      <w:tr w14:paraId="629B25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BB3C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6060FF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DA165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0B53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F51274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648EA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8F56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FCF3DE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3D1B3E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CABC4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E738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17DF57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A8B1F4C">
            <w:pPr>
              <w:spacing w:line="200" w:lineRule="exact"/>
            </w:pPr>
            <w:r>
              <w:rPr>
                <w:rFonts w:ascii="方正黑体_GBK" w:hAnsi="方正黑体_GBK" w:eastAsia="方正黑体_GBK" w:cs="宋体"/>
                <w:sz w:val="18"/>
                <w:szCs w:val="18"/>
              </w:rPr>
              <w:t>A份额： 除B、C、D、E、F、G、L份额以外的所有客户（详见“销售机构”条款）。</w:t>
            </w:r>
          </w:p>
          <w:p w14:paraId="1E75A58B">
            <w:pPr>
              <w:spacing w:line="200" w:lineRule="exact"/>
            </w:pPr>
            <w:r>
              <w:rPr>
                <w:rFonts w:ascii="方正黑体_GBK" w:hAnsi="方正黑体_GBK" w:eastAsia="方正黑体_GBK" w:cs="宋体"/>
                <w:sz w:val="18"/>
                <w:szCs w:val="18"/>
              </w:rPr>
              <w:t>B份额：南京银行股份有限公司(新客或新资金或代发客户)、徽商银行股份有限公司( 常规客群)、杭州银行股份有限公司( 大众客户)、温州银行股份有限公司、烟台银行股份有限公司( 社保卡客户)、广州银行股份有限公司、江苏常熟农村商业银行股份有限公司( 专属客户)、吉林银行股份有限公司、苏州银行股份有限公司( 大众客户)、日照银行股份有限公司、秦皇岛银行股份有限公司、宁波东海银行股份有限公司( 1元起购客户)、齐鲁银行股份有限公司( 政务服务中心支行开业专享)、甘肃银行股份有限公司、天津农村商业银行股份有限公司( 滨海分行专属)、云南红塔银行股份有限公司(尊享客户（5万）)、宁波通商银行股份有限公司(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财富客群)、江苏紫金农村商业银行股份有限公司、江苏仪征农村商业银行股份有限公司( 20万元起购)、枣庄银行股份有限公司。</w:t>
            </w:r>
          </w:p>
          <w:p w14:paraId="51D91956">
            <w:pPr>
              <w:spacing w:line="200" w:lineRule="exact"/>
            </w:pPr>
            <w:r>
              <w:rPr>
                <w:rFonts w:ascii="方正黑体_GBK" w:hAnsi="方正黑体_GBK" w:eastAsia="方正黑体_GBK" w:cs="宋体"/>
                <w:sz w:val="18"/>
                <w:szCs w:val="18"/>
              </w:rPr>
              <w:t>C份额：青岛银行股份有限公司( 私行客户)、徽商银行股份有限公司(特定分行专享)、杭州银行股份有限公司( 私行客户)、四川天府银行股份有限公司( 新客新资金客户)、郑州银行股份有限公司、苏州银行股份有限公司( 公司客户)、天津农村商业银行股份有限公司(军人客户)、云南红塔银行股份有限公司(分行定制)、兰州银行股份有限公司、乌鲁木齐银行股份有限公司、宁波通商银行股份有限公司( 价值客户和新客专属)、江苏泰兴农村商业银行股份有限公司、江苏靖江农村商业银行股份有限公司、江苏盐城农村商业银行股份有限公司( 行庆特供)、江苏南通农村商业银行股份有限公司( 机构客户)、江苏大丰农村商业银行股份有限公司( 私行特邀客户)、江苏兴化农村商业银行股份有限公司、江苏镇江农村商业银行股份有限公司( 100万元起购)、江苏射阳农村商业银行股份有限公司、江苏如东农村商业银行股份有限公司。</w:t>
            </w:r>
          </w:p>
          <w:p w14:paraId="5EBD41B9">
            <w:pPr>
              <w:spacing w:line="200" w:lineRule="exact"/>
            </w:pPr>
            <w:r>
              <w:rPr>
                <w:rFonts w:ascii="方正黑体_GBK" w:hAnsi="方正黑体_GBK" w:eastAsia="方正黑体_GBK" w:cs="宋体"/>
                <w:sz w:val="18"/>
                <w:szCs w:val="18"/>
              </w:rPr>
              <w:t>D份额：四川天府银行股份有限公司(远程客户专属 )、天津农村商业银行股份有限公司( 新客户)。</w:t>
            </w:r>
          </w:p>
          <w:p w14:paraId="58BCF1C1">
            <w:pPr>
              <w:spacing w:line="200" w:lineRule="exact"/>
            </w:pPr>
            <w:r>
              <w:rPr>
                <w:rFonts w:ascii="方正黑体_GBK" w:hAnsi="方正黑体_GBK" w:eastAsia="方正黑体_GBK" w:cs="宋体"/>
                <w:sz w:val="18"/>
                <w:szCs w:val="18"/>
              </w:rPr>
              <w:t>E份额：北京农村商业银行股份有限公司、烟台银行股份有限公司(拥军客群)、齐商银行股份有限公司、蒙商银行股份有限公司、潍坊银行股份有限公司、泰安银行股份有限公司、齐鲁银行股份有限公司(拥军客群)、北京银行股份有限公司、天津农村商业银行股份有限公司(拥军客群)、山西银行股份有限公司、德州银行股份有限公司、东营银行股份有限公司。</w:t>
            </w:r>
          </w:p>
          <w:p w14:paraId="17FCB5AE">
            <w:pPr>
              <w:spacing w:line="200" w:lineRule="exact"/>
            </w:pPr>
            <w:r>
              <w:rPr>
                <w:rFonts w:ascii="方正黑体_GBK" w:hAnsi="方正黑体_GBK" w:eastAsia="方正黑体_GBK" w:cs="宋体"/>
                <w:sz w:val="18"/>
                <w:szCs w:val="18"/>
              </w:rPr>
              <w:t>F份额：兴业银行股份有限公司（普通客户）。</w:t>
            </w:r>
          </w:p>
          <w:p w14:paraId="0D4681BB">
            <w:pPr>
              <w:spacing w:line="200" w:lineRule="exact"/>
            </w:pPr>
            <w:r>
              <w:rPr>
                <w:rFonts w:ascii="方正黑体_GBK" w:hAnsi="方正黑体_GBK" w:eastAsia="方正黑体_GBK" w:cs="宋体"/>
                <w:sz w:val="18"/>
                <w:szCs w:val="18"/>
              </w:rPr>
              <w:t>G份额：兴业银行股份有限公司（新客户）。</w:t>
            </w:r>
          </w:p>
          <w:p w14:paraId="44551044">
            <w:pPr>
              <w:spacing w:line="200" w:lineRule="exact"/>
            </w:pPr>
            <w:r>
              <w:rPr>
                <w:rFonts w:ascii="方正黑体_GBK" w:hAnsi="方正黑体_GBK" w:eastAsia="方正黑体_GBK" w:cs="宋体"/>
                <w:sz w:val="18"/>
                <w:szCs w:val="18"/>
              </w:rPr>
              <w:t>L份额：江苏常熟农村商业银行股份有限公司( 专属特定客群)、天津农村商业银行股份有限公司( 私行客群)。</w:t>
            </w:r>
          </w:p>
          <w:p w14:paraId="34C4982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4A7AEA1">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15920B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9ECA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3AC683E">
            <w:pPr>
              <w:spacing w:line="200" w:lineRule="exact"/>
            </w:pPr>
            <w:r>
              <w:rPr>
                <w:rFonts w:ascii="方正黑体_GBK" w:hAnsi="方正黑体_GBK" w:eastAsia="方正黑体_GBK" w:cs="宋体"/>
                <w:sz w:val="18"/>
                <w:szCs w:val="18"/>
              </w:rPr>
              <w:t>A份额/B份额/C份额/D份额/E份额/F份额/G份额/L份额：</w:t>
            </w:r>
          </w:p>
          <w:p w14:paraId="35E0887D">
            <w:pPr>
              <w:spacing w:line="200" w:lineRule="exact"/>
            </w:pPr>
            <w:r>
              <w:rPr>
                <w:rFonts w:ascii="方正黑体_GBK" w:hAnsi="方正黑体_GBK" w:eastAsia="方正黑体_GBK" w:cs="宋体"/>
                <w:sz w:val="18"/>
                <w:szCs w:val="18"/>
              </w:rPr>
              <w:t>个人投资者投资起点金额1元人民币，以1元的整数倍递增；</w:t>
            </w:r>
          </w:p>
          <w:p w14:paraId="69347263">
            <w:pPr>
              <w:spacing w:line="200" w:lineRule="exact"/>
            </w:pPr>
            <w:r>
              <w:rPr>
                <w:rFonts w:ascii="方正黑体_GBK" w:hAnsi="方正黑体_GBK" w:eastAsia="方正黑体_GBK" w:cs="宋体"/>
                <w:sz w:val="18"/>
                <w:szCs w:val="18"/>
              </w:rPr>
              <w:t>机构投资者投资起点金额1元人民币，以1元的整数倍递增；</w:t>
            </w:r>
          </w:p>
          <w:p w14:paraId="68BB0C24">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A8305E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FA98A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787F5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45B72E6">
            <w:pPr>
              <w:spacing w:line="200" w:lineRule="exact"/>
            </w:pPr>
            <w:r>
              <w:rPr>
                <w:rFonts w:ascii="方正黑体_GBK" w:hAnsi="方正黑体_GBK" w:eastAsia="方正黑体_GBK" w:cs="宋体"/>
                <w:sz w:val="18"/>
                <w:szCs w:val="18"/>
              </w:rPr>
              <w:t>A份额/B份额/C份额/D份额/E份额/F份额/G份额/L份额：</w:t>
            </w:r>
          </w:p>
          <w:p w14:paraId="64D296DB">
            <w:pPr>
              <w:spacing w:line="200" w:lineRule="exact"/>
            </w:pPr>
            <w:r>
              <w:rPr>
                <w:rFonts w:ascii="方正黑体_GBK" w:hAnsi="方正黑体_GBK" w:eastAsia="方正黑体_GBK" w:cs="宋体"/>
                <w:sz w:val="18"/>
                <w:szCs w:val="18"/>
              </w:rPr>
              <w:t>暂不设置单个投资者持有金额上限；</w:t>
            </w:r>
          </w:p>
          <w:p w14:paraId="3A61507B">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E2AB4F9">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A83A5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8B66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FB13E7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8954A37">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0BDCC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2100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25333F8">
            <w:pPr>
              <w:spacing w:line="200" w:lineRule="exact"/>
            </w:pPr>
            <w:r>
              <w:rPr>
                <w:rFonts w:ascii="方正黑体_GBK" w:hAnsi="方正黑体_GBK" w:eastAsia="方正黑体_GBK" w:cs="宋体"/>
                <w:color w:val="000000"/>
                <w:sz w:val="18"/>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8320A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8B6AE38">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E14F57E">
            <w:pPr>
              <w:spacing w:line="200" w:lineRule="exact"/>
            </w:pPr>
            <w:r>
              <w:rPr>
                <w:rFonts w:ascii="方正黑体_GBK" w:hAnsi="方正黑体_GBK" w:eastAsia="方正黑体_GBK" w:cs="宋体"/>
                <w:sz w:val="18"/>
                <w:szCs w:val="18"/>
              </w:rPr>
              <w:t>认购份额=确认认购金额/1。（认购份额以去尾法保留两位小数）</w:t>
            </w:r>
          </w:p>
        </w:tc>
      </w:tr>
      <w:tr w14:paraId="510828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E9EDB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A50846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D5B34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A84E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C20BD0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2025年07月09日</w:t>
            </w:r>
          </w:p>
        </w:tc>
      </w:tr>
      <w:tr w14:paraId="3128DD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3230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1D56BF6">
            <w:pPr>
              <w:spacing w:line="200" w:lineRule="exact"/>
            </w:pPr>
            <w:r>
              <w:rPr>
                <w:rFonts w:ascii="方正黑体_GBK" w:hAnsi="方正黑体_GBK" w:eastAsia="方正黑体_GBK" w:cs="宋体"/>
                <w:sz w:val="18"/>
                <w:szCs w:val="18"/>
              </w:rPr>
              <w:t>2025年07月09日—实际到期日（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BBD86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B01A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C1A12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2026年08月12日</w:t>
            </w:r>
          </w:p>
        </w:tc>
      </w:tr>
      <w:tr w14:paraId="0006F3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7BEA0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9C5C428">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E120A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507F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6ADB13E">
            <w:pPr>
              <w:spacing w:line="200" w:lineRule="exact"/>
            </w:pPr>
            <w:r>
              <w:rPr>
                <w:rFonts w:ascii="方正黑体_GBK" w:hAnsi="方正黑体_GBK" w:eastAsia="方正黑体_GBK" w:cs="宋体"/>
                <w:sz w:val="18"/>
                <w:szCs w:val="18"/>
              </w:rPr>
              <w:t>本理财产品存续期间不进行分红。</w:t>
            </w:r>
          </w:p>
          <w:p w14:paraId="2A4457DF">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0DA0B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2F07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1A7505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06E4F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2CE4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CA5442A">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C6CF1FC">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DAE5E6E">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D0B4D3E">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64A619C1">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A3C6AA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7FEA4C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5FE84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F158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B2D5B7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E6EB1B1">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1E57D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A0A5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ADCF82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FBBAB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26510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647369F">
            <w:pPr>
              <w:spacing w:line="200" w:lineRule="exact"/>
            </w:pPr>
            <w:r>
              <w:rPr>
                <w:rFonts w:ascii="方正黑体_GBK" w:hAnsi="方正黑体_GBK" w:eastAsia="方正黑体_GBK" w:cs="宋体"/>
                <w:b/>
                <w:sz w:val="18"/>
                <w:szCs w:val="18"/>
              </w:rPr>
              <w:t>本理财产品拟投资以下备选非标准化债权类资产：</w:t>
            </w:r>
          </w:p>
          <w:p w14:paraId="0FD36E32">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13D09556">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3483E6C1">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598C2910">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06A513D">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07E0CD2C">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CF8957F">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6462E3C0">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60181293">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C7ECE47">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50865DCB">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3AACB15B">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24AF8339">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54CF56B">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7CEA939">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67F2633A">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3AD91EF5">
            <w:pPr>
              <w:spacing w:line="200" w:lineRule="exact"/>
            </w:pPr>
            <w:r>
              <w:rPr>
                <w:rFonts w:ascii="方正黑体_GBK" w:hAnsi="方正黑体_GBK" w:eastAsia="方正黑体_GBK" w:cs="宋体"/>
                <w:b/>
                <w:sz w:val="18"/>
                <w:szCs w:val="18"/>
              </w:rPr>
              <w:t>以上资产剩余期限均不超过产品期限。</w:t>
            </w:r>
          </w:p>
          <w:p w14:paraId="7CDAE26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5F8E2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5ECF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125246D">
            <w:pPr>
              <w:spacing w:line="200" w:lineRule="exact"/>
            </w:pPr>
            <w:r>
              <w:rPr>
                <w:rFonts w:ascii="方正黑体_GBK" w:hAnsi="方正黑体_GBK" w:eastAsia="方正黑体_GBK" w:cs="宋体"/>
                <w:sz w:val="18"/>
                <w:szCs w:val="18"/>
              </w:rPr>
              <w:t>A份额：业绩比较基准为2.55%(年化)。</w:t>
            </w:r>
          </w:p>
          <w:p w14:paraId="2E05BB34">
            <w:pPr>
              <w:spacing w:line="200" w:lineRule="exact"/>
            </w:pPr>
            <w:r>
              <w:rPr>
                <w:rFonts w:ascii="方正黑体_GBK" w:hAnsi="方正黑体_GBK" w:eastAsia="方正黑体_GBK" w:cs="宋体"/>
                <w:sz w:val="18"/>
                <w:szCs w:val="18"/>
              </w:rPr>
              <w:t>B份额：业绩比较基准为2.65%(年化)。</w:t>
            </w:r>
          </w:p>
          <w:p w14:paraId="4E2E4338">
            <w:pPr>
              <w:spacing w:line="200" w:lineRule="exact"/>
            </w:pPr>
            <w:r>
              <w:rPr>
                <w:rFonts w:ascii="方正黑体_GBK" w:hAnsi="方正黑体_GBK" w:eastAsia="方正黑体_GBK" w:cs="宋体"/>
                <w:sz w:val="18"/>
                <w:szCs w:val="18"/>
              </w:rPr>
              <w:t>C份额：业绩比较基准为2.75%(年化)。</w:t>
            </w:r>
          </w:p>
          <w:p w14:paraId="5FF1472F">
            <w:pPr>
              <w:spacing w:line="200" w:lineRule="exact"/>
            </w:pPr>
            <w:r>
              <w:rPr>
                <w:rFonts w:ascii="方正黑体_GBK" w:hAnsi="方正黑体_GBK" w:eastAsia="方正黑体_GBK" w:cs="宋体"/>
                <w:sz w:val="18"/>
                <w:szCs w:val="18"/>
              </w:rPr>
              <w:t>D份额：业绩比较基准为2.85%(年化)。</w:t>
            </w:r>
          </w:p>
          <w:p w14:paraId="5B84C363">
            <w:pPr>
              <w:spacing w:line="200" w:lineRule="exact"/>
            </w:pPr>
            <w:r>
              <w:rPr>
                <w:rFonts w:ascii="方正黑体_GBK" w:hAnsi="方正黑体_GBK" w:eastAsia="方正黑体_GBK" w:cs="宋体"/>
                <w:sz w:val="18"/>
                <w:szCs w:val="18"/>
              </w:rPr>
              <w:t>E份额：业绩比较基准为2.55%(年化)。</w:t>
            </w:r>
          </w:p>
          <w:p w14:paraId="72B6E7FD">
            <w:pPr>
              <w:spacing w:line="200" w:lineRule="exact"/>
            </w:pPr>
            <w:r>
              <w:rPr>
                <w:rFonts w:ascii="方正黑体_GBK" w:hAnsi="方正黑体_GBK" w:eastAsia="方正黑体_GBK" w:cs="宋体"/>
                <w:sz w:val="18"/>
                <w:szCs w:val="18"/>
              </w:rPr>
              <w:t>F份额：业绩比较基准为2.6%(年化)。</w:t>
            </w:r>
          </w:p>
          <w:p w14:paraId="02207E94">
            <w:pPr>
              <w:spacing w:line="200" w:lineRule="exact"/>
            </w:pPr>
            <w:r>
              <w:rPr>
                <w:rFonts w:ascii="方正黑体_GBK" w:hAnsi="方正黑体_GBK" w:eastAsia="方正黑体_GBK" w:cs="宋体"/>
                <w:sz w:val="18"/>
                <w:szCs w:val="18"/>
              </w:rPr>
              <w:t>G份额：业绩比较基准为2.65%(年化)。</w:t>
            </w:r>
          </w:p>
          <w:p w14:paraId="533187BA">
            <w:pPr>
              <w:spacing w:line="200" w:lineRule="exact"/>
            </w:pPr>
            <w:r>
              <w:rPr>
                <w:rFonts w:ascii="方正黑体_GBK" w:hAnsi="方正黑体_GBK" w:eastAsia="方正黑体_GBK" w:cs="宋体"/>
                <w:sz w:val="18"/>
                <w:szCs w:val="18"/>
              </w:rPr>
              <w:t>L份额：业绩比较基准为2.8%(年化)。</w:t>
            </w:r>
          </w:p>
          <w:p w14:paraId="0A423FA1">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5F4F63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46E20AF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DE835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254B8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2DE46B4">
            <w:pPr>
              <w:spacing w:line="200" w:lineRule="exact"/>
            </w:pPr>
            <w:r>
              <w:rPr>
                <w:rFonts w:ascii="方正黑体_GBK" w:hAnsi="方正黑体_GBK" w:eastAsia="方正黑体_GBK" w:cs="宋体"/>
                <w:b/>
                <w:sz w:val="18"/>
                <w:szCs w:val="18"/>
              </w:rPr>
              <w:t>认/申购费：本理财产品暂不收取认/申购费。</w:t>
            </w:r>
          </w:p>
          <w:p w14:paraId="4D438FEA">
            <w:pPr>
              <w:spacing w:line="200" w:lineRule="exact"/>
            </w:pPr>
            <w:r>
              <w:rPr>
                <w:rFonts w:ascii="方正黑体_GBK" w:hAnsi="方正黑体_GBK" w:eastAsia="方正黑体_GBK" w:cs="宋体"/>
                <w:b/>
                <w:sz w:val="18"/>
                <w:szCs w:val="18"/>
              </w:rPr>
              <w:t>赎回费：本理财产品暂不收取赎回费。</w:t>
            </w:r>
          </w:p>
          <w:p w14:paraId="5C263178">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9DB6B35">
            <w:pPr>
              <w:spacing w:line="200" w:lineRule="exact"/>
            </w:pPr>
            <w:r>
              <w:rPr>
                <w:rFonts w:ascii="方正黑体_GBK" w:hAnsi="方正黑体_GBK" w:eastAsia="方正黑体_GBK" w:cs="宋体"/>
                <w:b/>
                <w:sz w:val="18"/>
                <w:szCs w:val="18"/>
              </w:rPr>
              <w:t>A份额：销售费年化0.2%</w:t>
            </w:r>
          </w:p>
          <w:p w14:paraId="134DE847">
            <w:pPr>
              <w:spacing w:line="200" w:lineRule="exact"/>
            </w:pPr>
            <w:r>
              <w:rPr>
                <w:rFonts w:ascii="方正黑体_GBK" w:hAnsi="方正黑体_GBK" w:eastAsia="方正黑体_GBK" w:cs="宋体"/>
                <w:b/>
                <w:sz w:val="18"/>
                <w:szCs w:val="18"/>
              </w:rPr>
              <w:t>B份额：销售费年化0.15%</w:t>
            </w:r>
          </w:p>
          <w:p w14:paraId="7C28FD7F">
            <w:pPr>
              <w:spacing w:line="200" w:lineRule="exact"/>
            </w:pPr>
            <w:r>
              <w:rPr>
                <w:rFonts w:ascii="方正黑体_GBK" w:hAnsi="方正黑体_GBK" w:eastAsia="方正黑体_GBK" w:cs="宋体"/>
                <w:b/>
                <w:sz w:val="18"/>
                <w:szCs w:val="18"/>
              </w:rPr>
              <w:t>C份额：销售费年化0.05%</w:t>
            </w:r>
          </w:p>
          <w:p w14:paraId="2F75F9F7">
            <w:pPr>
              <w:spacing w:line="200" w:lineRule="exact"/>
            </w:pPr>
            <w:r>
              <w:rPr>
                <w:rFonts w:ascii="方正黑体_GBK" w:hAnsi="方正黑体_GBK" w:eastAsia="方正黑体_GBK" w:cs="宋体"/>
                <w:b/>
                <w:sz w:val="18"/>
                <w:szCs w:val="18"/>
              </w:rPr>
              <w:t>D份额：销售费年化0%</w:t>
            </w:r>
          </w:p>
          <w:p w14:paraId="4B098CE5">
            <w:pPr>
              <w:spacing w:line="200" w:lineRule="exact"/>
            </w:pPr>
            <w:r>
              <w:rPr>
                <w:rFonts w:ascii="方正黑体_GBK" w:hAnsi="方正黑体_GBK" w:eastAsia="方正黑体_GBK" w:cs="宋体"/>
                <w:b/>
                <w:sz w:val="18"/>
                <w:szCs w:val="18"/>
              </w:rPr>
              <w:t>E份额：销售费年化0.3%</w:t>
            </w:r>
          </w:p>
          <w:p w14:paraId="3F037D87">
            <w:pPr>
              <w:spacing w:line="200" w:lineRule="exact"/>
            </w:pPr>
            <w:r>
              <w:rPr>
                <w:rFonts w:ascii="方正黑体_GBK" w:hAnsi="方正黑体_GBK" w:eastAsia="方正黑体_GBK" w:cs="宋体"/>
                <w:b/>
                <w:sz w:val="18"/>
                <w:szCs w:val="18"/>
              </w:rPr>
              <w:t>F份额：销售费年化0.25%</w:t>
            </w:r>
          </w:p>
          <w:p w14:paraId="1E1EBB84">
            <w:pPr>
              <w:spacing w:line="200" w:lineRule="exact"/>
            </w:pPr>
            <w:r>
              <w:rPr>
                <w:rFonts w:ascii="方正黑体_GBK" w:hAnsi="方正黑体_GBK" w:eastAsia="方正黑体_GBK" w:cs="宋体"/>
                <w:b/>
                <w:sz w:val="18"/>
                <w:szCs w:val="18"/>
              </w:rPr>
              <w:t>G份额：销售费年化0.2%</w:t>
            </w:r>
          </w:p>
          <w:p w14:paraId="52642B5C">
            <w:pPr>
              <w:spacing w:line="200" w:lineRule="exact"/>
            </w:pPr>
            <w:r>
              <w:rPr>
                <w:rFonts w:ascii="方正黑体_GBK" w:hAnsi="方正黑体_GBK" w:eastAsia="方正黑体_GBK" w:cs="宋体"/>
                <w:b/>
                <w:sz w:val="18"/>
                <w:szCs w:val="18"/>
              </w:rPr>
              <w:t>L份额：销售费年化0.05%</w:t>
            </w:r>
          </w:p>
          <w:p w14:paraId="72636105">
            <w:pPr>
              <w:spacing w:line="200" w:lineRule="exact"/>
            </w:pPr>
            <w:r>
              <w:rPr>
                <w:rFonts w:ascii="方正黑体_GBK" w:hAnsi="方正黑体_GBK" w:eastAsia="方正黑体_GBK" w:cs="宋体"/>
                <w:b/>
                <w:sz w:val="18"/>
                <w:szCs w:val="18"/>
              </w:rPr>
              <w:t>每日计提的销售费=前一日理财产品资产净值×年化销售费率÷365</w:t>
            </w:r>
          </w:p>
          <w:p w14:paraId="56CA34B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D1CC255">
            <w:pPr>
              <w:spacing w:line="200" w:lineRule="exact"/>
            </w:pPr>
            <w:r>
              <w:rPr>
                <w:rFonts w:ascii="方正黑体_GBK" w:hAnsi="方正黑体_GBK" w:eastAsia="方正黑体_GBK" w:cs="宋体"/>
                <w:b/>
                <w:sz w:val="18"/>
                <w:szCs w:val="18"/>
              </w:rPr>
              <w:t>A份额：固定管理费年化0.2%</w:t>
            </w:r>
          </w:p>
          <w:p w14:paraId="089591FE">
            <w:pPr>
              <w:spacing w:line="200" w:lineRule="exact"/>
            </w:pPr>
            <w:r>
              <w:rPr>
                <w:rFonts w:ascii="方正黑体_GBK" w:hAnsi="方正黑体_GBK" w:eastAsia="方正黑体_GBK" w:cs="宋体"/>
                <w:b/>
                <w:sz w:val="18"/>
                <w:szCs w:val="18"/>
              </w:rPr>
              <w:t>B份额：固定管理费年化0.15%</w:t>
            </w:r>
          </w:p>
          <w:p w14:paraId="28DBADC0">
            <w:pPr>
              <w:spacing w:line="200" w:lineRule="exact"/>
            </w:pPr>
            <w:r>
              <w:rPr>
                <w:rFonts w:ascii="方正黑体_GBK" w:hAnsi="方正黑体_GBK" w:eastAsia="方正黑体_GBK" w:cs="宋体"/>
                <w:b/>
                <w:sz w:val="18"/>
                <w:szCs w:val="18"/>
              </w:rPr>
              <w:t>C份额：固定管理费年化0.15%</w:t>
            </w:r>
          </w:p>
          <w:p w14:paraId="1F871A41">
            <w:pPr>
              <w:spacing w:line="200" w:lineRule="exact"/>
            </w:pPr>
            <w:r>
              <w:rPr>
                <w:rFonts w:ascii="方正黑体_GBK" w:hAnsi="方正黑体_GBK" w:eastAsia="方正黑体_GBK" w:cs="宋体"/>
                <w:b/>
                <w:sz w:val="18"/>
                <w:szCs w:val="18"/>
              </w:rPr>
              <w:t>D份额：固定管理费年化0.1%</w:t>
            </w:r>
          </w:p>
          <w:p w14:paraId="6DA5442D">
            <w:pPr>
              <w:spacing w:line="200" w:lineRule="exact"/>
            </w:pPr>
            <w:r>
              <w:rPr>
                <w:rFonts w:ascii="方正黑体_GBK" w:hAnsi="方正黑体_GBK" w:eastAsia="方正黑体_GBK" w:cs="宋体"/>
                <w:b/>
                <w:sz w:val="18"/>
                <w:szCs w:val="18"/>
              </w:rPr>
              <w:t>E份额：固定管理费年化0.1%</w:t>
            </w:r>
          </w:p>
          <w:p w14:paraId="589AFABF">
            <w:pPr>
              <w:spacing w:line="200" w:lineRule="exact"/>
            </w:pPr>
            <w:r>
              <w:rPr>
                <w:rFonts w:ascii="方正黑体_GBK" w:hAnsi="方正黑体_GBK" w:eastAsia="方正黑体_GBK" w:cs="宋体"/>
                <w:b/>
                <w:sz w:val="18"/>
                <w:szCs w:val="18"/>
              </w:rPr>
              <w:t>F份额：固定管理费年化0.1%</w:t>
            </w:r>
          </w:p>
          <w:p w14:paraId="53966016">
            <w:pPr>
              <w:spacing w:line="200" w:lineRule="exact"/>
            </w:pPr>
            <w:r>
              <w:rPr>
                <w:rFonts w:ascii="方正黑体_GBK" w:hAnsi="方正黑体_GBK" w:eastAsia="方正黑体_GBK" w:cs="宋体"/>
                <w:b/>
                <w:sz w:val="18"/>
                <w:szCs w:val="18"/>
              </w:rPr>
              <w:t>G份额：固定管理费年化0.1%</w:t>
            </w:r>
          </w:p>
          <w:p w14:paraId="2D8924DA">
            <w:pPr>
              <w:spacing w:line="200" w:lineRule="exact"/>
            </w:pPr>
            <w:r>
              <w:rPr>
                <w:rFonts w:ascii="方正黑体_GBK" w:hAnsi="方正黑体_GBK" w:eastAsia="方正黑体_GBK" w:cs="宋体"/>
                <w:b/>
                <w:sz w:val="18"/>
                <w:szCs w:val="18"/>
              </w:rPr>
              <w:t>L份额：固定管理费年化0.1%</w:t>
            </w:r>
          </w:p>
          <w:p w14:paraId="2DE232B1">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D1BB508">
            <w:pPr>
              <w:spacing w:line="200" w:lineRule="exact"/>
            </w:pPr>
            <w:r>
              <w:rPr>
                <w:rFonts w:ascii="方正黑体_GBK" w:hAnsi="方正黑体_GBK" w:eastAsia="方正黑体_GBK" w:cs="宋体"/>
                <w:b/>
                <w:sz w:val="18"/>
                <w:szCs w:val="18"/>
              </w:rPr>
              <w:t>托管费：</w:t>
            </w:r>
          </w:p>
          <w:p w14:paraId="76D5855E">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CB3C04F">
            <w:pPr>
              <w:spacing w:line="200" w:lineRule="exact"/>
            </w:pPr>
            <w:r>
              <w:rPr>
                <w:rFonts w:ascii="方正黑体_GBK" w:hAnsi="方正黑体_GBK" w:eastAsia="方正黑体_GBK" w:cs="宋体"/>
                <w:b/>
                <w:sz w:val="18"/>
                <w:szCs w:val="18"/>
              </w:rPr>
              <w:t>每日计提的托管费=前一日理财产品资产净值×年化托管费率÷365</w:t>
            </w:r>
          </w:p>
          <w:p w14:paraId="3EF7DE94">
            <w:pPr>
              <w:spacing w:line="200" w:lineRule="exact"/>
            </w:pPr>
            <w:r>
              <w:rPr>
                <w:rFonts w:ascii="方正黑体_GBK" w:hAnsi="方正黑体_GBK" w:eastAsia="方正黑体_GBK" w:cs="宋体"/>
                <w:b/>
                <w:sz w:val="18"/>
                <w:szCs w:val="18"/>
              </w:rPr>
              <w:t>业绩报酬：</w:t>
            </w:r>
          </w:p>
          <w:p w14:paraId="2CF8D91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2276A3A7">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29D6900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604D0472">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60EFABF4">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E份额：到期兑付时，当期产品投资的实际资产组合收益（扣除销售费、固定管理费、托管费等相关费用）超过2.55%（年化，即产品该份额对应的业绩报酬计提基准）时，超过部分管理人将按60%收取业绩报酬。</w:t>
            </w:r>
          </w:p>
          <w:p w14:paraId="659EEF26">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39CE4B25">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5DA6508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1D06DBE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1ABEB84">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03A1635D">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34FB27B">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08ACB20">
            <w:pPr>
              <w:spacing w:line="200" w:lineRule="exact"/>
            </w:pPr>
            <w:r>
              <w:rPr>
                <w:rFonts w:ascii="方正黑体_GBK" w:hAnsi="方正黑体_GBK" w:eastAsia="方正黑体_GBK" w:cs="宋体"/>
                <w:b/>
                <w:sz w:val="18"/>
                <w:szCs w:val="18"/>
              </w:rPr>
              <w:t>计算本区间业绩报酬的公式如下：</w:t>
            </w:r>
          </w:p>
          <w:p w14:paraId="35BC6664">
            <w:pPr>
              <w:spacing w:line="200" w:lineRule="exact"/>
            </w:pPr>
            <w:r>
              <w:rPr>
                <w:rFonts w:ascii="方正黑体_GBK" w:hAnsi="方正黑体_GBK" w:eastAsia="方正黑体_GBK" w:cs="宋体"/>
                <w:b/>
                <w:sz w:val="18"/>
                <w:szCs w:val="18"/>
              </w:rPr>
              <w:t>A={B-C*D*(1+E*F/365)}*G。</w:t>
            </w:r>
          </w:p>
          <w:p w14:paraId="4675EE89">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4EBD8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98EC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4586253">
            <w:pPr>
              <w:spacing w:line="200" w:lineRule="exact"/>
            </w:pPr>
            <w:r>
              <w:rPr>
                <w:rFonts w:ascii="方正黑体_GBK" w:hAnsi="方正黑体_GBK" w:eastAsia="方正黑体_GBK" w:cs="宋体"/>
                <w:sz w:val="18"/>
                <w:szCs w:val="18"/>
              </w:rPr>
              <w:t>具体详见本理财产品风险揭示书。</w:t>
            </w:r>
          </w:p>
        </w:tc>
      </w:tr>
      <w:tr w14:paraId="741963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5AA7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6A9AA84">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18A6FA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543331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6C2E0AC">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051707D">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45A9843">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F7AFE4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7CF74FD">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DFB95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B504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9DA4E2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14:paraId="51A53D01">
            <w:pPr>
              <w:spacing w:line="200" w:lineRule="exact"/>
              <w:jc w:val="left"/>
            </w:pPr>
            <w:r>
              <w:rPr>
                <w:rFonts w:ascii="方正黑体_GBK" w:hAnsi="方正黑体_GBK" w:eastAsia="方正黑体_GBK" w:cs="宋体"/>
                <w:sz w:val="18"/>
                <w:szCs w:val="18"/>
              </w:rPr>
              <w:t>销售机构主要职责如下：</w:t>
            </w:r>
          </w:p>
          <w:p w14:paraId="07D7B95E">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572B8A3">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6CCF0D41">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960F19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1144F16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08D8C11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F248B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D8B2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9D25615">
            <w:pPr>
              <w:spacing w:line="200" w:lineRule="exact"/>
            </w:pPr>
            <w:r>
              <w:rPr>
                <w:rFonts w:ascii="方正黑体_GBK" w:hAnsi="方正黑体_GBK" w:eastAsia="方正黑体_GBK" w:cs="宋体"/>
                <w:sz w:val="18"/>
                <w:szCs w:val="18"/>
              </w:rPr>
              <w:t>本理财产品托管人为南京银行股份有限公司，主要职责如下：</w:t>
            </w:r>
          </w:p>
          <w:p w14:paraId="3AB74474">
            <w:pPr>
              <w:spacing w:line="200" w:lineRule="exact"/>
            </w:pPr>
            <w:r>
              <w:rPr>
                <w:rFonts w:ascii="方正黑体_GBK" w:hAnsi="方正黑体_GBK" w:eastAsia="方正黑体_GBK" w:cs="宋体"/>
                <w:sz w:val="18"/>
                <w:szCs w:val="18"/>
              </w:rPr>
              <w:t>1.安全保管理财产品财产；</w:t>
            </w:r>
          </w:p>
          <w:p w14:paraId="458B721D">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4A32BB2">
            <w:pPr>
              <w:spacing w:line="200" w:lineRule="exact"/>
            </w:pPr>
            <w:r>
              <w:rPr>
                <w:rFonts w:ascii="方正黑体_GBK" w:hAnsi="方正黑体_GBK" w:eastAsia="方正黑体_GBK" w:cs="宋体"/>
                <w:sz w:val="18"/>
                <w:szCs w:val="18"/>
              </w:rPr>
              <w:t>3.按照托管协议约定和管理人的投资指令，及时办理清算、交割事宜；</w:t>
            </w:r>
          </w:p>
          <w:p w14:paraId="5040940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41BAB16">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8C0600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C9DC598">
            <w:pPr>
              <w:spacing w:line="200" w:lineRule="exact"/>
            </w:pPr>
            <w:r>
              <w:rPr>
                <w:rFonts w:ascii="方正黑体_GBK" w:hAnsi="方正黑体_GBK" w:eastAsia="方正黑体_GBK" w:cs="宋体"/>
                <w:sz w:val="18"/>
                <w:szCs w:val="18"/>
              </w:rPr>
              <w:t>7.理财托管业务活动的记录、账册、报表和其他相关资料保存20年以上；</w:t>
            </w:r>
          </w:p>
          <w:p w14:paraId="155E758F">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0A3A67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38F2ED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931D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BB4AF5F">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34E63FB5">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14:paraId="2838C3A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27C6717">
            <w:pPr>
              <w:spacing w:line="200" w:lineRule="exact"/>
            </w:pPr>
            <w:r>
              <w:rPr>
                <w:rFonts w:ascii="方正黑体_GBK" w:hAnsi="方正黑体_GBK" w:eastAsia="方正黑体_GBK" w:cs="宋体"/>
                <w:sz w:val="18"/>
                <w:szCs w:val="18"/>
              </w:rPr>
              <w:t>上述投资合作机构简介：</w:t>
            </w:r>
          </w:p>
          <w:p w14:paraId="3AF16C49">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4BA2946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88BA20B">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8B79A62">
            <w:pPr>
              <w:spacing w:line="200" w:lineRule="exact"/>
            </w:pPr>
            <w:r>
              <w:rPr>
                <w:rFonts w:ascii="方正黑体_GBK" w:hAnsi="方正黑体_GBK" w:eastAsia="方正黑体_GBK" w:cs="宋体"/>
                <w:sz w:val="18"/>
                <w:szCs w:val="18"/>
              </w:rPr>
              <w:t>国联基金管理有限公司成立于2013年05月31日，注册资本金11.5亿元。</w:t>
            </w:r>
          </w:p>
          <w:p w14:paraId="202674A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512464F">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6D6BDA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93911E4">
            <w:pPr>
              <w:spacing w:line="200" w:lineRule="exact"/>
            </w:pPr>
            <w:r>
              <w:rPr>
                <w:rFonts w:ascii="方正黑体_GBK" w:hAnsi="方正黑体_GBK" w:eastAsia="方正黑体_GBK" w:cs="宋体"/>
                <w:sz w:val="18"/>
                <w:szCs w:val="18"/>
              </w:rPr>
              <w:t>华鑫国际信托有限公司成立于1984年06月01日，注册资本金73.95亿元。</w:t>
            </w:r>
          </w:p>
          <w:p w14:paraId="675DB842">
            <w:pPr>
              <w:spacing w:line="200" w:lineRule="exact"/>
            </w:pPr>
            <w:r>
              <w:rPr>
                <w:rFonts w:ascii="方正黑体_GBK" w:hAnsi="方正黑体_GBK" w:eastAsia="方正黑体_GBK" w:cs="宋体"/>
                <w:sz w:val="18"/>
                <w:szCs w:val="18"/>
              </w:rPr>
              <w:t>建信保险资产管理有限公司成立于2016年04月27日，注册资本金3亿元。</w:t>
            </w:r>
          </w:p>
          <w:p w14:paraId="2AB1BDCE">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48CDA3C">
            <w:pPr>
              <w:spacing w:line="200" w:lineRule="exact"/>
            </w:pPr>
            <w:r>
              <w:rPr>
                <w:rFonts w:ascii="方正黑体_GBK" w:hAnsi="方正黑体_GBK" w:eastAsia="方正黑体_GBK" w:cs="宋体"/>
                <w:sz w:val="18"/>
                <w:szCs w:val="18"/>
              </w:rPr>
              <w:t>交银国际信托有限公司成立于1983年11月23日，注册资本金57.65亿元。</w:t>
            </w:r>
          </w:p>
          <w:p w14:paraId="63EDAC57">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F677DA7">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B1993D9">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9AA0F57">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AB946DC">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8845A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2E64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CD18B8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7B65432">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1EEFC96">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72C6BC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E4D66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C61D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D9B9FE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635F6A2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0B28BD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712899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A64ABD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2B56AA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CB2313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CC4D6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04881E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2640C2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ACD87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965473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79DF2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44AF6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04BE18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D8ED0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56369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A0B3F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6F86EC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2D1D0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255C8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22F8D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2FD8E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B37A4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58A24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58CDB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34CA9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78C0D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72AC5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BC5CE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D5DE0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00B3D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35D248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E796F6F">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南银理财珠联璧合鑫逸稳一年229期封闭式公募人民币理财产品</w:t>
      </w:r>
      <w:r>
        <w:rPr>
          <w:rFonts w:hint="eastAsia" w:ascii="方正黑体_GBK" w:hAnsi="方正黑体_GBK" w:eastAsia="方正黑体_GBK"/>
          <w:vanish w:val="0"/>
          <w:color w:val="3D3D3D"/>
          <w:kern w:val="0"/>
          <w:sz w:val="15"/>
          <w:szCs w:val="15"/>
        </w:rPr>
        <w:t>。</w:t>
      </w:r>
    </w:p>
    <w:p w14:paraId="401FDF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C4491E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8F4F5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E0D9D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A66A93E">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AF75A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90524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BF02D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576F4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86083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46694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D50A0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8D1EF3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85917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2AC98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5A4C9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053D5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5AFBA4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B4258E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65B48C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2950AC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FB1DA4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DE9117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B1FC1E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2DD672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96D521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32360A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29C77B3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9F5C9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219C015">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78BEA95">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9B9BCD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99F98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A4B99C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B9DCD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0B983FC">
      <w:pPr>
        <w:spacing w:line="200" w:lineRule="exact"/>
        <w:ind w:firstLine="300"/>
        <w:jc w:val="both"/>
      </w:pPr>
      <w:r>
        <w:rPr>
          <w:rFonts w:ascii="方正黑体_GBK" w:hAnsi="方正黑体_GBK" w:eastAsia="方正黑体_GBK" w:cs="宋体"/>
          <w:sz w:val="15"/>
          <w:szCs w:val="20"/>
        </w:rPr>
        <w:t>（一）估值日</w:t>
      </w:r>
    </w:p>
    <w:p w14:paraId="2F37B88B">
      <w:pPr>
        <w:spacing w:line="200" w:lineRule="exact"/>
        <w:ind w:firstLine="300"/>
        <w:jc w:val="both"/>
      </w:pPr>
      <w:r>
        <w:rPr>
          <w:rFonts w:ascii="方正黑体_GBK" w:hAnsi="方正黑体_GBK" w:eastAsia="方正黑体_GBK" w:cs="宋体"/>
          <w:sz w:val="15"/>
          <w:szCs w:val="20"/>
        </w:rPr>
        <w:t>本理财产品每个工作日进行估值。</w:t>
      </w:r>
    </w:p>
    <w:p w14:paraId="583B7996">
      <w:pPr>
        <w:spacing w:line="200" w:lineRule="exact"/>
        <w:ind w:firstLine="300"/>
        <w:jc w:val="both"/>
      </w:pPr>
      <w:r>
        <w:rPr>
          <w:rFonts w:ascii="方正黑体_GBK" w:hAnsi="方正黑体_GBK" w:eastAsia="方正黑体_GBK" w:cs="宋体"/>
          <w:sz w:val="15"/>
          <w:szCs w:val="20"/>
        </w:rPr>
        <w:t>（二）估值对象</w:t>
      </w:r>
    </w:p>
    <w:p w14:paraId="309E8F71">
      <w:pPr>
        <w:spacing w:line="200" w:lineRule="exact"/>
        <w:ind w:firstLine="300"/>
        <w:jc w:val="both"/>
      </w:pPr>
      <w:r>
        <w:rPr>
          <w:rFonts w:ascii="方正黑体_GBK" w:hAnsi="方正黑体_GBK" w:eastAsia="方正黑体_GBK" w:cs="宋体"/>
          <w:sz w:val="15"/>
          <w:szCs w:val="20"/>
        </w:rPr>
        <w:t>本理财产品所拥有的所有资产及负债。</w:t>
      </w:r>
    </w:p>
    <w:p w14:paraId="3BCC6FEA">
      <w:pPr>
        <w:spacing w:line="200" w:lineRule="exact"/>
        <w:ind w:firstLine="300"/>
        <w:jc w:val="both"/>
      </w:pPr>
      <w:r>
        <w:rPr>
          <w:rFonts w:ascii="方正黑体_GBK" w:hAnsi="方正黑体_GBK" w:eastAsia="方正黑体_GBK" w:cs="宋体"/>
          <w:sz w:val="15"/>
          <w:szCs w:val="20"/>
        </w:rPr>
        <w:t>（三）估值目的</w:t>
      </w:r>
    </w:p>
    <w:p w14:paraId="1C13EEE2">
      <w:pPr>
        <w:spacing w:line="200" w:lineRule="exact"/>
        <w:ind w:firstLine="300"/>
        <w:jc w:val="both"/>
      </w:pPr>
      <w:r>
        <w:rPr>
          <w:rFonts w:ascii="方正黑体_GBK" w:hAnsi="方正黑体_GBK" w:eastAsia="方正黑体_GBK" w:cs="宋体"/>
          <w:sz w:val="15"/>
          <w:szCs w:val="20"/>
        </w:rPr>
        <w:t>客观、准确反映理财产品的价值。</w:t>
      </w:r>
    </w:p>
    <w:p w14:paraId="68E86621">
      <w:pPr>
        <w:spacing w:line="200" w:lineRule="exact"/>
        <w:ind w:firstLine="300"/>
        <w:jc w:val="both"/>
      </w:pPr>
      <w:r>
        <w:rPr>
          <w:rFonts w:ascii="方正黑体_GBK" w:hAnsi="方正黑体_GBK" w:eastAsia="方正黑体_GBK" w:cs="宋体"/>
          <w:sz w:val="15"/>
          <w:szCs w:val="20"/>
        </w:rPr>
        <w:t>（四）估值原则</w:t>
      </w:r>
    </w:p>
    <w:p w14:paraId="07EFF599">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B5E45C8">
      <w:pPr>
        <w:spacing w:line="200" w:lineRule="exact"/>
        <w:ind w:firstLine="300"/>
        <w:jc w:val="both"/>
      </w:pPr>
      <w:r>
        <w:rPr>
          <w:rFonts w:ascii="方正黑体_GBK" w:hAnsi="方正黑体_GBK" w:eastAsia="方正黑体_GBK" w:cs="宋体"/>
          <w:sz w:val="15"/>
          <w:szCs w:val="20"/>
        </w:rPr>
        <w:t>（五）估值方法</w:t>
      </w:r>
    </w:p>
    <w:p w14:paraId="54CA9E5F">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082560A">
      <w:pPr>
        <w:spacing w:line="200" w:lineRule="exact"/>
        <w:ind w:firstLine="440"/>
      </w:pPr>
      <w:r>
        <w:rPr>
          <w:rFonts w:ascii="方正黑体_GBK" w:hAnsi="方正黑体_GBK" w:eastAsia="方正黑体_GBK" w:cs="宋体"/>
          <w:sz w:val="18"/>
          <w:szCs w:val="20"/>
        </w:rPr>
        <w:t>1.银行存款、回购等货币市场工具</w:t>
      </w:r>
    </w:p>
    <w:p w14:paraId="57B77AE1">
      <w:pPr>
        <w:spacing w:line="200" w:lineRule="exact"/>
        <w:ind w:firstLine="440"/>
      </w:pPr>
      <w:r>
        <w:rPr>
          <w:rFonts w:ascii="方正黑体_GBK" w:hAnsi="方正黑体_GBK" w:eastAsia="方正黑体_GBK" w:cs="宋体"/>
          <w:sz w:val="18"/>
          <w:szCs w:val="20"/>
        </w:rPr>
        <w:t>以本金列示，逐日计提利息。</w:t>
      </w:r>
    </w:p>
    <w:p w14:paraId="0D4B4B38">
      <w:pPr>
        <w:spacing w:line="200" w:lineRule="exact"/>
        <w:ind w:firstLine="440"/>
      </w:pPr>
      <w:r>
        <w:rPr>
          <w:rFonts w:ascii="方正黑体_GBK" w:hAnsi="方正黑体_GBK" w:eastAsia="方正黑体_GBK" w:cs="宋体"/>
          <w:sz w:val="18"/>
          <w:szCs w:val="20"/>
        </w:rPr>
        <w:t>2.债券类资产</w:t>
      </w:r>
    </w:p>
    <w:p w14:paraId="32B64C90">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DF4BE15">
      <w:pPr>
        <w:spacing w:line="200" w:lineRule="exact"/>
        <w:ind w:firstLine="440"/>
      </w:pPr>
      <w:r>
        <w:rPr>
          <w:rFonts w:ascii="方正黑体_GBK" w:hAnsi="方正黑体_GBK" w:eastAsia="方正黑体_GBK" w:cs="宋体"/>
          <w:sz w:val="18"/>
          <w:szCs w:val="20"/>
        </w:rPr>
        <w:t>3.非标准化债权类资产</w:t>
      </w:r>
    </w:p>
    <w:p w14:paraId="78FDBF54">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530B031A">
      <w:pPr>
        <w:spacing w:line="200" w:lineRule="exact"/>
        <w:ind w:firstLine="440"/>
      </w:pPr>
      <w:r>
        <w:rPr>
          <w:rFonts w:ascii="方正黑体_GBK" w:hAnsi="方正黑体_GBK" w:eastAsia="方正黑体_GBK" w:cs="宋体"/>
          <w:sz w:val="18"/>
          <w:szCs w:val="20"/>
        </w:rPr>
        <w:t>4.证券投资基金、资管计划、信托计划等资产</w:t>
      </w:r>
    </w:p>
    <w:p w14:paraId="3B45EFBF">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1831CFF">
      <w:pPr>
        <w:spacing w:line="200" w:lineRule="exact"/>
        <w:ind w:firstLine="440"/>
      </w:pPr>
      <w:r>
        <w:rPr>
          <w:rFonts w:ascii="方正黑体_GBK" w:hAnsi="方正黑体_GBK" w:eastAsia="方正黑体_GBK" w:cs="宋体"/>
          <w:sz w:val="18"/>
          <w:szCs w:val="20"/>
        </w:rPr>
        <w:t>5.股权类及其他资产</w:t>
      </w:r>
    </w:p>
    <w:p w14:paraId="1B8CDB51">
      <w:pPr>
        <w:spacing w:line="200" w:lineRule="exact"/>
        <w:ind w:firstLine="440"/>
      </w:pPr>
      <w:r>
        <w:rPr>
          <w:rFonts w:ascii="方正黑体_GBK" w:hAnsi="方正黑体_GBK" w:eastAsia="方正黑体_GBK" w:cs="宋体"/>
          <w:sz w:val="18"/>
          <w:szCs w:val="20"/>
        </w:rPr>
        <w:t>按照公允价值估值，优先采用市值法估值。</w:t>
      </w:r>
    </w:p>
    <w:p w14:paraId="7029CB4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31D0902">
      <w:pPr>
        <w:spacing w:line="200" w:lineRule="exact"/>
        <w:ind w:firstLine="300"/>
        <w:jc w:val="both"/>
      </w:pPr>
      <w:r>
        <w:rPr>
          <w:rFonts w:ascii="方正黑体_GBK" w:hAnsi="方正黑体_GBK" w:eastAsia="方正黑体_GBK" w:cs="宋体"/>
          <w:sz w:val="15"/>
          <w:szCs w:val="20"/>
        </w:rPr>
        <w:t>（六）估值错误及暂停估值</w:t>
      </w:r>
    </w:p>
    <w:p w14:paraId="5BA924C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F2D373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AF0DCA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D67DF7F">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F98DC0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34F9BC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C5610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38A717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173A4D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AD1AF0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3F6152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186D2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5AE82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CD7716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72B25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5773A3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CEA95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6B9F91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25C95A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DB1541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73CB7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69047CE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470DA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79E234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F75A8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002532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48733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F28F95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DCA30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422973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7A406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3FE10D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23324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15BD92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79C28C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05D7CC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221559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64E128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8959D68">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EEA71">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56A78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ae068ae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a9f80ad"/>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a19389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5776f8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5be1486"/>
    <w:uiPriority w:val="0"/>
  </w:style>
  <w:style w:type="paragraph" w:customStyle="1" w:styleId="20">
    <w:name w:val="toc 1cc723fdc"/>
    <w:basedOn w:val="15"/>
    <w:next w:val="1"/>
    <w:autoRedefine/>
    <w:uiPriority w:val="0"/>
  </w:style>
  <w:style w:type="paragraph" w:customStyle="1" w:styleId="21">
    <w:name w:val="toc 282307994"/>
    <w:basedOn w:val="15"/>
    <w:next w:val="1"/>
    <w:autoRedefine/>
    <w:uiPriority w:val="0"/>
    <w:pPr>
      <w:ind w:left="420"/>
    </w:pPr>
  </w:style>
  <w:style w:type="paragraph" w:customStyle="1" w:styleId="22">
    <w:name w:val="toc 3e87dcb79"/>
    <w:basedOn w:val="15"/>
    <w:next w:val="1"/>
    <w:autoRedefine/>
    <w:uiPriority w:val="0"/>
    <w:pPr>
      <w:ind w:left="840"/>
    </w:pPr>
  </w:style>
  <w:style w:type="paragraph" w:customStyle="1" w:styleId="23">
    <w:name w:val="toc 4298260ed"/>
    <w:basedOn w:val="15"/>
    <w:next w:val="1"/>
    <w:autoRedefine/>
    <w:uiPriority w:val="0"/>
    <w:pPr>
      <w:ind w:left="1260"/>
    </w:pPr>
  </w:style>
  <w:style w:type="paragraph" w:customStyle="1" w:styleId="24">
    <w:name w:val="toc 5216f8893"/>
    <w:basedOn w:val="15"/>
    <w:next w:val="1"/>
    <w:autoRedefine/>
    <w:uiPriority w:val="0"/>
    <w:pPr>
      <w:ind w:left="1680"/>
    </w:pPr>
  </w:style>
  <w:style w:type="paragraph" w:customStyle="1" w:styleId="25">
    <w:name w:val="header12db1fe1"/>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5b96002"/>
    <w:basedOn w:val="15"/>
    <w:uiPriority w:val="0"/>
    <w:pPr>
      <w:tabs>
        <w:tab w:val="center" w:pos="4153"/>
        <w:tab w:val="right" w:pos="8307"/>
      </w:tabs>
      <w:adjustRightInd/>
      <w:snapToGrid w:val="0"/>
      <w:contextualSpacing w:val="0"/>
      <w:jc w:val="left"/>
    </w:pPr>
    <w:rPr>
      <w:sz w:val="18"/>
    </w:rPr>
  </w:style>
  <w:style w:type="character" w:customStyle="1" w:styleId="27">
    <w:name w:val="Strong2d3f6c81"/>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ba329bd"/>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ae18532"/>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e60eb9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dfda83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7b68e38"/>
    <w:uiPriority w:val="0"/>
  </w:style>
  <w:style w:type="paragraph" w:customStyle="1" w:styleId="34">
    <w:name w:val="Normal Indent7fc6ecc9"/>
    <w:basedOn w:val="29"/>
    <w:uiPriority w:val="0"/>
    <w:pPr>
      <w:ind w:firstLine="200" w:firstLineChars="200"/>
    </w:pPr>
  </w:style>
  <w:style w:type="paragraph" w:customStyle="1" w:styleId="35">
    <w:name w:val="toc 59b7a59fa"/>
    <w:basedOn w:val="29"/>
    <w:next w:val="1"/>
    <w:uiPriority w:val="0"/>
    <w:pPr>
      <w:ind w:left="1680"/>
    </w:pPr>
  </w:style>
  <w:style w:type="paragraph" w:customStyle="1" w:styleId="36">
    <w:name w:val="toc 31a1c87f3"/>
    <w:basedOn w:val="29"/>
    <w:next w:val="1"/>
    <w:uiPriority w:val="0"/>
    <w:pPr>
      <w:ind w:left="840"/>
    </w:pPr>
  </w:style>
  <w:style w:type="paragraph" w:customStyle="1" w:styleId="37">
    <w:name w:val="footer08a51903"/>
    <w:basedOn w:val="29"/>
    <w:uiPriority w:val="0"/>
    <w:pPr>
      <w:tabs>
        <w:tab w:val="center" w:pos="4153"/>
        <w:tab w:val="right" w:pos="8307"/>
      </w:tabs>
      <w:adjustRightInd/>
      <w:snapToGrid w:val="0"/>
      <w:contextualSpacing w:val="0"/>
      <w:jc w:val="left"/>
    </w:pPr>
    <w:rPr>
      <w:sz w:val="18"/>
    </w:rPr>
  </w:style>
  <w:style w:type="paragraph" w:customStyle="1" w:styleId="38">
    <w:name w:val="headerce4e59df"/>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095d96a"/>
    <w:basedOn w:val="29"/>
    <w:next w:val="1"/>
    <w:uiPriority w:val="0"/>
  </w:style>
  <w:style w:type="paragraph" w:customStyle="1" w:styleId="40">
    <w:name w:val="toc 426172d57"/>
    <w:basedOn w:val="29"/>
    <w:next w:val="1"/>
    <w:uiPriority w:val="0"/>
    <w:pPr>
      <w:ind w:left="1260"/>
    </w:pPr>
  </w:style>
  <w:style w:type="paragraph" w:customStyle="1" w:styleId="41">
    <w:name w:val="toc 293824cf9"/>
    <w:basedOn w:val="29"/>
    <w:next w:val="1"/>
    <w:uiPriority w:val="0"/>
    <w:pPr>
      <w:ind w:left="420"/>
    </w:pPr>
  </w:style>
  <w:style w:type="paragraph" w:customStyle="1" w:styleId="42">
    <w:name w:val="Normal (Web)60c8bd0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e70f645ae70f6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721dc572721dc57"/>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d347a78cd347a7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47e337c947e337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6c11983b6c11983"/>
    <w:uiPriority w:val="0"/>
  </w:style>
  <w:style w:type="paragraph" w:customStyle="1" w:styleId="49">
    <w:name w:val="引文目录1fa05291efa05291e"/>
    <w:basedOn w:val="44"/>
    <w:next w:val="1"/>
    <w:uiPriority w:val="0"/>
    <w:pPr>
      <w:ind w:left="200" w:leftChars="200"/>
    </w:pPr>
  </w:style>
  <w:style w:type="paragraph" w:customStyle="1" w:styleId="50">
    <w:name w:val="toc 5ed7123e7ed7123e7"/>
    <w:basedOn w:val="44"/>
    <w:next w:val="1"/>
    <w:uiPriority w:val="0"/>
    <w:pPr>
      <w:ind w:left="1680"/>
    </w:pPr>
  </w:style>
  <w:style w:type="paragraph" w:customStyle="1" w:styleId="51">
    <w:name w:val="toc 33037f1d93037f1d9"/>
    <w:basedOn w:val="44"/>
    <w:next w:val="1"/>
    <w:uiPriority w:val="0"/>
    <w:pPr>
      <w:ind w:left="840"/>
    </w:pPr>
  </w:style>
  <w:style w:type="paragraph" w:customStyle="1" w:styleId="52">
    <w:name w:val="footer8ab4bfcb8ab4bfcb"/>
    <w:basedOn w:val="44"/>
    <w:uiPriority w:val="0"/>
    <w:pPr>
      <w:tabs>
        <w:tab w:val="center" w:pos="4153"/>
        <w:tab w:val="right" w:pos="8307"/>
      </w:tabs>
      <w:adjustRightInd/>
      <w:snapToGrid w:val="0"/>
      <w:contextualSpacing w:val="0"/>
      <w:jc w:val="left"/>
    </w:pPr>
    <w:rPr>
      <w:sz w:val="18"/>
    </w:rPr>
  </w:style>
  <w:style w:type="paragraph" w:customStyle="1" w:styleId="53">
    <w:name w:val="header9dc9c5469dc9c546"/>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fec04f3efec04f3"/>
    <w:basedOn w:val="44"/>
    <w:next w:val="1"/>
    <w:uiPriority w:val="0"/>
  </w:style>
  <w:style w:type="paragraph" w:customStyle="1" w:styleId="55">
    <w:name w:val="toc 410e8d6c010e8d6c0"/>
    <w:basedOn w:val="44"/>
    <w:next w:val="1"/>
    <w:uiPriority w:val="0"/>
    <w:pPr>
      <w:ind w:left="1260"/>
    </w:pPr>
  </w:style>
  <w:style w:type="paragraph" w:customStyle="1" w:styleId="56">
    <w:name w:val="toc 28d2139908d213990"/>
    <w:basedOn w:val="44"/>
    <w:next w:val="1"/>
    <w:uiPriority w:val="0"/>
    <w:pPr>
      <w:ind w:left="420"/>
    </w:pPr>
  </w:style>
  <w:style w:type="paragraph" w:customStyle="1" w:styleId="57">
    <w:name w:val="列出段落1c8841dc3c8841dc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9808</Words>
  <Characters>9969</Characters>
  <Lines>77</Lines>
  <Paragraphs>27</Paragraphs>
  <TotalTime>9</TotalTime>
  <ScaleCrop>false</ScaleCrop>
  <LinksUpToDate>false</LinksUpToDate>
  <CharactersWithSpaces>10091</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2025-06-27T11:21:05Z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