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279C09">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1599686">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624110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CA0A2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3F0BA3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692E85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31BD2A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20536A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D5D6CC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16DB9A0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24D4E9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89852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2E4AA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1E5E9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593CA8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208A29D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516456B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5ACB86D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0F5C1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91B1DF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EE0BB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84B56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0F520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0F8E8D6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4989E6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7416A0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3D654650">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3E00D3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2A97BA1C">
      <w:pPr>
        <w:spacing w:line="200" w:lineRule="exact"/>
      </w:pPr>
      <w:r>
        <w:rPr>
          <w:rFonts w:ascii="方正黑体_GBK" w:hAnsi="方正黑体_GBK" w:eastAsia="方正黑体_GBK" w:cs="宋体"/>
          <w:b/>
          <w:sz w:val="13"/>
          <w:szCs w:val="20"/>
        </w:rPr>
        <w:t xml:space="preserve">    1.债券类资产投资风险</w:t>
      </w:r>
    </w:p>
    <w:p w14:paraId="7D524CFB">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07B216F">
      <w:pPr>
        <w:spacing w:line="200" w:lineRule="exact"/>
      </w:pPr>
      <w:r>
        <w:rPr>
          <w:rFonts w:ascii="方正黑体_GBK" w:hAnsi="方正黑体_GBK" w:eastAsia="方正黑体_GBK" w:cs="宋体"/>
          <w:b/>
          <w:sz w:val="13"/>
          <w:szCs w:val="20"/>
        </w:rPr>
        <w:t xml:space="preserve">    2.非标准化债权类资产投资风险</w:t>
      </w:r>
    </w:p>
    <w:p w14:paraId="25664BD4">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27B44840">
      <w:pPr>
        <w:spacing w:line="200" w:lineRule="exact"/>
      </w:pPr>
      <w:r>
        <w:rPr>
          <w:rFonts w:ascii="方正黑体_GBK" w:hAnsi="方正黑体_GBK" w:eastAsia="方正黑体_GBK" w:cs="宋体"/>
          <w:b/>
          <w:sz w:val="13"/>
          <w:szCs w:val="20"/>
        </w:rPr>
        <w:t xml:space="preserve">    3.资产管理产品投资风险</w:t>
      </w:r>
    </w:p>
    <w:p w14:paraId="594A1DF2">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49EA538">
      <w:pPr>
        <w:spacing w:line="200" w:lineRule="exact"/>
      </w:pPr>
      <w:r>
        <w:rPr>
          <w:rFonts w:ascii="方正黑体_GBK" w:hAnsi="方正黑体_GBK" w:eastAsia="方正黑体_GBK" w:cs="宋体"/>
          <w:b/>
          <w:sz w:val="13"/>
          <w:szCs w:val="20"/>
        </w:rPr>
        <w:t xml:space="preserve">    4.非标准化债权类资产无法投资的风险</w:t>
      </w:r>
    </w:p>
    <w:p w14:paraId="4E834096">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B09AF5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ECFA3C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399天</w:t>
      </w:r>
      <w:r>
        <w:rPr>
          <w:rFonts w:hint="eastAsia" w:ascii="方正黑体_GBK" w:hAnsi="方正黑体_GBK" w:eastAsia="方正黑体_GBK"/>
          <w:b/>
          <w:bCs w:val="0"/>
          <w:vanish w:val="0"/>
          <w:color w:val="3D3D3D"/>
          <w:kern w:val="0"/>
          <w:sz w:val="13"/>
          <w:szCs w:val="13"/>
        </w:rPr>
        <w:t>。</w:t>
      </w:r>
    </w:p>
    <w:p w14:paraId="5F9D1E8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128251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1"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40A7278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1"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29B778A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34C6DF7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641F2AE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5818240">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AF1855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5354CA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35526D2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4B5C5BF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19197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68FC37C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E6ABEB8">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0FE64C8F">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1955E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5065B20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66EFAB3D">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74D5FF1D">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9DD9F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49EAA4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2C865D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1A34746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0FDDDD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F481D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205883E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4DAE2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55D4D5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8EC21F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2EDAC3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77343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3689EA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432B513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658857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B2CB2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23CD5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E0796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1415D7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C04F35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15032EC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D3B31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F2E42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575AC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1"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4C75CEE0">
      <w:r>
        <w:rPr>
          <w:rFonts w:ascii="方正黑体_GBK" w:hAnsi="方正黑体_GBK" w:eastAsia="方正黑体_GBK"/>
        </w:rPr>
        <w:br w:type="page"/>
      </w:r>
    </w:p>
    <w:p w14:paraId="19CA8D8B">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09D894D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7389F2B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17D970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2B9995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ACA3E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南银理财珠联璧合鑫逸稳一年246期封闭式公募人民币理财产品</w:t>
            </w:r>
          </w:p>
        </w:tc>
      </w:tr>
      <w:tr w14:paraId="10EB2F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88513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91E234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4C11D5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0FCF9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176CA6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1AB9AE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2AF3D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7B6A6FD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ZZ700322500563</w:t>
            </w:r>
          </w:p>
        </w:tc>
      </w:tr>
      <w:tr w14:paraId="10C950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B6240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35B99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Z7003225000362(投资者可依据该编码在中国理财网www.chinawealth.com.cn查询理财产品相关信息）</w:t>
            </w:r>
          </w:p>
        </w:tc>
      </w:tr>
      <w:tr w14:paraId="43AA2B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3161E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994580E">
            <w:pPr>
              <w:spacing w:line="200" w:lineRule="exact"/>
            </w:pPr>
            <w:r>
              <w:rPr>
                <w:rFonts w:ascii="方正黑体_GBK" w:hAnsi="方正黑体_GBK" w:eastAsia="方正黑体_GBK" w:cs="宋体"/>
                <w:sz w:val="18"/>
                <w:szCs w:val="18"/>
              </w:rPr>
              <w:t>A份额：Y30246</w:t>
            </w:r>
          </w:p>
          <w:p w14:paraId="24507C3C">
            <w:pPr>
              <w:spacing w:line="200" w:lineRule="exact"/>
            </w:pPr>
            <w:r>
              <w:rPr>
                <w:rFonts w:ascii="方正黑体_GBK" w:hAnsi="方正黑体_GBK" w:eastAsia="方正黑体_GBK" w:cs="宋体"/>
                <w:sz w:val="18"/>
                <w:szCs w:val="18"/>
              </w:rPr>
              <w:t>B份额：Y31246</w:t>
            </w:r>
          </w:p>
          <w:p w14:paraId="535BA3C1">
            <w:pPr>
              <w:spacing w:line="200" w:lineRule="exact"/>
            </w:pPr>
            <w:r>
              <w:rPr>
                <w:rFonts w:ascii="方正黑体_GBK" w:hAnsi="方正黑体_GBK" w:eastAsia="方正黑体_GBK" w:cs="宋体"/>
                <w:sz w:val="18"/>
                <w:szCs w:val="18"/>
              </w:rPr>
              <w:t>C份额：Y32246</w:t>
            </w:r>
          </w:p>
          <w:p w14:paraId="6C70589C">
            <w:pPr>
              <w:spacing w:line="200" w:lineRule="exact"/>
            </w:pPr>
            <w:r>
              <w:rPr>
                <w:rFonts w:ascii="方正黑体_GBK" w:hAnsi="方正黑体_GBK" w:eastAsia="方正黑体_GBK" w:cs="宋体"/>
                <w:sz w:val="18"/>
                <w:szCs w:val="18"/>
              </w:rPr>
              <w:t>D份额：Y33246</w:t>
            </w:r>
          </w:p>
          <w:p w14:paraId="7AACEFD2">
            <w:pPr>
              <w:spacing w:line="200" w:lineRule="exact"/>
            </w:pPr>
            <w:r>
              <w:rPr>
                <w:rFonts w:ascii="方正黑体_GBK" w:hAnsi="方正黑体_GBK" w:eastAsia="方正黑体_GBK" w:cs="宋体"/>
                <w:sz w:val="18"/>
                <w:szCs w:val="18"/>
              </w:rPr>
              <w:t>F份额：Y35246</w:t>
            </w:r>
          </w:p>
          <w:p w14:paraId="740EC520">
            <w:pPr>
              <w:spacing w:line="200" w:lineRule="exact"/>
            </w:pPr>
            <w:r>
              <w:rPr>
                <w:rFonts w:ascii="方正黑体_GBK" w:hAnsi="方正黑体_GBK" w:eastAsia="方正黑体_GBK" w:cs="宋体"/>
                <w:sz w:val="18"/>
                <w:szCs w:val="18"/>
              </w:rPr>
              <w:t>G份额：Y36246</w:t>
            </w:r>
          </w:p>
          <w:p w14:paraId="7CFC5347">
            <w:pPr>
              <w:spacing w:line="200" w:lineRule="exact"/>
            </w:pPr>
            <w:r>
              <w:rPr>
                <w:rFonts w:ascii="方正黑体_GBK" w:hAnsi="方正黑体_GBK" w:eastAsia="方正黑体_GBK" w:cs="宋体"/>
                <w:sz w:val="18"/>
                <w:szCs w:val="18"/>
              </w:rPr>
              <w:t>K份额：YA30246</w:t>
            </w:r>
          </w:p>
          <w:p w14:paraId="351771EC">
            <w:pPr>
              <w:spacing w:line="200" w:lineRule="exact"/>
            </w:pPr>
            <w:r>
              <w:rPr>
                <w:rFonts w:ascii="方正黑体_GBK" w:hAnsi="方正黑体_GBK" w:eastAsia="方正黑体_GBK" w:cs="宋体"/>
                <w:sz w:val="18"/>
                <w:szCs w:val="18"/>
              </w:rPr>
              <w:t>L份额：YB30246</w:t>
            </w:r>
          </w:p>
          <w:p w14:paraId="0916ED1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825F6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043F4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43F48DE6">
            <w:pPr>
              <w:spacing w:line="200" w:lineRule="exact"/>
            </w:pPr>
            <w:r>
              <w:rPr>
                <w:rFonts w:ascii="方正黑体_GBK" w:hAnsi="方正黑体_GBK" w:eastAsia="方正黑体_GBK" w:cs="宋体"/>
                <w:sz w:val="18"/>
                <w:szCs w:val="18"/>
              </w:rPr>
              <w:t>全国</w:t>
            </w:r>
          </w:p>
        </w:tc>
      </w:tr>
      <w:tr w14:paraId="1E655B3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F76F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5F882FD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23FE5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C4AA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4B4BFAA">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60E5FC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92438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960566A">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3890FC9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7024DD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B6FF6D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FD1E4E6">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2ED1CD19">
            <w:pPr>
              <w:spacing w:line="200" w:lineRule="exact"/>
            </w:pPr>
            <w:r>
              <w:rPr>
                <w:rFonts w:ascii="方正黑体_GBK" w:hAnsi="方正黑体_GBK" w:eastAsia="方正黑体_GBK" w:cs="宋体"/>
                <w:sz w:val="18"/>
                <w:szCs w:val="18"/>
              </w:rPr>
              <w:t>A份额：除B、C、D、F、G、K、L份额以外的所有客户（详见“销售机构”条款）。</w:t>
            </w:r>
          </w:p>
          <w:p w14:paraId="6D34BB21">
            <w:pPr>
              <w:spacing w:line="200" w:lineRule="exact"/>
            </w:pPr>
            <w:r>
              <w:rPr>
                <w:rFonts w:ascii="方正黑体_GBK" w:hAnsi="方正黑体_GBK" w:eastAsia="方正黑体_GBK" w:cs="宋体"/>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大众客户)、秦皇岛银行股份有限公司、潍坊银行股份有限公司( 财富客户)、齐鲁银行股份有限公司(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14:paraId="2216DCAB">
            <w:pPr>
              <w:spacing w:line="200" w:lineRule="exact"/>
            </w:pPr>
            <w:r>
              <w:rPr>
                <w:rFonts w:ascii="方正黑体_GBK" w:hAnsi="方正黑体_GBK" w:eastAsia="方正黑体_GBK" w:cs="宋体"/>
                <w:sz w:val="18"/>
                <w:szCs w:val="18"/>
              </w:rPr>
              <w:t>C份额：徽商银行股份有限公司(南京分行专属、马鞍山分行教师专属理财)、杭州银行股份有限公司( 私行客户)、烟台银行股份有限公司、嘉兴银行股份有限公司(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山西银行股份有限公司( 50万元以上)、云南红塔银行股份有限公司(分行定制)、兰州银行股份有限公司、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兴化农村商业银行股份有限公司、江苏镇江农村商业银行股份有限公司( 100万元起购)、江苏滨海农村商业银行股份有限公司、江苏射阳农村商业银行股份有限公司、江苏句容农村商业银行股份有限公司、江苏如东农村商业银行股份有限公司。</w:t>
            </w:r>
          </w:p>
          <w:p w14:paraId="166C2F95">
            <w:pPr>
              <w:spacing w:line="200" w:lineRule="exact"/>
            </w:pPr>
            <w:r>
              <w:rPr>
                <w:rFonts w:ascii="方正黑体_GBK" w:hAnsi="方正黑体_GBK" w:eastAsia="方正黑体_GBK" w:cs="宋体"/>
                <w:sz w:val="18"/>
                <w:szCs w:val="18"/>
              </w:rPr>
              <w:t>D份额：天津农村商业银行股份有限公司( 新客户)。</w:t>
            </w:r>
          </w:p>
          <w:p w14:paraId="13637F15">
            <w:pPr>
              <w:spacing w:line="200" w:lineRule="exact"/>
            </w:pPr>
            <w:r>
              <w:rPr>
                <w:rFonts w:ascii="方正黑体_GBK" w:hAnsi="方正黑体_GBK" w:eastAsia="方正黑体_GBK" w:cs="宋体"/>
                <w:sz w:val="18"/>
                <w:szCs w:val="18"/>
              </w:rPr>
              <w:t>F份额：兴业银行股份有限公司（普通客户）。</w:t>
            </w:r>
          </w:p>
          <w:p w14:paraId="04C7DC11">
            <w:pPr>
              <w:spacing w:line="200" w:lineRule="exact"/>
            </w:pPr>
            <w:r>
              <w:rPr>
                <w:rFonts w:ascii="方正黑体_GBK" w:hAnsi="方正黑体_GBK" w:eastAsia="方正黑体_GBK" w:cs="宋体"/>
                <w:sz w:val="18"/>
                <w:szCs w:val="18"/>
              </w:rPr>
              <w:t>G份额：兴业银行股份有限公司（新客户）。</w:t>
            </w:r>
          </w:p>
          <w:p w14:paraId="074CE2D0">
            <w:pPr>
              <w:spacing w:line="200" w:lineRule="exact"/>
            </w:pPr>
            <w:r>
              <w:rPr>
                <w:rFonts w:ascii="方正黑体_GBK" w:hAnsi="方正黑体_GBK" w:eastAsia="方正黑体_GBK" w:cs="宋体"/>
                <w:sz w:val="18"/>
                <w:szCs w:val="18"/>
              </w:rPr>
              <w:t>K份额：吉林银行股份有限公司。</w:t>
            </w:r>
          </w:p>
          <w:p w14:paraId="1423BF09">
            <w:pPr>
              <w:spacing w:line="200" w:lineRule="exact"/>
            </w:pPr>
            <w:r>
              <w:rPr>
                <w:rFonts w:ascii="方正黑体_GBK" w:hAnsi="方正黑体_GBK" w:eastAsia="方正黑体_GBK" w:cs="宋体"/>
                <w:sz w:val="18"/>
                <w:szCs w:val="18"/>
              </w:rPr>
              <w:t>L份额：江苏张家港农村商业银行股份有限公司( 特定客户)、江苏常熟农村商业银行股份有限公司( 专属特定客群)、苏州银行股份有限公司( 特邀客群)、天津农村商业银行股份有限公司( 私行客群)。</w:t>
            </w:r>
          </w:p>
          <w:p w14:paraId="07CA573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0FEBDFAB">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588306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2AFF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5198E50">
            <w:pPr>
              <w:spacing w:line="200" w:lineRule="exact"/>
            </w:pPr>
            <w:r>
              <w:rPr>
                <w:rFonts w:ascii="方正黑体_GBK" w:hAnsi="方正黑体_GBK" w:eastAsia="方正黑体_GBK" w:cs="宋体"/>
                <w:sz w:val="18"/>
                <w:szCs w:val="18"/>
              </w:rPr>
              <w:t>A份额/B份额/C份额/D份额/F份额/G份额/K份额/L份额：</w:t>
            </w:r>
          </w:p>
          <w:p w14:paraId="1D09C746">
            <w:pPr>
              <w:spacing w:line="200" w:lineRule="exact"/>
            </w:pPr>
            <w:r>
              <w:rPr>
                <w:rFonts w:ascii="方正黑体_GBK" w:hAnsi="方正黑体_GBK" w:eastAsia="方正黑体_GBK" w:cs="宋体"/>
                <w:sz w:val="18"/>
                <w:szCs w:val="18"/>
              </w:rPr>
              <w:t>个人投资者投资起点金额1元人民币，以1元的整数倍递增；</w:t>
            </w:r>
          </w:p>
          <w:p w14:paraId="37D819E0">
            <w:pPr>
              <w:spacing w:line="200" w:lineRule="exact"/>
            </w:pPr>
            <w:r>
              <w:rPr>
                <w:rFonts w:ascii="方正黑体_GBK" w:hAnsi="方正黑体_GBK" w:eastAsia="方正黑体_GBK" w:cs="宋体"/>
                <w:sz w:val="18"/>
                <w:szCs w:val="18"/>
              </w:rPr>
              <w:t>机构投资者投资起点金额1元人民币，以1元的整数倍递增；</w:t>
            </w:r>
          </w:p>
          <w:p w14:paraId="749418B8">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EDA4C3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06FFD8A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3AB92D">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16B39209">
            <w:pPr>
              <w:spacing w:line="200" w:lineRule="exact"/>
            </w:pPr>
            <w:r>
              <w:rPr>
                <w:rFonts w:ascii="方正黑体_GBK" w:hAnsi="方正黑体_GBK" w:eastAsia="方正黑体_GBK" w:cs="宋体"/>
                <w:sz w:val="18"/>
                <w:szCs w:val="18"/>
              </w:rPr>
              <w:t>A份额/B份额/C份额/D份额/F份额/G份额/K份额/L份额：</w:t>
            </w:r>
          </w:p>
          <w:p w14:paraId="02D842E6">
            <w:pPr>
              <w:spacing w:line="200" w:lineRule="exact"/>
            </w:pPr>
            <w:r>
              <w:rPr>
                <w:rFonts w:ascii="方正黑体_GBK" w:hAnsi="方正黑体_GBK" w:eastAsia="方正黑体_GBK" w:cs="宋体"/>
                <w:sz w:val="18"/>
                <w:szCs w:val="18"/>
              </w:rPr>
              <w:t>暂不设置单个投资者持有金额上限；</w:t>
            </w:r>
          </w:p>
          <w:p w14:paraId="0C54B03E">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4DBBE4C6">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7D7A3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0E4D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1C9252FF">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52704A91">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59762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866196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50A8A65E">
            <w:pPr>
              <w:spacing w:line="200" w:lineRule="exact"/>
            </w:pPr>
            <w:r>
              <w:rPr>
                <w:rFonts w:ascii="方正黑体_GBK" w:hAnsi="方正黑体_GBK" w:eastAsia="方正黑体_GBK" w:cs="宋体"/>
                <w:color w:val="000000"/>
                <w:sz w:val="18"/>
                <w:szCs w:val="18"/>
              </w:rPr>
              <w:t>2025年10月29日 09:00—2025年11月04日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001DA8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BD2245">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FBB5670">
            <w:pPr>
              <w:spacing w:line="200" w:lineRule="exact"/>
            </w:pPr>
            <w:r>
              <w:rPr>
                <w:rFonts w:ascii="方正黑体_GBK" w:hAnsi="方正黑体_GBK" w:eastAsia="方正黑体_GBK" w:cs="宋体"/>
                <w:sz w:val="18"/>
                <w:szCs w:val="18"/>
              </w:rPr>
              <w:t>认购份额=确认认购金额/1。（认购份额以去尾法保留两位小数）</w:t>
            </w:r>
          </w:p>
        </w:tc>
      </w:tr>
      <w:tr w14:paraId="2C3F10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91072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C0F141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1B055D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C1ED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62B151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2025年11月05日</w:t>
            </w:r>
          </w:p>
        </w:tc>
      </w:tr>
      <w:tr w14:paraId="5DE3B9A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DB14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5B6AE93">
            <w:pPr>
              <w:spacing w:line="200" w:lineRule="exact"/>
            </w:pPr>
            <w:r>
              <w:rPr>
                <w:rFonts w:ascii="方正黑体_GBK" w:hAnsi="方正黑体_GBK" w:eastAsia="方正黑体_GBK" w:cs="宋体"/>
                <w:sz w:val="18"/>
                <w:szCs w:val="18"/>
              </w:rPr>
              <w:t>2025年11月05日—实际到期日（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399天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11DF07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FF06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7248FA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2026年12月09日</w:t>
            </w:r>
          </w:p>
        </w:tc>
      </w:tr>
      <w:tr w14:paraId="4677C4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533E2F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6535685">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4DF86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0A92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154F65F9">
            <w:pPr>
              <w:spacing w:line="200" w:lineRule="exact"/>
            </w:pPr>
            <w:r>
              <w:rPr>
                <w:rFonts w:ascii="方正黑体_GBK" w:hAnsi="方正黑体_GBK" w:eastAsia="方正黑体_GBK" w:cs="宋体"/>
                <w:sz w:val="18"/>
                <w:szCs w:val="18"/>
              </w:rPr>
              <w:t>本理财产品存续期间不进行分红。</w:t>
            </w:r>
          </w:p>
          <w:p w14:paraId="3B28ABD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9A4B3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43838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6D10F0DF">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451B05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F1D2E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6A42BBE">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1EE132F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E9C2C8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B71A028">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6180957">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10E20BF">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78A18184">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0313298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3AF7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987718D">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4DF6CAC2">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7FFB90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3AD5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7454A6D">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2BB49F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6130D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09315117">
            <w:pPr>
              <w:spacing w:line="200" w:lineRule="exact"/>
            </w:pPr>
            <w:r>
              <w:rPr>
                <w:rFonts w:ascii="方正黑体_GBK" w:hAnsi="方正黑体_GBK" w:eastAsia="方正黑体_GBK" w:cs="宋体"/>
                <w:b/>
                <w:sz w:val="18"/>
                <w:szCs w:val="18"/>
              </w:rPr>
              <w:t>本理财产品拟投资以下备选非标准化债权类资产：</w:t>
            </w:r>
          </w:p>
          <w:p w14:paraId="5EBB6757">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7CCFB405">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3FC1A944">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68C49F8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5E3AE301">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2980923A">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487F5627">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1DFE1CED">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0F5ECC39">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74096B00">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7DAB3B1A">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0B81319B">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00E59053">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380A7B46">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42B681C8">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1D7F82DF">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62F4CA3F">
            <w:pPr>
              <w:spacing w:line="200" w:lineRule="exact"/>
            </w:pPr>
            <w:r>
              <w:rPr>
                <w:rFonts w:ascii="方正黑体_GBK" w:hAnsi="方正黑体_GBK" w:eastAsia="方正黑体_GBK" w:cs="宋体"/>
                <w:b/>
                <w:sz w:val="18"/>
                <w:szCs w:val="18"/>
              </w:rPr>
              <w:t>以上资产剩余期限均不超过产品期限。</w:t>
            </w:r>
          </w:p>
          <w:p w14:paraId="32FC211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22E00C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35787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1D812D4C">
            <w:pPr>
              <w:spacing w:line="200" w:lineRule="exact"/>
            </w:pPr>
            <w:r>
              <w:rPr>
                <w:rFonts w:ascii="方正黑体_GBK" w:hAnsi="方正黑体_GBK" w:eastAsia="方正黑体_GBK" w:cs="宋体"/>
                <w:sz w:val="18"/>
                <w:szCs w:val="18"/>
              </w:rPr>
              <w:t>A份额：业绩比较基准为2.55%(年化)。</w:t>
            </w:r>
          </w:p>
          <w:p w14:paraId="058AD245">
            <w:pPr>
              <w:spacing w:line="200" w:lineRule="exact"/>
            </w:pPr>
            <w:r>
              <w:rPr>
                <w:rFonts w:ascii="方正黑体_GBK" w:hAnsi="方正黑体_GBK" w:eastAsia="方正黑体_GBK" w:cs="宋体"/>
                <w:sz w:val="18"/>
                <w:szCs w:val="18"/>
              </w:rPr>
              <w:t>B份额：业绩比较基准为2.65%(年化)。</w:t>
            </w:r>
          </w:p>
          <w:p w14:paraId="5C692617">
            <w:pPr>
              <w:spacing w:line="200" w:lineRule="exact"/>
            </w:pPr>
            <w:r>
              <w:rPr>
                <w:rFonts w:ascii="方正黑体_GBK" w:hAnsi="方正黑体_GBK" w:eastAsia="方正黑体_GBK" w:cs="宋体"/>
                <w:sz w:val="18"/>
                <w:szCs w:val="18"/>
              </w:rPr>
              <w:t>C份额：业绩比较基准为2.75%(年化)。</w:t>
            </w:r>
          </w:p>
          <w:p w14:paraId="05841E56">
            <w:pPr>
              <w:spacing w:line="200" w:lineRule="exact"/>
            </w:pPr>
            <w:r>
              <w:rPr>
                <w:rFonts w:ascii="方正黑体_GBK" w:hAnsi="方正黑体_GBK" w:eastAsia="方正黑体_GBK" w:cs="宋体"/>
                <w:sz w:val="18"/>
                <w:szCs w:val="18"/>
              </w:rPr>
              <w:t>D份额：业绩比较基准为2.85%(年化)。</w:t>
            </w:r>
          </w:p>
          <w:p w14:paraId="2908BD35">
            <w:pPr>
              <w:spacing w:line="200" w:lineRule="exact"/>
            </w:pPr>
            <w:r>
              <w:rPr>
                <w:rFonts w:ascii="方正黑体_GBK" w:hAnsi="方正黑体_GBK" w:eastAsia="方正黑体_GBK" w:cs="宋体"/>
                <w:sz w:val="18"/>
                <w:szCs w:val="18"/>
              </w:rPr>
              <w:t>F份额：业绩比较基准为2.6%(年化)。</w:t>
            </w:r>
          </w:p>
          <w:p w14:paraId="7D47EA1B">
            <w:pPr>
              <w:spacing w:line="200" w:lineRule="exact"/>
            </w:pPr>
            <w:r>
              <w:rPr>
                <w:rFonts w:ascii="方正黑体_GBK" w:hAnsi="方正黑体_GBK" w:eastAsia="方正黑体_GBK" w:cs="宋体"/>
                <w:sz w:val="18"/>
                <w:szCs w:val="18"/>
              </w:rPr>
              <w:t>G份额：业绩比较基准为2.65%(年化)。</w:t>
            </w:r>
          </w:p>
          <w:p w14:paraId="7B130E2F">
            <w:pPr>
              <w:spacing w:line="200" w:lineRule="exact"/>
            </w:pPr>
            <w:r>
              <w:rPr>
                <w:rFonts w:ascii="方正黑体_GBK" w:hAnsi="方正黑体_GBK" w:eastAsia="方正黑体_GBK" w:cs="宋体"/>
                <w:sz w:val="18"/>
                <w:szCs w:val="18"/>
              </w:rPr>
              <w:t>K份额：业绩比较基准为2.7%(年化)。</w:t>
            </w:r>
          </w:p>
          <w:p w14:paraId="46AE18AF">
            <w:pPr>
              <w:spacing w:line="200" w:lineRule="exact"/>
            </w:pPr>
            <w:r>
              <w:rPr>
                <w:rFonts w:ascii="方正黑体_GBK" w:hAnsi="方正黑体_GBK" w:eastAsia="方正黑体_GBK" w:cs="宋体"/>
                <w:sz w:val="18"/>
                <w:szCs w:val="18"/>
              </w:rPr>
              <w:t>L份额：业绩比较基准为2.8%(年化)。</w:t>
            </w:r>
          </w:p>
          <w:p w14:paraId="1D6B9DE6">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BAD2A82">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695A9A28">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95AAE6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F1DE60">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DED4A03">
            <w:pPr>
              <w:spacing w:line="200" w:lineRule="exact"/>
            </w:pPr>
            <w:r>
              <w:rPr>
                <w:rFonts w:ascii="方正黑体_GBK" w:hAnsi="方正黑体_GBK" w:eastAsia="方正黑体_GBK" w:cs="宋体"/>
                <w:b/>
                <w:sz w:val="18"/>
                <w:szCs w:val="18"/>
              </w:rPr>
              <w:t>认/申购费：本理财产品暂不收取认/申购费。</w:t>
            </w:r>
          </w:p>
          <w:p w14:paraId="36D19659">
            <w:pPr>
              <w:spacing w:line="200" w:lineRule="exact"/>
            </w:pPr>
            <w:r>
              <w:rPr>
                <w:rFonts w:ascii="方正黑体_GBK" w:hAnsi="方正黑体_GBK" w:eastAsia="方正黑体_GBK" w:cs="宋体"/>
                <w:b/>
                <w:sz w:val="18"/>
                <w:szCs w:val="18"/>
              </w:rPr>
              <w:t>赎回费：本理财产品暂不收取赎回费。</w:t>
            </w:r>
          </w:p>
          <w:p w14:paraId="5AA1A5D8">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DCF0057">
            <w:pPr>
              <w:spacing w:line="200" w:lineRule="exact"/>
            </w:pPr>
            <w:r>
              <w:rPr>
                <w:rFonts w:ascii="方正黑体_GBK" w:hAnsi="方正黑体_GBK" w:eastAsia="方正黑体_GBK" w:cs="宋体"/>
                <w:b/>
                <w:sz w:val="18"/>
                <w:szCs w:val="18"/>
              </w:rPr>
              <w:t>A份额：销售费年化0.2%</w:t>
            </w:r>
          </w:p>
          <w:p w14:paraId="20F0B67D">
            <w:pPr>
              <w:spacing w:line="200" w:lineRule="exact"/>
            </w:pPr>
            <w:r>
              <w:rPr>
                <w:rFonts w:ascii="方正黑体_GBK" w:hAnsi="方正黑体_GBK" w:eastAsia="方正黑体_GBK" w:cs="宋体"/>
                <w:b/>
                <w:sz w:val="18"/>
                <w:szCs w:val="18"/>
              </w:rPr>
              <w:t>B份额：销售费年化0.15%</w:t>
            </w:r>
          </w:p>
          <w:p w14:paraId="7D200864">
            <w:pPr>
              <w:spacing w:line="200" w:lineRule="exact"/>
            </w:pPr>
            <w:r>
              <w:rPr>
                <w:rFonts w:ascii="方正黑体_GBK" w:hAnsi="方正黑体_GBK" w:eastAsia="方正黑体_GBK" w:cs="宋体"/>
                <w:b/>
                <w:sz w:val="18"/>
                <w:szCs w:val="18"/>
              </w:rPr>
              <w:t>C份额：销售费年化0.05%</w:t>
            </w:r>
          </w:p>
          <w:p w14:paraId="2D7878C3">
            <w:pPr>
              <w:spacing w:line="200" w:lineRule="exact"/>
            </w:pPr>
            <w:r>
              <w:rPr>
                <w:rFonts w:ascii="方正黑体_GBK" w:hAnsi="方正黑体_GBK" w:eastAsia="方正黑体_GBK" w:cs="宋体"/>
                <w:b/>
                <w:sz w:val="18"/>
                <w:szCs w:val="18"/>
              </w:rPr>
              <w:t>D份额：销售费年化0%</w:t>
            </w:r>
          </w:p>
          <w:p w14:paraId="644732CC">
            <w:pPr>
              <w:spacing w:line="200" w:lineRule="exact"/>
            </w:pPr>
            <w:r>
              <w:rPr>
                <w:rFonts w:ascii="方正黑体_GBK" w:hAnsi="方正黑体_GBK" w:eastAsia="方正黑体_GBK" w:cs="宋体"/>
                <w:b/>
                <w:sz w:val="18"/>
                <w:szCs w:val="18"/>
              </w:rPr>
              <w:t>F份额：销售费年化0.25%</w:t>
            </w:r>
          </w:p>
          <w:p w14:paraId="3BF011D9">
            <w:pPr>
              <w:spacing w:line="200" w:lineRule="exact"/>
            </w:pPr>
            <w:r>
              <w:rPr>
                <w:rFonts w:ascii="方正黑体_GBK" w:hAnsi="方正黑体_GBK" w:eastAsia="方正黑体_GBK" w:cs="宋体"/>
                <w:b/>
                <w:sz w:val="18"/>
                <w:szCs w:val="18"/>
              </w:rPr>
              <w:t>G份额：销售费年化0.2%</w:t>
            </w:r>
          </w:p>
          <w:p w14:paraId="5C322359">
            <w:pPr>
              <w:spacing w:line="200" w:lineRule="exact"/>
            </w:pPr>
            <w:r>
              <w:rPr>
                <w:rFonts w:ascii="方正黑体_GBK" w:hAnsi="方正黑体_GBK" w:eastAsia="方正黑体_GBK" w:cs="宋体"/>
                <w:b/>
                <w:sz w:val="18"/>
                <w:szCs w:val="18"/>
              </w:rPr>
              <w:t>K份额：销售费年化0.15%</w:t>
            </w:r>
          </w:p>
          <w:p w14:paraId="7A416204">
            <w:pPr>
              <w:spacing w:line="200" w:lineRule="exact"/>
            </w:pPr>
            <w:r>
              <w:rPr>
                <w:rFonts w:ascii="方正黑体_GBK" w:hAnsi="方正黑体_GBK" w:eastAsia="方正黑体_GBK" w:cs="宋体"/>
                <w:b/>
                <w:sz w:val="18"/>
                <w:szCs w:val="18"/>
              </w:rPr>
              <w:t>L份额：销售费年化0.05%</w:t>
            </w:r>
          </w:p>
          <w:p w14:paraId="60E33249">
            <w:pPr>
              <w:spacing w:line="200" w:lineRule="exact"/>
            </w:pPr>
            <w:r>
              <w:rPr>
                <w:rFonts w:ascii="方正黑体_GBK" w:hAnsi="方正黑体_GBK" w:eastAsia="方正黑体_GBK" w:cs="宋体"/>
                <w:b/>
                <w:sz w:val="18"/>
                <w:szCs w:val="18"/>
              </w:rPr>
              <w:t>每日计提的销售费=前一日理财产品资产净值×年化销售费率÷365</w:t>
            </w:r>
          </w:p>
          <w:p w14:paraId="1D51736E">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3FC17CBE">
            <w:pPr>
              <w:spacing w:line="200" w:lineRule="exact"/>
            </w:pPr>
            <w:r>
              <w:rPr>
                <w:rFonts w:ascii="方正黑体_GBK" w:hAnsi="方正黑体_GBK" w:eastAsia="方正黑体_GBK" w:cs="宋体"/>
                <w:b/>
                <w:sz w:val="18"/>
                <w:szCs w:val="18"/>
              </w:rPr>
              <w:t>A份额：固定管理费年化0.15%</w:t>
            </w:r>
          </w:p>
          <w:p w14:paraId="0082A474">
            <w:pPr>
              <w:spacing w:line="200" w:lineRule="exact"/>
            </w:pPr>
            <w:r>
              <w:rPr>
                <w:rFonts w:ascii="方正黑体_GBK" w:hAnsi="方正黑体_GBK" w:eastAsia="方正黑体_GBK" w:cs="宋体"/>
                <w:b/>
                <w:sz w:val="18"/>
                <w:szCs w:val="18"/>
              </w:rPr>
              <w:t>B份额：固定管理费年化0.1%</w:t>
            </w:r>
          </w:p>
          <w:p w14:paraId="5932DD78">
            <w:pPr>
              <w:spacing w:line="200" w:lineRule="exact"/>
            </w:pPr>
            <w:r>
              <w:rPr>
                <w:rFonts w:ascii="方正黑体_GBK" w:hAnsi="方正黑体_GBK" w:eastAsia="方正黑体_GBK" w:cs="宋体"/>
                <w:b/>
                <w:sz w:val="18"/>
                <w:szCs w:val="18"/>
              </w:rPr>
              <w:t>C份额：固定管理费年化0.1%</w:t>
            </w:r>
          </w:p>
          <w:p w14:paraId="2FD2AEFD">
            <w:pPr>
              <w:spacing w:line="200" w:lineRule="exact"/>
            </w:pPr>
            <w:r>
              <w:rPr>
                <w:rFonts w:ascii="方正黑体_GBK" w:hAnsi="方正黑体_GBK" w:eastAsia="方正黑体_GBK" w:cs="宋体"/>
                <w:b/>
                <w:sz w:val="18"/>
                <w:szCs w:val="18"/>
              </w:rPr>
              <w:t>D份额：固定管理费年化0.05%</w:t>
            </w:r>
          </w:p>
          <w:p w14:paraId="68F7F96D">
            <w:pPr>
              <w:spacing w:line="200" w:lineRule="exact"/>
            </w:pPr>
            <w:r>
              <w:rPr>
                <w:rFonts w:ascii="方正黑体_GBK" w:hAnsi="方正黑体_GBK" w:eastAsia="方正黑体_GBK" w:cs="宋体"/>
                <w:b/>
                <w:sz w:val="18"/>
                <w:szCs w:val="18"/>
              </w:rPr>
              <w:t>F份额：固定管理费年化0.05%</w:t>
            </w:r>
          </w:p>
          <w:p w14:paraId="17E56516">
            <w:pPr>
              <w:spacing w:line="200" w:lineRule="exact"/>
            </w:pPr>
            <w:r>
              <w:rPr>
                <w:rFonts w:ascii="方正黑体_GBK" w:hAnsi="方正黑体_GBK" w:eastAsia="方正黑体_GBK" w:cs="宋体"/>
                <w:b/>
                <w:sz w:val="18"/>
                <w:szCs w:val="18"/>
              </w:rPr>
              <w:t>G份额：固定管理费年化0.05%</w:t>
            </w:r>
          </w:p>
          <w:p w14:paraId="7350C6EA">
            <w:pPr>
              <w:spacing w:line="200" w:lineRule="exact"/>
            </w:pPr>
            <w:r>
              <w:rPr>
                <w:rFonts w:ascii="方正黑体_GBK" w:hAnsi="方正黑体_GBK" w:eastAsia="方正黑体_GBK" w:cs="宋体"/>
                <w:b/>
                <w:sz w:val="18"/>
                <w:szCs w:val="18"/>
              </w:rPr>
              <w:t>K份额：固定管理费年化0.05%</w:t>
            </w:r>
          </w:p>
          <w:p w14:paraId="5C47137F">
            <w:pPr>
              <w:spacing w:line="200" w:lineRule="exact"/>
            </w:pPr>
            <w:r>
              <w:rPr>
                <w:rFonts w:ascii="方正黑体_GBK" w:hAnsi="方正黑体_GBK" w:eastAsia="方正黑体_GBK" w:cs="宋体"/>
                <w:b/>
                <w:sz w:val="18"/>
                <w:szCs w:val="18"/>
              </w:rPr>
              <w:t>L份额：固定管理费年化0.05%</w:t>
            </w:r>
          </w:p>
          <w:p w14:paraId="6ACD0DB0">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4BAB4501">
            <w:pPr>
              <w:spacing w:line="200" w:lineRule="exact"/>
            </w:pPr>
            <w:r>
              <w:rPr>
                <w:rFonts w:ascii="方正黑体_GBK" w:hAnsi="方正黑体_GBK" w:eastAsia="方正黑体_GBK" w:cs="宋体"/>
                <w:b/>
                <w:sz w:val="18"/>
                <w:szCs w:val="18"/>
              </w:rPr>
              <w:t>托管费：</w:t>
            </w:r>
          </w:p>
          <w:p w14:paraId="0432C43B">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1DE25C49">
            <w:pPr>
              <w:spacing w:line="200" w:lineRule="exact"/>
            </w:pPr>
            <w:r>
              <w:rPr>
                <w:rFonts w:ascii="方正黑体_GBK" w:hAnsi="方正黑体_GBK" w:eastAsia="方正黑体_GBK" w:cs="宋体"/>
                <w:b/>
                <w:sz w:val="18"/>
                <w:szCs w:val="18"/>
              </w:rPr>
              <w:t>每日计提的托管费=前一日理财产品资产净值×年化托管费率÷365</w:t>
            </w:r>
          </w:p>
          <w:p w14:paraId="5CDF42F6">
            <w:pPr>
              <w:spacing w:line="200" w:lineRule="exact"/>
            </w:pPr>
            <w:r>
              <w:rPr>
                <w:rFonts w:ascii="方正黑体_GBK" w:hAnsi="方正黑体_GBK" w:eastAsia="方正黑体_GBK" w:cs="宋体"/>
                <w:b/>
                <w:sz w:val="18"/>
                <w:szCs w:val="18"/>
              </w:rPr>
              <w:t>业绩报酬：</w:t>
            </w:r>
          </w:p>
          <w:p w14:paraId="041A2843">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A份额：到期兑付时，当期产品投资的实际资产组合收益（扣除销售费、固定管理费、托管费等相关费用）超过2.55%（年化，即产品该份额对应的业绩报酬计提基准）时，超过部分管理人将按60%收取业绩报酬。</w:t>
            </w:r>
          </w:p>
          <w:p w14:paraId="3B4A3868">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B份额：到期兑付时，当期产品投资的实际资产组合收益（扣除销售费、固定管理费、托管费等相关费用）超过2.65%（年化，即产品该份额对应的业绩报酬计提基准）时，超过部分管理人将按60%收取业绩报酬。</w:t>
            </w:r>
          </w:p>
          <w:p w14:paraId="73302B43">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C份额：到期兑付时，当期产品投资的实际资产组合收益（扣除销售费、固定管理费、托管费等相关费用）超过2.75%（年化，即产品该份额对应的业绩报酬计提基准）时，超过部分管理人将按60%收取业绩报酬。</w:t>
            </w:r>
          </w:p>
          <w:p w14:paraId="474284CC">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D份额：到期兑付时，当期产品投资的实际资产组合收益（扣除销售费、固定管理费、托管费等相关费用）超过2.85%（年化，即产品该份额对应的业绩报酬计提基准）时，超过部分管理人将按60%收取业绩报酬。</w:t>
            </w:r>
          </w:p>
          <w:p w14:paraId="5A2A7EA5">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F份额：到期兑付时，当期产品投资的实际资产组合收益（扣除销售费、固定管理费、托管费等相关费用）超过2.6%（年化，即产品该份额对应的业绩报酬计提基准）时，超过部分管理人将按60%收取业绩报酬。</w:t>
            </w:r>
          </w:p>
          <w:p w14:paraId="5AD6C9FA">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G份额：到期兑付时，当期产品投资的实际资产组合收益（扣除销售费、固定管理费、托管费等相关费用）超过2.65%（年化，即产品该份额对应的业绩报酬计提基准）时，超过部分管理人将按60%收取业绩报酬。</w:t>
            </w:r>
          </w:p>
          <w:p w14:paraId="7029E01A">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K份额：到期兑付时，当期产品投资的实际资产组合收益（扣除销售费、固定管理费、托管费等相关费用）超过2.7%（年化，即产品该份额对应的业绩报酬计提基准）时，超过部分管理人将按60%收取业绩报酬。</w:t>
            </w:r>
          </w:p>
          <w:p w14:paraId="146BC9EE">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L份额：到期兑付时，当期产品投资的实际资产组合收益（扣除销售费、固定管理费、托管费等相关费用）超过2.8%（年化，即产品该份额对应的业绩报酬计提基准）时，超过部分管理人将按60%收取业绩报酬。</w:t>
            </w:r>
          </w:p>
          <w:p w14:paraId="10F7454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4D1DE669">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7875018F">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1B49154A">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742201FE">
            <w:pPr>
              <w:spacing w:line="200" w:lineRule="exact"/>
            </w:pPr>
            <w:r>
              <w:rPr>
                <w:rFonts w:ascii="方正黑体_GBK" w:hAnsi="方正黑体_GBK" w:eastAsia="方正黑体_GBK" w:cs="宋体"/>
                <w:b/>
                <w:sz w:val="18"/>
                <w:szCs w:val="18"/>
              </w:rPr>
              <w:t>计算本区间业绩报酬的公式如下：</w:t>
            </w:r>
          </w:p>
          <w:p w14:paraId="5F3A0C70">
            <w:pPr>
              <w:spacing w:line="200" w:lineRule="exact"/>
            </w:pPr>
            <w:r>
              <w:rPr>
                <w:rFonts w:ascii="方正黑体_GBK" w:hAnsi="方正黑体_GBK" w:eastAsia="方正黑体_GBK" w:cs="宋体"/>
                <w:b/>
                <w:sz w:val="18"/>
                <w:szCs w:val="18"/>
              </w:rPr>
              <w:t>A={B-C*D*(1+E*F/365)}*G。</w:t>
            </w:r>
          </w:p>
          <w:p w14:paraId="34FEC6AA">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7DA2EF94">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22F3D2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F0FD0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4DA2C94">
            <w:pPr>
              <w:spacing w:line="200" w:lineRule="exact"/>
            </w:pPr>
            <w:r>
              <w:rPr>
                <w:rFonts w:ascii="方正黑体_GBK" w:hAnsi="方正黑体_GBK" w:eastAsia="方正黑体_GBK" w:cs="宋体"/>
                <w:sz w:val="18"/>
                <w:szCs w:val="18"/>
              </w:rPr>
              <w:t>具体详见本理财产品风险揭示书。</w:t>
            </w:r>
          </w:p>
        </w:tc>
      </w:tr>
      <w:tr w14:paraId="758487F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2CE898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3528860F">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40689072">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ABDA1FD">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1F6C032">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026113D">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360FDCD">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59D19360">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0A5029E4">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1489B7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07BB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B09BB9">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江苏沭阳农村商业银行股份有限公司、湖州银行股份有限公司、江苏灌云农村商业银行股份有限公司。管理人有权调整本理财产品的销售机构并进行信息披露。</w:t>
            </w:r>
          </w:p>
          <w:p w14:paraId="01877394">
            <w:pPr>
              <w:spacing w:line="200" w:lineRule="exact"/>
              <w:jc w:val="left"/>
            </w:pPr>
            <w:r>
              <w:rPr>
                <w:rFonts w:ascii="方正黑体_GBK" w:hAnsi="方正黑体_GBK" w:eastAsia="方正黑体_GBK" w:cs="宋体"/>
                <w:sz w:val="18"/>
                <w:szCs w:val="18"/>
              </w:rPr>
              <w:t>销售机构主要职责如下：</w:t>
            </w:r>
          </w:p>
          <w:p w14:paraId="69B5E13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41F7DB29">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91EE8F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6E113AE1">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69AFABC">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55AEC046">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1F015E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49FA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5F7B25E">
            <w:pPr>
              <w:spacing w:line="200" w:lineRule="exact"/>
            </w:pPr>
            <w:r>
              <w:rPr>
                <w:rFonts w:ascii="方正黑体_GBK" w:hAnsi="方正黑体_GBK" w:eastAsia="方正黑体_GBK" w:cs="宋体"/>
                <w:sz w:val="18"/>
                <w:szCs w:val="18"/>
              </w:rPr>
              <w:t>本理财产品托管人为南京银行股份有限公司，主要职责如下：</w:t>
            </w:r>
          </w:p>
          <w:p w14:paraId="255439D8">
            <w:pPr>
              <w:spacing w:line="200" w:lineRule="exact"/>
            </w:pPr>
            <w:r>
              <w:rPr>
                <w:rFonts w:ascii="方正黑体_GBK" w:hAnsi="方正黑体_GBK" w:eastAsia="方正黑体_GBK" w:cs="宋体"/>
                <w:sz w:val="18"/>
                <w:szCs w:val="18"/>
              </w:rPr>
              <w:t>1.安全保管理财产品财产；</w:t>
            </w:r>
          </w:p>
          <w:p w14:paraId="0A6BBCB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BE77937">
            <w:pPr>
              <w:spacing w:line="200" w:lineRule="exact"/>
            </w:pPr>
            <w:r>
              <w:rPr>
                <w:rFonts w:ascii="方正黑体_GBK" w:hAnsi="方正黑体_GBK" w:eastAsia="方正黑体_GBK" w:cs="宋体"/>
                <w:sz w:val="18"/>
                <w:szCs w:val="18"/>
              </w:rPr>
              <w:t>3.按照托管协议约定和管理人的投资指令，及时办理清算、交割事宜；</w:t>
            </w:r>
          </w:p>
          <w:p w14:paraId="7FF6866A">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0625696D">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3B51D334">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5E2B6EB7">
            <w:pPr>
              <w:spacing w:line="200" w:lineRule="exact"/>
            </w:pPr>
            <w:r>
              <w:rPr>
                <w:rFonts w:ascii="方正黑体_GBK" w:hAnsi="方正黑体_GBK" w:eastAsia="方正黑体_GBK" w:cs="宋体"/>
                <w:sz w:val="18"/>
                <w:szCs w:val="18"/>
              </w:rPr>
              <w:t>7.理财托管业务活动的记录、账册、报表和其他相关资料保存20年以上；</w:t>
            </w:r>
          </w:p>
          <w:p w14:paraId="792E0B4C">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46C64DE0">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4741911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7A576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4FA9A9A">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1A137CC6">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14:paraId="160D26F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6CDAAEA1">
            <w:pPr>
              <w:spacing w:line="200" w:lineRule="exact"/>
            </w:pPr>
            <w:r>
              <w:rPr>
                <w:rFonts w:ascii="方正黑体_GBK" w:hAnsi="方正黑体_GBK" w:eastAsia="方正黑体_GBK" w:cs="宋体"/>
                <w:sz w:val="18"/>
                <w:szCs w:val="18"/>
              </w:rPr>
              <w:t>上述投资合作机构简介：</w:t>
            </w:r>
          </w:p>
          <w:p w14:paraId="0F4033DB">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7C711894">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AE97F72">
            <w:pPr>
              <w:spacing w:line="200" w:lineRule="exact"/>
            </w:pPr>
            <w:r>
              <w:rPr>
                <w:rFonts w:ascii="方正黑体_GBK" w:hAnsi="方正黑体_GBK" w:eastAsia="方正黑体_GBK" w:cs="宋体"/>
                <w:sz w:val="18"/>
                <w:szCs w:val="18"/>
              </w:rPr>
              <w:t>国联基金管理有限公司成立于2013年05月31日，注册资本金11.5亿元。</w:t>
            </w:r>
          </w:p>
          <w:p w14:paraId="220E80A0">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3D4C408">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79416A7">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5C066313">
            <w:pPr>
              <w:spacing w:line="200" w:lineRule="exact"/>
            </w:pPr>
            <w:r>
              <w:rPr>
                <w:rFonts w:ascii="方正黑体_GBK" w:hAnsi="方正黑体_GBK" w:eastAsia="方正黑体_GBK" w:cs="宋体"/>
                <w:sz w:val="18"/>
                <w:szCs w:val="18"/>
              </w:rPr>
              <w:t>华鑫国际信托有限公司成立于1984年06月01日，注册资本金73.95亿元。</w:t>
            </w:r>
          </w:p>
          <w:p w14:paraId="70E30F79">
            <w:pPr>
              <w:spacing w:line="200" w:lineRule="exact"/>
            </w:pPr>
            <w:r>
              <w:rPr>
                <w:rFonts w:ascii="方正黑体_GBK" w:hAnsi="方正黑体_GBK" w:eastAsia="方正黑体_GBK" w:cs="宋体"/>
                <w:sz w:val="18"/>
                <w:szCs w:val="18"/>
              </w:rPr>
              <w:t>建信保险资产管理有限公司成立于2016年04月27日，注册资本金3亿元。</w:t>
            </w:r>
          </w:p>
          <w:p w14:paraId="664DCF16">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779FC6F2">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8763307">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9ECD90C">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7D622C8C">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61049DE">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1197BD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3AA0B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5961ED9">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BF13273">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4EF5B323">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38A186C1">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5A4F7C7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D0C03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F298824">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37A76E1A">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D55D68D">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720E3BE">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C8E7E1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0B1145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7EEE814">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11543A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3450D0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6242AC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E6D4B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31EAC2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22C47C2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48FCFD4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78ED8D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A2EA8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4512B6C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27825E8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13FA461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40C25D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28EF4C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87F19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2E9790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46A9230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2DDB87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E22B0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4626E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32D0B3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474069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C7BCAF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325D05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0B57178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592DE6B">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57A26D49">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南银理财珠联璧合鑫逸稳一年246期封闭式公募人民币理财产品</w:t>
      </w:r>
      <w:r>
        <w:rPr>
          <w:rFonts w:hint="eastAsia" w:ascii="方正黑体_GBK" w:hAnsi="方正黑体_GBK" w:eastAsia="方正黑体_GBK"/>
          <w:vanish w:val="0"/>
          <w:color w:val="3D3D3D"/>
          <w:kern w:val="0"/>
          <w:sz w:val="15"/>
          <w:szCs w:val="15"/>
        </w:rPr>
        <w:t>。</w:t>
      </w:r>
    </w:p>
    <w:p w14:paraId="6B0D8D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24C882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852EF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D23D88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2EBE9FA6">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432EA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0B975EE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B1BA0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75CCD0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0C22B2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39090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7D4DA15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3720EAA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230E5CD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4687AF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34D6317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DF318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3018832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4D83F4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47F9D6B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EE5DD3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FCA96FE">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1124BE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7D0F6F9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5F82534D">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4F9EB7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30FCFFE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910903F">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0261B8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5F888ED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2BC79C16">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A3804DC">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F096F5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7575F16B">
      <w:pPr>
        <w:pStyle w:val="29"/>
        <w:keepNext w:val="0"/>
        <w:keepLines w:val="0"/>
        <w:pageBreakBefore w:val="0"/>
        <w:widowControl/>
        <w:suppressLineNumbers w:val="0"/>
        <w:suppressAutoHyphens w:val="0"/>
        <w:spacing w:line="200" w:lineRule="exact"/>
        <w:ind w:firstLine="301"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E0F0EE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2D8A8122">
      <w:pPr>
        <w:spacing w:line="200" w:lineRule="exact"/>
        <w:ind w:firstLine="300"/>
        <w:jc w:val="both"/>
      </w:pPr>
      <w:r>
        <w:rPr>
          <w:rFonts w:ascii="方正黑体_GBK" w:hAnsi="方正黑体_GBK" w:eastAsia="方正黑体_GBK" w:cs="宋体"/>
          <w:sz w:val="15"/>
          <w:szCs w:val="20"/>
        </w:rPr>
        <w:t>（一）估值日</w:t>
      </w:r>
    </w:p>
    <w:p w14:paraId="4057AA3C">
      <w:pPr>
        <w:spacing w:line="200" w:lineRule="exact"/>
        <w:ind w:firstLine="300"/>
        <w:jc w:val="both"/>
      </w:pPr>
      <w:r>
        <w:rPr>
          <w:rFonts w:ascii="方正黑体_GBK" w:hAnsi="方正黑体_GBK" w:eastAsia="方正黑体_GBK" w:cs="宋体"/>
          <w:sz w:val="15"/>
          <w:szCs w:val="20"/>
        </w:rPr>
        <w:t>本理财产品每个工作日进行估值。</w:t>
      </w:r>
    </w:p>
    <w:p w14:paraId="32652F24">
      <w:pPr>
        <w:spacing w:line="200" w:lineRule="exact"/>
        <w:ind w:firstLine="300"/>
        <w:jc w:val="both"/>
      </w:pPr>
      <w:r>
        <w:rPr>
          <w:rFonts w:ascii="方正黑体_GBK" w:hAnsi="方正黑体_GBK" w:eastAsia="方正黑体_GBK" w:cs="宋体"/>
          <w:sz w:val="15"/>
          <w:szCs w:val="20"/>
        </w:rPr>
        <w:t>（二）估值对象</w:t>
      </w:r>
    </w:p>
    <w:p w14:paraId="68EACEED">
      <w:pPr>
        <w:spacing w:line="200" w:lineRule="exact"/>
        <w:ind w:firstLine="300"/>
        <w:jc w:val="both"/>
      </w:pPr>
      <w:r>
        <w:rPr>
          <w:rFonts w:ascii="方正黑体_GBK" w:hAnsi="方正黑体_GBK" w:eastAsia="方正黑体_GBK" w:cs="宋体"/>
          <w:sz w:val="15"/>
          <w:szCs w:val="20"/>
        </w:rPr>
        <w:t>本理财产品所拥有的所有资产及负债。</w:t>
      </w:r>
    </w:p>
    <w:p w14:paraId="662F76E3">
      <w:pPr>
        <w:spacing w:line="200" w:lineRule="exact"/>
        <w:ind w:firstLine="300"/>
        <w:jc w:val="both"/>
      </w:pPr>
      <w:r>
        <w:rPr>
          <w:rFonts w:ascii="方正黑体_GBK" w:hAnsi="方正黑体_GBK" w:eastAsia="方正黑体_GBK" w:cs="宋体"/>
          <w:sz w:val="15"/>
          <w:szCs w:val="20"/>
        </w:rPr>
        <w:t>（三）估值目的</w:t>
      </w:r>
    </w:p>
    <w:p w14:paraId="40FA122F">
      <w:pPr>
        <w:spacing w:line="200" w:lineRule="exact"/>
        <w:ind w:firstLine="300"/>
        <w:jc w:val="both"/>
      </w:pPr>
      <w:r>
        <w:rPr>
          <w:rFonts w:ascii="方正黑体_GBK" w:hAnsi="方正黑体_GBK" w:eastAsia="方正黑体_GBK" w:cs="宋体"/>
          <w:sz w:val="15"/>
          <w:szCs w:val="20"/>
        </w:rPr>
        <w:t>客观、准确反映理财产品的价值。</w:t>
      </w:r>
    </w:p>
    <w:p w14:paraId="04D699E2">
      <w:pPr>
        <w:spacing w:line="200" w:lineRule="exact"/>
        <w:ind w:firstLine="300"/>
        <w:jc w:val="both"/>
      </w:pPr>
      <w:r>
        <w:rPr>
          <w:rFonts w:ascii="方正黑体_GBK" w:hAnsi="方正黑体_GBK" w:eastAsia="方正黑体_GBK" w:cs="宋体"/>
          <w:sz w:val="15"/>
          <w:szCs w:val="20"/>
        </w:rPr>
        <w:t>（四）估值原则</w:t>
      </w:r>
    </w:p>
    <w:p w14:paraId="00C6BE03">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E5CF8EB">
      <w:pPr>
        <w:spacing w:line="200" w:lineRule="exact"/>
        <w:ind w:firstLine="300"/>
        <w:jc w:val="both"/>
      </w:pPr>
      <w:r>
        <w:rPr>
          <w:rFonts w:ascii="方正黑体_GBK" w:hAnsi="方正黑体_GBK" w:eastAsia="方正黑体_GBK" w:cs="宋体"/>
          <w:sz w:val="15"/>
          <w:szCs w:val="20"/>
        </w:rPr>
        <w:t>（五）估值方法</w:t>
      </w:r>
    </w:p>
    <w:p w14:paraId="37C822B2">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36DAF533">
      <w:pPr>
        <w:spacing w:line="200" w:lineRule="exact"/>
        <w:ind w:firstLine="440"/>
      </w:pPr>
      <w:r>
        <w:rPr>
          <w:rFonts w:ascii="方正黑体_GBK" w:hAnsi="方正黑体_GBK" w:eastAsia="方正黑体_GBK" w:cs="宋体"/>
          <w:sz w:val="18"/>
          <w:szCs w:val="20"/>
        </w:rPr>
        <w:t>1.银行存款、回购等货币市场工具</w:t>
      </w:r>
    </w:p>
    <w:p w14:paraId="2580DF7B">
      <w:pPr>
        <w:spacing w:line="200" w:lineRule="exact"/>
        <w:ind w:firstLine="440"/>
      </w:pPr>
      <w:r>
        <w:rPr>
          <w:rFonts w:ascii="方正黑体_GBK" w:hAnsi="方正黑体_GBK" w:eastAsia="方正黑体_GBK" w:cs="宋体"/>
          <w:sz w:val="18"/>
          <w:szCs w:val="20"/>
        </w:rPr>
        <w:t>以本金列示，逐日计提利息。</w:t>
      </w:r>
    </w:p>
    <w:p w14:paraId="2A4FD3A4">
      <w:pPr>
        <w:spacing w:line="200" w:lineRule="exact"/>
        <w:ind w:firstLine="440"/>
      </w:pPr>
      <w:r>
        <w:rPr>
          <w:rFonts w:ascii="方正黑体_GBK" w:hAnsi="方正黑体_GBK" w:eastAsia="方正黑体_GBK" w:cs="宋体"/>
          <w:sz w:val="18"/>
          <w:szCs w:val="20"/>
        </w:rPr>
        <w:t>2.债券类资产</w:t>
      </w:r>
    </w:p>
    <w:p w14:paraId="2F738C16">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C8300F7">
      <w:pPr>
        <w:spacing w:line="200" w:lineRule="exact"/>
        <w:ind w:firstLine="440"/>
      </w:pPr>
      <w:r>
        <w:rPr>
          <w:rFonts w:ascii="方正黑体_GBK" w:hAnsi="方正黑体_GBK" w:eastAsia="方正黑体_GBK" w:cs="宋体"/>
          <w:sz w:val="18"/>
          <w:szCs w:val="20"/>
        </w:rPr>
        <w:t>3.非标准化债权类资产</w:t>
      </w:r>
    </w:p>
    <w:p w14:paraId="374D752F">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6CA114B0">
      <w:pPr>
        <w:spacing w:line="200" w:lineRule="exact"/>
        <w:ind w:firstLine="440"/>
      </w:pPr>
      <w:r>
        <w:rPr>
          <w:rFonts w:ascii="方正黑体_GBK" w:hAnsi="方正黑体_GBK" w:eastAsia="方正黑体_GBK" w:cs="宋体"/>
          <w:sz w:val="18"/>
          <w:szCs w:val="20"/>
        </w:rPr>
        <w:t>4.证券投资基金、资管计划、信托计划等资产</w:t>
      </w:r>
    </w:p>
    <w:p w14:paraId="6A5DDB3C">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0DBA9640">
      <w:pPr>
        <w:spacing w:line="200" w:lineRule="exact"/>
        <w:ind w:firstLine="440"/>
      </w:pPr>
      <w:r>
        <w:rPr>
          <w:rFonts w:ascii="方正黑体_GBK" w:hAnsi="方正黑体_GBK" w:eastAsia="方正黑体_GBK" w:cs="宋体"/>
          <w:sz w:val="18"/>
          <w:szCs w:val="20"/>
        </w:rPr>
        <w:t>5.股权类及其他资产</w:t>
      </w:r>
    </w:p>
    <w:p w14:paraId="5FC2F0F6">
      <w:pPr>
        <w:spacing w:line="200" w:lineRule="exact"/>
        <w:ind w:firstLine="440"/>
      </w:pPr>
      <w:r>
        <w:rPr>
          <w:rFonts w:ascii="方正黑体_GBK" w:hAnsi="方正黑体_GBK" w:eastAsia="方正黑体_GBK" w:cs="宋体"/>
          <w:sz w:val="18"/>
          <w:szCs w:val="20"/>
        </w:rPr>
        <w:t>按照公允价值估值，优先采用市值法估值。</w:t>
      </w:r>
    </w:p>
    <w:p w14:paraId="7CE69453">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5406BD64">
      <w:pPr>
        <w:spacing w:line="200" w:lineRule="exact"/>
        <w:ind w:firstLine="300"/>
        <w:jc w:val="both"/>
      </w:pPr>
      <w:r>
        <w:rPr>
          <w:rFonts w:ascii="方正黑体_GBK" w:hAnsi="方正黑体_GBK" w:eastAsia="方正黑体_GBK" w:cs="宋体"/>
          <w:sz w:val="15"/>
          <w:szCs w:val="20"/>
        </w:rPr>
        <w:t>（六）估值错误及暂停估值</w:t>
      </w:r>
    </w:p>
    <w:p w14:paraId="6F922CF1">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473281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98B3C8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E4F8602">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A7DE39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0ADB25B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1740EBA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6743541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2B24E0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44FA022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C401B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1E2ACB8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51EE328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0D39139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F0E5B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1E69430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3AA966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1BF813A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291CEC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5BA9DA1">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537FA2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7D26B28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10BBD3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0C516F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1"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2BEF98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68C6AF6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7FB539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4E10BD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6F288B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0DC88F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676E376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EEFBF3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4FD3F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0D6127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91840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61784D3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1"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CA6B54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85A3D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6F57AEBE">
      <w:pPr>
        <w:pStyle w:val="29"/>
        <w:tabs>
          <w:tab w:val="left" w:pos="8033"/>
        </w:tabs>
        <w:ind w:left="0" w:firstLine="0"/>
        <w:jc w:val="left"/>
        <w:rPr>
          <w:rFonts w:hint="eastAsia" w:ascii="方正黑体_GBK" w:hAnsi="方正黑体_GBK" w:eastAsia="方正黑体_GBK"/>
          <w:b/>
          <w:bCs/>
          <w:color w:val="3D3D3D"/>
          <w:kern w:val="0"/>
          <w:sz w:val="15"/>
          <w:szCs w:val="15"/>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p w14:paraId="045FBB80">
      <w:pPr>
        <w:pStyle w:val="9"/>
        <w:rPr>
          <w:rFonts w:hint="eastAsia" w:ascii="方正黑体_GBK" w:hAnsi="方正黑体_GBK" w:eastAsia="方正黑体_GBK"/>
          <w:b/>
          <w:bCs/>
          <w:color w:val="3D3D3D"/>
          <w:kern w:val="0"/>
          <w:sz w:val="15"/>
          <w:szCs w:val="15"/>
        </w:rPr>
        <w:sectPr>
          <w:headerReference r:id="rId5" w:type="default"/>
          <w:pgSz w:w="11907" w:h="16839"/>
          <w:pgMar w:top="1440" w:right="1800" w:bottom="1440" w:left="1800" w:header="851" w:footer="992" w:gutter="0"/>
          <w:cols w:space="720" w:num="1"/>
          <w:docGrid w:type="lines" w:linePitch="312" w:charSpace="0"/>
        </w:sectPr>
      </w:pPr>
    </w:p>
    <w:p w14:paraId="609FCFA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21" w:lineRule="auto"/>
        <w:ind w:left="3333"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投资者权益须知</w:t>
      </w:r>
    </w:p>
    <w:p w14:paraId="3361ED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1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p>
    <w:p w14:paraId="34566C23">
      <w:pPr>
        <w:keepNext w:val="0"/>
        <w:keepLines w:val="0"/>
        <w:pageBreakBefore w:val="0"/>
        <w:suppressLineNumbers w:val="0"/>
        <w:pBdr>
          <w:top w:val="none" w:sz="0" w:space="0"/>
          <w:left w:val="none" w:sz="0" w:space="0"/>
          <w:bottom w:val="none" w:sz="0" w:space="0"/>
          <w:right w:val="none" w:sz="0" w:space="0"/>
        </w:pBdr>
        <w:shd w:val="clear"/>
        <w:tabs>
          <w:tab w:val="left" w:pos="514"/>
        </w:tabs>
        <w:suppressAutoHyphens/>
        <w:kinsoku w:val="0"/>
        <w:wordWrap/>
        <w:overflowPunct/>
        <w:topLinePunct w:val="0"/>
        <w:autoSpaceDE w:val="0"/>
        <w:autoSpaceDN w:val="0"/>
        <w:bidi w:val="0"/>
        <w:adjustRightInd w:val="0"/>
        <w:snapToGrid w:val="0"/>
        <w:spacing w:before="52" w:beforeAutospacing="0" w:after="0" w:afterAutospacing="0" w:line="383" w:lineRule="auto"/>
        <w:ind w:left="21" w:right="0" w:firstLine="38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single" w:color="auto"/>
          <w:shd w:val="clear"/>
          <w:vertAlign w:val="baseline"/>
          <w:lang w:val="en-US" w:eastAsia="en-US" w:bidi="ar-SA"/>
        </w:rPr>
        <w:tab/>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single" w:color="auto"/>
          <w:shd w:val="clear"/>
          <w:vertAlign w:val="baseline"/>
          <w:lang w:val="en-US" w:eastAsia="en-US" w:bidi="ar-SA"/>
        </w:rPr>
        <w:t>“理财非存款、产品有风险、理财产品过往业绩不代表其未来表现，不等于理财产品实际收益，投资须谨慎！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iCs/>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尊敬的投资者：</w:t>
      </w:r>
    </w:p>
    <w:p w14:paraId="5EF9B6F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0" w:beforeAutospacing="0" w:after="0" w:afterAutospacing="0" w:line="411" w:lineRule="auto"/>
        <w:ind w:left="20" w:right="84"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理财产品在投资并获取收益的同时也存在投资</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风险</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。为了方便您办理南银理财有限责任公司（</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银理财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管理人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保护投资者（</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的合法权益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，请在投资本理财产品前认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真阅读以下内容：</w:t>
      </w:r>
    </w:p>
    <w:p w14:paraId="43BD2B7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6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本理财产品指由南银理财作为管理人发行</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并由</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singl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销售的理财产品。</w:t>
      </w:r>
    </w:p>
    <w:p w14:paraId="1E544C7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7"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4AC3090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0" w:beforeAutospacing="0" w:after="0" w:afterAutospacing="0" w:line="321" w:lineRule="auto"/>
        <w:ind w:left="20"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）首次在销售机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买理财产品的投资者应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按销售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构的要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求明确授权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于本理财产品的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财资金划转及理财收益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到期清算分配</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的分配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提供并确认正确的联系</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方式。</w:t>
      </w:r>
    </w:p>
    <w:p w14:paraId="65A4327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21" w:lineRule="auto"/>
        <w:ind w:left="28" w:right="91" w:firstLine="33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）在销售机构购买理财产品的个人投资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者应按销售机构的要求进行投资者风险承受能力评估</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，并确认风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险承受能力等级不低于本理财产品风险等级。</w:t>
      </w:r>
    </w:p>
    <w:p w14:paraId="3B9193D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351" w:lineRule="auto"/>
        <w:ind w:left="20" w:right="8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三</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投资者应仔细阅读拟购买理财产品销售文件（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以下简称</w:t>
      </w:r>
      <w:r>
        <w:rPr>
          <w:rFonts w:hint="eastAsia" w:ascii="方正黑体_GBK" w:hAnsi="方正黑体_GBK" w:eastAsia="方正黑体_GBK" w:cs="方正黑体_GBK"/>
          <w:b w:val="0"/>
          <w:i w:val="0"/>
          <w:caps w:val="0"/>
          <w:smallCaps w:val="0"/>
          <w:strike w:val="0"/>
          <w:dstrike w:val="0"/>
          <w:snapToGrid w:val="0"/>
          <w:vanish w:val="0"/>
          <w:color w:val="000000"/>
          <w:spacing w:val="-4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zh-CN" w:bidi="ar-SA"/>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但</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zh-CN" w:bidi="ar-SA"/>
        </w:rPr>
        <w:t>不限</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于</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理财产品对应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的</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val="en-US" w:eastAsia="en-US" w:bidi="ar-SA"/>
        </w:rPr>
        <w:t>理财产品投资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协议书</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理解并确认理财产品条款及产品风险。</w:t>
      </w:r>
    </w:p>
    <w:p w14:paraId="660A8E2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89" w:firstLine="48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zh-CN"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资者在销售机构提供的渠道自主</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决定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是否购买理财产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确定</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zh-CN" w:bidi="ar-SA"/>
        </w:rPr>
        <w:t>购</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买金额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完成交易申请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并</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在确认份额</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后进行查询。</w:t>
      </w:r>
    </w:p>
    <w:p w14:paraId="0C270A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50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此处填写销售机构具体购买流程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zh-CN" w:bidi="ar-SA"/>
        </w:rPr>
        <w:t>）</w:t>
      </w:r>
    </w:p>
    <w:p w14:paraId="2D81D5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力评估流程说明</w:t>
      </w:r>
    </w:p>
    <w:p w14:paraId="1921377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个人投资者风险承受能力估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zh-CN" w:bidi="ar-SA"/>
        </w:rPr>
        <w:t>评估</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流程说明</w:t>
      </w:r>
    </w:p>
    <w:p w14:paraId="0A19784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5" w:beforeAutospacing="0" w:after="0" w:afterAutospacing="0" w:line="196" w:lineRule="exact"/>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zh-CN" w:bidi="ar-SA"/>
        </w:rPr>
        <w:t>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次通过销售机构购买理财产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时应根据销</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售机构的要求进行风险</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bidi="ar-SA"/>
        </w:rPr>
        <w:t>承受</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力评估。</w:t>
      </w:r>
    </w:p>
    <w:p w14:paraId="31ABAD1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361" w:lineRule="auto"/>
        <w:ind w:left="20" w:right="89" w:firstLine="33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个人投资者超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一年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未进行</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或发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生可能影响自身风险承受能力</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zh-CN" w:bidi="ar-SA"/>
        </w:rPr>
        <w:t>情</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况的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次购买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，应根据销售机构的要求及时完成风险承受能力的重新评估；未进行持续风险评估的投资者不能再次购买理</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财产品。</w:t>
      </w:r>
    </w:p>
    <w:p w14:paraId="472870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4" w:beforeAutospacing="0" w:after="0" w:afterAutospacing="0" w:line="195" w:lineRule="exact"/>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力评估流程</w:t>
      </w:r>
    </w:p>
    <w:p w14:paraId="37C450B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zh-CN"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val="en-US" w:eastAsia="en-US" w:bidi="ar-SA"/>
        </w:rPr>
        <w:t>个人投资者在销售机构进行风险承受能力评估；</w:t>
      </w:r>
    </w:p>
    <w:p w14:paraId="2548983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写销售机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构个人投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险承受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力测试问卷；</w:t>
      </w:r>
    </w:p>
    <w:p w14:paraId="38F0BCD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成相应的个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力评估</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果；</w:t>
      </w:r>
    </w:p>
    <w:p w14:paraId="7C6FBE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7" w:beforeAutospacing="0" w:after="0" w:afterAutospacing="0" w:line="195" w:lineRule="exact"/>
        <w:ind w:left="36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投资者对评估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果进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val="en-US" w:eastAsia="en-US" w:bidi="ar-SA"/>
        </w:rPr>
        <w:t>行确认。</w:t>
      </w:r>
    </w:p>
    <w:p w14:paraId="1C64071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20" w:right="89" w:firstLine="48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别提示：</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如个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响其</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次购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时应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主动要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销售机构对其进行风险承受能力评估。</w:t>
      </w:r>
    </w:p>
    <w:p w14:paraId="5415992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0" w:lineRule="auto"/>
        <w:ind w:left="0" w:right="0" w:firstLine="5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评级具体含义说明</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投资者风险承受能力评估结果的含义如下：</w:t>
      </w:r>
    </w:p>
    <w:p w14:paraId="3041A3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0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p w14:paraId="7106889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506"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val="en-US" w:eastAsia="en-US" w:bidi="ar-SA"/>
        </w:rPr>
        <w:t>机构投资者风险承受能力评估流程说明</w:t>
      </w:r>
    </w:p>
    <w:p w14:paraId="625DB20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8" w:beforeAutospacing="0" w:after="0" w:afterAutospacing="0" w:line="411" w:lineRule="auto"/>
        <w:ind w:left="19" w:right="89" w:firstLine="47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者请根据自</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身的财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务状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经验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目标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险认</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险判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断及其他</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综合考量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产品的投资风险及自身的风险承受能力。</w:t>
      </w:r>
    </w:p>
    <w:p w14:paraId="461703E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497"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第三</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明</w:t>
      </w:r>
    </w:p>
    <w:p w14:paraId="0C8CA4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5" w:beforeAutospacing="0" w:after="0" w:afterAutospacing="0" w:line="395" w:lineRule="auto"/>
        <w:ind w:left="21" w:right="39" w:firstLine="35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由于理财产品的运行方式和投资范围等不同，其承担的风险程度各有不同，南银理财将其风险等级分为五级，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级（ 中低风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等风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 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3"/>
          <w:w w:val="102"/>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w:t>
      </w:r>
    </w:p>
    <w:p w14:paraId="5D90AB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1</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级（低风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极低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p>
    <w:p w14:paraId="364A64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2</w:t>
      </w:r>
      <w:r>
        <w:rPr>
          <w:rFonts w:hint="eastAsia" w:ascii="方正黑体_GBK" w:hAnsi="方正黑体_GBK" w:eastAsia="方正黑体_GBK" w:cs="方正黑体_GBK"/>
          <w:b w:val="0"/>
          <w:i w:val="0"/>
          <w:caps w:val="0"/>
          <w:smallCaps w:val="0"/>
          <w:strike w:val="0"/>
          <w:dstrike w:val="0"/>
          <w:snapToGrid w:val="0"/>
          <w:vanish w:val="0"/>
          <w:color w:val="000000"/>
          <w:spacing w:val="29"/>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中低风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品存在较低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val="en-US" w:eastAsia="en-US" w:bidi="ar-SA"/>
        </w:rPr>
        <w:t>险。</w:t>
      </w:r>
    </w:p>
    <w:p w14:paraId="33EF807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6"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3</w:t>
      </w:r>
      <w:r>
        <w:rPr>
          <w:rFonts w:hint="eastAsia" w:ascii="方正黑体_GBK" w:hAnsi="方正黑体_GBK" w:eastAsia="方正黑体_GBK" w:cs="方正黑体_GBK"/>
          <w:b w:val="0"/>
          <w:i w:val="0"/>
          <w:caps w:val="0"/>
          <w:smallCaps w:val="0"/>
          <w:strike w:val="0"/>
          <w:dstrike w:val="0"/>
          <w:snapToGrid w:val="0"/>
          <w:vanish w:val="0"/>
          <w:color w:val="000000"/>
          <w:spacing w:val="28"/>
          <w:w w:val="101"/>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中等风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439C2B5A">
      <w:pPr>
        <w:spacing w:line="196" w:lineRule="exact"/>
        <w:rPr>
          <w:rFonts w:hint="eastAsia" w:ascii="方正黑体_GBK" w:hAnsi="方正黑体_GBK" w:eastAsia="方正黑体_GBK" w:cs="方正黑体_GBK"/>
          <w:sz w:val="13"/>
          <w:szCs w:val="13"/>
        </w:rPr>
        <w:sectPr>
          <w:footerReference r:id="rId6" w:type="default"/>
          <w:pgSz w:w="11906" w:h="16839"/>
          <w:pgMar w:top="1428" w:right="1732" w:bottom="1435" w:left="1785" w:header="0" w:footer="1179" w:gutter="0"/>
          <w:cols w:space="720" w:num="1"/>
        </w:sectPr>
      </w:pPr>
    </w:p>
    <w:p w14:paraId="3D1E94D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8" w:beforeAutospacing="0" w:after="0" w:afterAutospacing="0" w:line="196" w:lineRule="exact"/>
        <w:ind w:left="3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4</w:t>
      </w:r>
      <w:r>
        <w:rPr>
          <w:rFonts w:hint="eastAsia" w:ascii="方正黑体_GBK" w:hAnsi="方正黑体_GBK" w:eastAsia="方正黑体_GBK" w:cs="方正黑体_GBK"/>
          <w:b w:val="0"/>
          <w:i w:val="0"/>
          <w:caps w:val="0"/>
          <w:smallCaps w:val="0"/>
          <w:strike w:val="0"/>
          <w:dstrike w:val="0"/>
          <w:snapToGrid w:val="0"/>
          <w:vanish w:val="0"/>
          <w:color w:val="000000"/>
          <w:spacing w:val="28"/>
          <w:w w:val="102"/>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高风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不承诺本金保</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资表现变动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val="en-US" w:eastAsia="en-US" w:bidi="ar-SA"/>
        </w:rPr>
        <w:t>品存在较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的本金损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val="en-US" w:eastAsia="en-US" w:bidi="ar-SA"/>
        </w:rPr>
        <w:t>险。</w:t>
      </w:r>
    </w:p>
    <w:p w14:paraId="6FF813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9" w:beforeAutospacing="0" w:after="0" w:afterAutospacing="0" w:line="411" w:lineRule="auto"/>
        <w:ind w:left="32" w:right="50" w:firstLine="32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PR</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5</w:t>
      </w:r>
      <w:r>
        <w:rPr>
          <w:rFonts w:hint="eastAsia" w:ascii="方正黑体_GBK" w:hAnsi="方正黑体_GBK" w:eastAsia="方正黑体_GBK" w:cs="方正黑体_GBK"/>
          <w:b w:val="0"/>
          <w:i w:val="0"/>
          <w:caps w:val="0"/>
          <w:smallCaps w:val="0"/>
          <w:strike w:val="0"/>
          <w:dstrike w:val="0"/>
          <w:snapToGrid w:val="0"/>
          <w:vanish w:val="0"/>
          <w:color w:val="000000"/>
          <w:spacing w:val="31"/>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级（高风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不承诺本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障</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资表</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现变动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品存在极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金损</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失风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品本金蒙受全部损失的可能性不容忽视。</w:t>
      </w:r>
    </w:p>
    <w:p w14:paraId="04B68F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11" w:lineRule="auto"/>
        <w:ind w:left="19"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本风险等级为南</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险评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结果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，该</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zh-CN"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品通过代理销售机构渠道销售的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，理财产品评级应当以代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val="en-US" w:eastAsia="en-US" w:bidi="ar-SA"/>
        </w:rPr>
        <w:t>理销售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您需充分认识投资风险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谨慎投资。</w:t>
      </w:r>
    </w:p>
    <w:p w14:paraId="324E362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19" w:right="0"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理销</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zh-CN" w:bidi="ar-SA"/>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构在开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展代理销售业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务前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应对理财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产品进行尽职调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查并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根据理财产品的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val="en-US" w:eastAsia="en-US" w:bidi="ar-SA"/>
        </w:rPr>
        <w:t>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投资比例和风险状况等因素对理财产品进行风险等级评估，当南银理财对理财产品的风险等级评估结果与代理销</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售机构不一致时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，代理销售机构应当采用较高</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风险等级评估结果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，按较高的风险等级评估结果向投资者进行充分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的风险提示并推介理财产品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确保个人投资者的风险承受能力等级不低于本理财产品风险等级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zh-CN"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p>
    <w:p w14:paraId="7ACFFB6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5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者风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与适合购买的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财产品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val="en-US" w:eastAsia="en-US" w:bidi="ar-SA"/>
        </w:rPr>
        <w:t>明</w:t>
      </w:r>
    </w:p>
    <w:p w14:paraId="42504F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54" w:lineRule="exact"/>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p>
    <w:tbl>
      <w:tblPr>
        <w:tblStyle w:val="58"/>
        <w:tblW w:w="5800" w:type="dxa"/>
        <w:tblInd w:w="12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69"/>
        <w:gridCol w:w="741"/>
        <w:gridCol w:w="815"/>
        <w:gridCol w:w="815"/>
        <w:gridCol w:w="815"/>
        <w:gridCol w:w="745"/>
      </w:tblGrid>
      <w:tr w14:paraId="10F2D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4" w:hRule="atLeast"/>
          <w:hidden/>
        </w:trPr>
        <w:tc>
          <w:tcPr>
            <w:tcW w:w="1869" w:type="dxa"/>
            <w:vMerge w:val="restart"/>
            <w:tcBorders>
              <w:bottom w:val="nil"/>
            </w:tcBorders>
            <w:vAlign w:val="top"/>
          </w:tcPr>
          <w:p w14:paraId="2B7727F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09979AA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2" w:lineRule="auto"/>
              <w:ind w:left="11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个人投资者风险承受能力</w:t>
            </w:r>
          </w:p>
          <w:p w14:paraId="22DB9F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232" w:lineRule="auto"/>
              <w:ind w:left="78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等级</w:t>
            </w:r>
          </w:p>
        </w:tc>
        <w:tc>
          <w:tcPr>
            <w:tcW w:w="3931" w:type="dxa"/>
            <w:gridSpan w:val="5"/>
            <w:vAlign w:val="top"/>
          </w:tcPr>
          <w:p w14:paraId="10AD280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18" w:lineRule="auto"/>
              <w:ind w:left="106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南银理财理财产品风险等级</w:t>
            </w:r>
          </w:p>
        </w:tc>
      </w:tr>
      <w:tr w14:paraId="4115A7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9" w:hRule="atLeast"/>
          <w:hidden/>
        </w:trPr>
        <w:tc>
          <w:tcPr>
            <w:tcW w:w="1869" w:type="dxa"/>
            <w:vMerge w:val="continue"/>
            <w:tcBorders>
              <w:top w:val="nil"/>
            </w:tcBorders>
            <w:vAlign w:val="top"/>
          </w:tcPr>
          <w:p w14:paraId="2838F1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8FFE0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低风险</w:t>
            </w:r>
          </w:p>
          <w:p w14:paraId="533C087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1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w:t>
            </w:r>
          </w:p>
        </w:tc>
        <w:tc>
          <w:tcPr>
            <w:tcW w:w="815" w:type="dxa"/>
            <w:vAlign w:val="top"/>
          </w:tcPr>
          <w:p w14:paraId="1DB565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3" w:beforeAutospacing="0" w:after="0" w:afterAutospacing="0" w:line="233" w:lineRule="auto"/>
              <w:ind w:left="12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中低风险</w:t>
            </w:r>
          </w:p>
          <w:p w14:paraId="608B2EB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7" w:beforeAutospacing="0" w:after="0" w:afterAutospacing="0" w:line="186" w:lineRule="exact"/>
              <w:ind w:left="1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2）</w:t>
            </w:r>
          </w:p>
        </w:tc>
        <w:tc>
          <w:tcPr>
            <w:tcW w:w="815" w:type="dxa"/>
            <w:vAlign w:val="top"/>
          </w:tcPr>
          <w:p w14:paraId="66F7F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中等风险</w:t>
            </w:r>
          </w:p>
          <w:p w14:paraId="455168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3）</w:t>
            </w:r>
          </w:p>
        </w:tc>
        <w:tc>
          <w:tcPr>
            <w:tcW w:w="815" w:type="dxa"/>
            <w:vAlign w:val="top"/>
          </w:tcPr>
          <w:p w14:paraId="4F297C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2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中高风险</w:t>
            </w:r>
          </w:p>
          <w:p w14:paraId="4C03AE8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5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4）</w:t>
            </w:r>
          </w:p>
        </w:tc>
        <w:tc>
          <w:tcPr>
            <w:tcW w:w="745" w:type="dxa"/>
            <w:vAlign w:val="top"/>
          </w:tcPr>
          <w:p w14:paraId="66C3585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4" w:beforeAutospacing="0" w:after="0" w:afterAutospacing="0" w:line="232" w:lineRule="auto"/>
              <w:ind w:left="15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高风险</w:t>
            </w:r>
          </w:p>
          <w:p w14:paraId="17D3BE5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8" w:beforeAutospacing="0" w:after="0" w:afterAutospacing="0" w:line="185" w:lineRule="exact"/>
              <w:ind w:left="12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PR</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5）</w:t>
            </w:r>
          </w:p>
        </w:tc>
      </w:tr>
      <w:tr w14:paraId="5CFD46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514DDD4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14D7DA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FE3E9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D1A9D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3E2AA7E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6E74392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CCB2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1F9AC5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4E9603E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065097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C203F97">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7ED95C9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3C850A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0A6565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4" w:hRule="atLeast"/>
          <w:hidden/>
        </w:trPr>
        <w:tc>
          <w:tcPr>
            <w:tcW w:w="1869" w:type="dxa"/>
            <w:vAlign w:val="top"/>
          </w:tcPr>
          <w:p w14:paraId="0FDDC19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53F02EE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7E7916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ACC9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58CB213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543245A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3FA1CF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hidden/>
        </w:trPr>
        <w:tc>
          <w:tcPr>
            <w:tcW w:w="1869" w:type="dxa"/>
            <w:vAlign w:val="top"/>
          </w:tcPr>
          <w:p w14:paraId="2B64CE8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6F3876D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209149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A24FEA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FAACCA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425D6E6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r w14:paraId="7D33A2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hidden/>
        </w:trPr>
        <w:tc>
          <w:tcPr>
            <w:tcW w:w="1869" w:type="dxa"/>
            <w:vAlign w:val="top"/>
          </w:tcPr>
          <w:p w14:paraId="6CE091C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1" w:type="dxa"/>
            <w:vAlign w:val="top"/>
          </w:tcPr>
          <w:p w14:paraId="0EA8B5C6">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6ECCF9DA">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4C51740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815" w:type="dxa"/>
            <w:vAlign w:val="top"/>
          </w:tcPr>
          <w:p w14:paraId="178E386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c>
          <w:tcPr>
            <w:tcW w:w="745" w:type="dxa"/>
            <w:vAlign w:val="top"/>
          </w:tcPr>
          <w:p w14:paraId="0FF900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tc>
      </w:tr>
    </w:tbl>
    <w:p w14:paraId="7B9EB35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1" w:beforeAutospacing="0" w:after="0" w:afterAutospacing="0" w:line="232" w:lineRule="auto"/>
        <w:ind w:left="272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备注：</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可</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以购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 ×</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能购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val="en-US" w:eastAsia="en-US" w:bidi="ar-SA"/>
        </w:rPr>
        <w:t>买。</w:t>
      </w:r>
    </w:p>
    <w:p w14:paraId="5853841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232"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理财产品信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露的方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式</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渠道和频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明</w:t>
      </w:r>
    </w:p>
    <w:p w14:paraId="04C7FB1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53" w:firstLine="3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南银理财按照对应期次《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约定的方式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、渠道和频率进行信息披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。投资者应密切关注与本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理财产品有关的信息披露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以免造成不必要的损失。</w:t>
      </w:r>
    </w:p>
    <w:p w14:paraId="21B5E1B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411" w:lineRule="auto"/>
        <w:ind w:left="21" w:right="53"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投资者预留在南银理财或销售机构的有效联系方式变更的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，应及时通知南银理财或销售机构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如投资者</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未及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时告知南银理财或销售机构联系方式变更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，造成南银理财或销售机构在需要时无法联系投资者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，并由此影响投资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者的投资决策</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因此而产生的责任和风险由投资者自行承担。</w:t>
      </w:r>
    </w:p>
    <w:p w14:paraId="43427E4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投资者信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val="en-US" w:eastAsia="en-US" w:bidi="ar-SA"/>
        </w:rPr>
        <w:t>息保护</w:t>
      </w:r>
    </w:p>
    <w:p w14:paraId="4B49BE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411" w:lineRule="auto"/>
        <w:ind w:left="20" w:right="63"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南银理财及销售机构承诺依法履行投资者信息保密义务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防范投资者信息被不当采集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使用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val="en-US" w:eastAsia="en-US" w:bidi="ar-SA"/>
        </w:rPr>
        <w:t>传输和泄露，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保护投资者的信息安全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法律法规另有规定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或有权机关另有要求的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情形除外。</w:t>
      </w:r>
    </w:p>
    <w:p w14:paraId="774BAC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第七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2"/>
          <w:w w:val="101"/>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投诉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val="en-US" w:eastAsia="en-US" w:bidi="ar-SA"/>
        </w:rPr>
        <w:t>式和程序</w:t>
      </w:r>
    </w:p>
    <w:p w14:paraId="3A67B42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2" w:right="50" w:firstLine="3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投资者若需针对产品的设计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、运作</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到期清算或提前终止等事</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项进行投诉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可与管理人或销售机构联</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系</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管理人或销售机构将及时接听</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记录投资者的意见或建议并与投资者协商共同解决</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val="en-US" w:eastAsia="en-US" w:bidi="ar-SA"/>
        </w:rPr>
        <w:t>。</w:t>
      </w:r>
    </w:p>
    <w:p w14:paraId="302FB6FC">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31" w:lineRule="auto"/>
        <w:ind w:left="36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条</w:t>
      </w:r>
      <w:r>
        <w:rPr>
          <w:rFonts w:hint="eastAsia" w:ascii="方正黑体_GBK" w:hAnsi="方正黑体_GBK" w:eastAsia="方正黑体_GBK" w:cs="方正黑体_GBK"/>
          <w:b w:val="0"/>
          <w:i w:val="0"/>
          <w:caps w:val="0"/>
          <w:smallCaps w:val="0"/>
          <w:strike w:val="0"/>
          <w:dstrike w:val="0"/>
          <w:snapToGrid w:val="0"/>
          <w:vanish w:val="0"/>
          <w:color w:val="000000"/>
          <w:spacing w:val="5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系方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val="en-US" w:eastAsia="en-US" w:bidi="ar-SA"/>
        </w:rPr>
        <w:t>式</w:t>
      </w:r>
    </w:p>
    <w:p w14:paraId="623FE4A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7" w:beforeAutospacing="0" w:after="0" w:afterAutospacing="0" w:line="411" w:lineRule="auto"/>
        <w:ind w:left="21" w:right="25" w:firstLine="33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在购买本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完全明白</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zh-CN" w:bidi="ar-SA"/>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理财产品的性质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其中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涉及的风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者的自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身情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投资者若对理财产品销售文件的内容有任何疑问</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val="en-US" w:eastAsia="en-US" w:bidi="ar-SA"/>
        </w:rPr>
        <w:t>，请向南银理财或销售机构各营业场所或营业</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网点咨询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val="en-US" w:eastAsia="en-US" w:bidi="ar-SA"/>
        </w:rPr>
        <w:t>。联系方</w:t>
      </w:r>
      <w:r>
        <w:rPr>
          <w:rFonts w:hint="eastAsia" w:ascii="方正黑体_GBK" w:hAnsi="方正黑体_GBK" w:eastAsia="方正黑体_GBK" w:cs="方正黑体_GBK"/>
          <w:b/>
          <w:bCs/>
          <w:i w:val="0"/>
          <w:caps w:val="0"/>
          <w:smallCaps w:val="0"/>
          <w:strike w:val="0"/>
          <w:dstrike w:val="0"/>
          <w:snapToGrid w:val="0"/>
          <w:vanish w:val="0"/>
          <w:color w:val="000000"/>
          <w:spacing w:val="19"/>
          <w:w w:val="100"/>
          <w:kern w:val="0"/>
          <w:position w:val="0"/>
          <w:sz w:val="13"/>
          <w:szCs w:val="13"/>
          <w:u w:val="none"/>
          <w:shd w:val="clear"/>
          <w:vertAlign w:val="baseline"/>
          <w:lang w:val="en-US" w:eastAsia="en-US" w:bidi="ar-SA"/>
        </w:rPr>
        <w:t>式分别如下：</w:t>
      </w:r>
    </w:p>
    <w:p w14:paraId="1FB41B2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6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val="en-US" w:eastAsia="en-US" w:bidi="ar-SA"/>
        </w:rPr>
        <w:t>南银理财联系方式</w:t>
      </w:r>
    </w:p>
    <w:p w14:paraId="613028A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地址： 南京市建邺区</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庐山路242号2号楼14-16层</w:t>
      </w:r>
    </w:p>
    <w:p w14:paraId="64809CD9">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电话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zh-CN" w:bidi="ar-SA"/>
        </w:rPr>
        <w:t>4001195302</w:t>
      </w:r>
    </w:p>
    <w:p w14:paraId="5DCF2BC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t>（ 二 ） 销售机构联系方式</w:t>
      </w:r>
    </w:p>
    <w:p w14:paraId="1CA53FF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4243A86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3" w:beforeAutospacing="0" w:after="0" w:afterAutospacing="0" w:line="196" w:lineRule="exact"/>
        <w:ind w:left="36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1"/>
          <w:sz w:val="13"/>
          <w:szCs w:val="13"/>
          <w:u w:val="none"/>
          <w:shd w:val="clear"/>
          <w:vertAlign w:val="baseline"/>
          <w:lang w:val="en-US" w:eastAsia="en-US" w:bidi="ar-SA"/>
        </w:rPr>
      </w:pPr>
    </w:p>
    <w:p w14:paraId="7F9CF75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2" w:lineRule="auto"/>
        <w:ind w:left="366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仔细阅读提示</w:t>
      </w:r>
    </w:p>
    <w:p w14:paraId="14F135B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36" w:beforeAutospacing="0" w:after="0" w:afterAutospacing="0" w:line="397" w:lineRule="auto"/>
        <w:ind w:left="20" w:right="19" w:firstLine="339"/>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请投资者务必仔细阅读本理财产品销售文件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single" w:color="auto"/>
          <w:shd w:val="clear"/>
          <w:vertAlign w:val="baseline"/>
          <w:lang w:val="en-US" w:eastAsia="en-US" w:bidi="ar-SA"/>
        </w:rPr>
        <w:t>，包括但不限于本</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理财产品对应的《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single" w:color="auto"/>
          <w:shd w:val="clear"/>
          <w:vertAlign w:val="baseline"/>
          <w:lang w:val="en-US" w:eastAsia="en-US" w:bidi="ar-SA"/>
        </w:rPr>
        <w:t>了解理财产品具体情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况</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关注投资风险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自主决定是否投资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single" w:color="auto"/>
          <w:shd w:val="clear"/>
          <w:vertAlign w:val="baseline"/>
          <w:lang w:val="en-US" w:eastAsia="en-US" w:bidi="ar-SA"/>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single" w:color="auto"/>
          <w:shd w:val="clear"/>
          <w:vertAlign w:val="baseline"/>
          <w:lang w:val="en-US" w:eastAsia="en-US" w:bidi="ar-SA"/>
        </w:rPr>
        <w:t xml:space="preserve"> </w:t>
      </w:r>
    </w:p>
    <w:p w14:paraId="650C60F7">
      <w:pPr>
        <w:sectPr>
          <w:footerReference r:id="rId7" w:type="default"/>
          <w:pgSz w:w="11906" w:h="16839"/>
          <w:pgMar w:top="1431" w:right="1770" w:bottom="1435" w:left="1785" w:header="0" w:footer="1179" w:gutter="0"/>
          <w:cols w:space="720" w:num="1"/>
        </w:sectPr>
      </w:pPr>
    </w:p>
    <w:p w14:paraId="59AA0CBE">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3B934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1C0FDA8D">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5CE26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7002248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6FA50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37EA5D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55663B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0B92B95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4"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A934D5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5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9CF62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3094" w:right="0" w:firstLine="0"/>
        <w:contextualSpacing w:val="0"/>
        <w:jc w:val="left"/>
        <w:textAlignment w:val="baseline"/>
        <w:outlineLvl w:val="0"/>
        <w:rPr>
          <w:rFonts w:ascii="黑体" w:hAnsi="黑体" w:eastAsia="黑体" w:cs="黑体"/>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ascii="黑体" w:hAnsi="黑体" w:eastAsia="黑体" w:cs="黑体"/>
          <w:b/>
          <w:bCs/>
          <w:i w:val="0"/>
          <w:caps w:val="0"/>
          <w:smallCaps w:val="0"/>
          <w:strike w:val="0"/>
          <w:dstrike w:val="0"/>
          <w:snapToGrid w:val="0"/>
          <w:vanish w:val="0"/>
          <w:color w:val="000000"/>
          <w:spacing w:val="-3"/>
          <w:w w:val="100"/>
          <w:kern w:val="0"/>
          <w:position w:val="0"/>
          <w:sz w:val="24"/>
          <w:szCs w:val="24"/>
          <w:u w:val="none"/>
          <w:shd w:val="clear"/>
          <w:vertAlign w:val="baseline"/>
          <w:lang w:eastAsia="en-US"/>
        </w:rPr>
        <w:t>理财产品销售协议书</w:t>
      </w:r>
    </w:p>
    <w:p w14:paraId="7AE8CC6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BF30691">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E60B9C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3DFA0582">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6CFCBA8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3B252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5"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16DE72B">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38AD34">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4CCF733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AF2038F">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auto"/>
        <w:ind w:left="0" w:right="0" w:firstLine="0"/>
        <w:contextualSpacing w:val="0"/>
        <w:jc w:val="left"/>
        <w:textAlignment w:val="baseline"/>
        <w:outlineLvl w:val="9"/>
        <w:rPr>
          <w:rFonts w:ascii="Arial" w:hAnsi="Arial" w:eastAsia="Arial" w:cs="Arial"/>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5E61D5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5" w:beforeAutospacing="0" w:after="0" w:afterAutospacing="0" w:line="228" w:lineRule="auto"/>
        <w:ind w:left="2601"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none"/>
          <w:shd w:val="clear"/>
          <w:vertAlign w:val="baseline"/>
          <w:lang w:eastAsia="en-US"/>
        </w:rPr>
        <w:t>编制单位：</w:t>
      </w:r>
      <w:r>
        <w:rPr>
          <w:rFonts w:ascii="宋体" w:hAnsi="宋体" w:eastAsia="宋体" w:cs="宋体"/>
          <w:b w:val="0"/>
          <w:i w:val="0"/>
          <w:caps w:val="0"/>
          <w:smallCaps w:val="0"/>
          <w:strike w:val="0"/>
          <w:dstrike w:val="0"/>
          <w:snapToGrid w:val="0"/>
          <w:vanish w:val="0"/>
          <w:color w:val="000000"/>
          <w:spacing w:val="9"/>
          <w:w w:val="100"/>
          <w:kern w:val="0"/>
          <w:position w:val="0"/>
          <w:sz w:val="20"/>
          <w:szCs w:val="20"/>
          <w:u w:val="single" w:color="auto"/>
          <w:shd w:val="clear"/>
          <w:vertAlign w:val="baseline"/>
          <w:lang w:eastAsia="en-US"/>
        </w:rPr>
        <w:t>南银理财有限责任公司</w:t>
      </w:r>
    </w:p>
    <w:p w14:paraId="6AE7B0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4" w:beforeAutospacing="0" w:after="0" w:afterAutospacing="0" w:line="288" w:lineRule="auto"/>
        <w:ind w:left="2723" w:right="0" w:firstLine="0"/>
        <w:contextualSpacing w:val="0"/>
        <w:jc w:val="left"/>
        <w:textAlignment w:val="baseline"/>
        <w:outlineLvl w:val="9"/>
        <w:rPr>
          <w:rFonts w:ascii="宋体" w:hAnsi="宋体" w:eastAsia="宋体" w:cs="宋体"/>
          <w:b w:val="0"/>
          <w:i w:val="0"/>
          <w:caps w:val="0"/>
          <w:smallCaps w:val="0"/>
          <w:strike w:val="0"/>
          <w:dstrike w:val="0"/>
          <w:snapToGrid w:val="0"/>
          <w:vanish w:val="0"/>
          <w:color w:val="000000"/>
          <w:spacing w:val="0"/>
          <w:w w:val="100"/>
          <w:kern w:val="0"/>
          <w:position w:val="0"/>
          <w:sz w:val="20"/>
          <w:szCs w:val="20"/>
          <w:u w:val="none"/>
          <w:shd w:val="clear"/>
          <w:vertAlign w:val="baseline"/>
          <w:lang w:eastAsia="en-US"/>
        </w:rPr>
      </w:pP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none"/>
          <w:shd w:val="clear"/>
          <w:vertAlign w:val="baseline"/>
          <w:lang w:eastAsia="en-US"/>
        </w:rPr>
        <w:t>版次号：</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 xml:space="preserve">2021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第</w:t>
      </w:r>
      <w:r>
        <w:rPr>
          <w:rFonts w:ascii="宋体" w:hAnsi="宋体" w:eastAsia="宋体" w:cs="宋体"/>
          <w:b w:val="0"/>
          <w:i w:val="0"/>
          <w:caps w:val="0"/>
          <w:smallCaps w:val="0"/>
          <w:strike w:val="0"/>
          <w:dstrike w:val="0"/>
          <w:snapToGrid w:val="0"/>
          <w:vanish w:val="0"/>
          <w:color w:val="000000"/>
          <w:spacing w:val="-42"/>
          <w:w w:val="100"/>
          <w:kern w:val="0"/>
          <w:position w:val="0"/>
          <w:sz w:val="20"/>
          <w:szCs w:val="20"/>
          <w:u w:val="single" w:color="auto"/>
          <w:shd w:val="clear"/>
          <w:vertAlign w:val="baseline"/>
          <w:lang w:eastAsia="en-US"/>
        </w:rPr>
        <w:t xml:space="preserve"> </w:t>
      </w:r>
      <w:r>
        <w:rPr>
          <w:rFonts w:ascii="Times New Roman" w:hAnsi="Times New Roman" w:eastAsia="Times New Roman" w:cs="Times New Roman"/>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2</w:t>
      </w:r>
      <w:r>
        <w:rPr>
          <w:rFonts w:ascii="Times New Roman" w:hAnsi="Times New Roman" w:eastAsia="Times New Roman" w:cs="Times New Roman"/>
          <w:b w:val="0"/>
          <w:i w:val="0"/>
          <w:caps w:val="0"/>
          <w:smallCaps w:val="0"/>
          <w:strike w:val="0"/>
          <w:dstrike w:val="0"/>
          <w:snapToGrid w:val="0"/>
          <w:vanish w:val="0"/>
          <w:color w:val="000000"/>
          <w:spacing w:val="13"/>
          <w:w w:val="101"/>
          <w:kern w:val="0"/>
          <w:position w:val="0"/>
          <w:sz w:val="20"/>
          <w:szCs w:val="20"/>
          <w:u w:val="single" w:color="auto"/>
          <w:shd w:val="clear"/>
          <w:vertAlign w:val="baseline"/>
          <w:lang w:eastAsia="en-US"/>
        </w:rPr>
        <w:t xml:space="preserve"> </w:t>
      </w:r>
      <w:r>
        <w:rPr>
          <w:rFonts w:ascii="宋体" w:hAnsi="宋体" w:eastAsia="宋体" w:cs="宋体"/>
          <w:b w:val="0"/>
          <w:i w:val="0"/>
          <w:caps w:val="0"/>
          <w:smallCaps w:val="0"/>
          <w:strike w:val="0"/>
          <w:dstrike w:val="0"/>
          <w:snapToGrid w:val="0"/>
          <w:vanish w:val="0"/>
          <w:color w:val="000000"/>
          <w:spacing w:val="5"/>
          <w:w w:val="100"/>
          <w:kern w:val="0"/>
          <w:position w:val="0"/>
          <w:sz w:val="20"/>
          <w:szCs w:val="20"/>
          <w:u w:val="single" w:color="auto"/>
          <w:shd w:val="clear"/>
          <w:vertAlign w:val="baseline"/>
          <w:lang w:eastAsia="en-US"/>
        </w:rPr>
        <w:t>版</w:t>
      </w:r>
    </w:p>
    <w:p w14:paraId="393F4C60">
      <w:pPr>
        <w:spacing w:line="288" w:lineRule="auto"/>
        <w:rPr>
          <w:rFonts w:ascii="宋体" w:hAnsi="宋体" w:eastAsia="宋体" w:cs="宋体"/>
          <w:sz w:val="20"/>
          <w:szCs w:val="20"/>
        </w:rPr>
        <w:sectPr>
          <w:footerReference r:id="rId8" w:type="default"/>
          <w:pgSz w:w="11906" w:h="16839"/>
          <w:pgMar w:top="1431" w:right="1785" w:bottom="1066" w:left="1785" w:header="0" w:footer="812" w:gutter="0"/>
          <w:cols w:space="720" w:num="1"/>
        </w:sectPr>
      </w:pPr>
    </w:p>
    <w:p w14:paraId="7700AA8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2" w:beforeAutospacing="0" w:after="0" w:afterAutospacing="0" w:line="229" w:lineRule="auto"/>
        <w:ind w:left="4"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1"/>
          <w:szCs w:val="21"/>
          <w:u w:val="none"/>
          <w:shd w:val="clear"/>
          <w:vertAlign w:val="baseline"/>
          <w:lang w:eastAsia="en-US"/>
        </w:rPr>
        <w:t>风险提示：</w:t>
      </w:r>
    </w:p>
    <w:p w14:paraId="47936A7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2" w:lineRule="auto"/>
        <w:ind w:left="4" w:right="33" w:firstLine="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本理财产品是净值型理财产品，不保证本金和收益，投资者的本金与收益可能会因市场变动</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而蒙受重大损失，投资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者应仔细阅读本理财产品销售协议书条款和对应期次的《理财产品说明书》《理财产品风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险揭示书》《投资者权益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21"/>
          <w:szCs w:val="21"/>
          <w:u w:val="none"/>
          <w:shd w:val="clear"/>
          <w:vertAlign w:val="baseline"/>
          <w:lang w:eastAsia="en-US"/>
        </w:rPr>
        <w:t>须知》《理财产品投资协议书》，充分认识投资风险，谨慎</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21"/>
          <w:szCs w:val="21"/>
          <w:u w:val="none"/>
          <w:shd w:val="clear"/>
          <w:vertAlign w:val="baseline"/>
          <w:lang w:eastAsia="en-US"/>
        </w:rPr>
        <w:t>投资。</w:t>
      </w:r>
    </w:p>
    <w:p w14:paraId="09D34AF8">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43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val="en-US" w:eastAsia="en-US" w:bidi="ar-SA"/>
        </w:rPr>
      </w:pPr>
    </w:p>
    <w:p w14:paraId="241239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8" w:beforeAutospacing="0" w:after="0" w:afterAutospacing="0" w:line="222" w:lineRule="auto"/>
        <w:ind w:left="4155"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1"/>
          <w:szCs w:val="21"/>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21"/>
          <w:szCs w:val="21"/>
          <w:u w:val="none"/>
          <w:shd w:val="clear"/>
          <w:vertAlign w:val="baseline"/>
          <w:lang w:eastAsia="en-US"/>
        </w:rPr>
        <w:t>理财产品销售协议书</w:t>
      </w:r>
    </w:p>
    <w:p w14:paraId="5CA115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19" w:beforeAutospacing="0" w:after="0" w:afterAutospacing="0" w:line="259" w:lineRule="auto"/>
        <w:ind w:left="6" w:right="72" w:firstLine="29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经甲方（南银理财有限责任公司，以下简称“南银理财”</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管理人”</w:t>
      </w:r>
      <w:r>
        <w:rPr>
          <w:rFonts w:hint="eastAsia" w:ascii="方正黑体_GBK" w:hAnsi="方正黑体_GBK" w:eastAsia="方正黑体_GBK" w:cs="方正黑体_GBK"/>
          <w:b w:val="0"/>
          <w:i w:val="0"/>
          <w:caps w:val="0"/>
          <w:smallCaps w:val="0"/>
          <w:strike w:val="0"/>
          <w:dstrike w:val="0"/>
          <w:snapToGrid w:val="0"/>
          <w:vanish w:val="0"/>
          <w:color w:val="3D3D3D"/>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、“产品管理人”或“理财产品管理人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”）与乙方（以下简称“投资者”）双方平等友好协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商，本着平等自愿、诚实守信的原则，就乙方购买甲方管理的理财产品的有关事宜达成协议如下：</w:t>
      </w:r>
    </w:p>
    <w:p w14:paraId="0735AF6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32" w:lineRule="auto"/>
        <w:ind w:left="346"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1.</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词释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p>
    <w:p w14:paraId="0024D74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4" w:beforeAutospacing="0" w:after="0" w:afterAutospacing="0" w:line="231" w:lineRule="auto"/>
        <w:ind w:left="34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本协议项下用词与对应期次的《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中相关用词含</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义一致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本协议另有说明的除外。</w:t>
      </w:r>
    </w:p>
    <w:p w14:paraId="45B140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89" w:beforeAutospacing="0" w:after="0" w:afterAutospacing="0" w:line="231"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2.</w:t>
      </w:r>
      <w:r>
        <w:rPr>
          <w:rFonts w:hint="eastAsia" w:ascii="方正黑体_GBK" w:hAnsi="方正黑体_GBK" w:eastAsia="方正黑体_GBK" w:cs="方正黑体_GBK"/>
          <w:b/>
          <w:bCs/>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p>
    <w:p w14:paraId="33256D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作为本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责本理财产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品的销售。</w:t>
      </w:r>
    </w:p>
    <w:p w14:paraId="31451E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38"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3. 甲方</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务：</w:t>
      </w:r>
    </w:p>
    <w:p w14:paraId="55563B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甲方应当履行恪尽职守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勤勉尽责</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诚实守信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有效管理的义务。</w:t>
      </w:r>
    </w:p>
    <w:p w14:paraId="779314D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（2）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者分配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w:t>
      </w:r>
    </w:p>
    <w:p w14:paraId="57F40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（3） 甲方应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按照法律法规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p>
    <w:p w14:paraId="1AEF2B8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（4） 甲方应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当确保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间相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分离</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务操作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与其他业务操作相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离。</w:t>
      </w:r>
    </w:p>
    <w:p w14:paraId="40760F5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96"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 甲方应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当遵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市场交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不得在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与其他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主体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间进行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利益输送。</w:t>
      </w:r>
    </w:p>
    <w:p w14:paraId="124AA3C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2" w:right="94"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（6） 甲方应</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当选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择具有证券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登记托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行业监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管理机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构认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的其他机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构托管理财产品。</w:t>
      </w:r>
    </w:p>
    <w:p w14:paraId="6E707EB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 w:right="9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围和权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甲方拥有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理和运</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并有权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按照对应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取相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应费用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业绩报酬。</w:t>
      </w:r>
    </w:p>
    <w:p w14:paraId="16C12B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8） 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资标</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需要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品财产支付产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运作和清算</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中产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的其他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金汇划</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易手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、注册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审计</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师</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目推荐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费和《</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他应由理财产品承担的费用等</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在实际发生时列支。</w:t>
      </w:r>
    </w:p>
    <w:p w14:paraId="39165CC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6"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（9） 甲方作为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，全权</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参加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资产相关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的所有会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并对相关事项进行表决；</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甲方应代表乙方利益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按照法律法规和监管部门相关规定对理财产品投资产生的风险资产进行多种方式的处置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，包括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但不限于转让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、重组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、债转股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资产证券化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、催收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、抵债资产收取与处置</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、破产重整等；</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在理财产品运作过程中发生任何争议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甲方以管理人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维权</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于提起诉讼/仲裁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申请保全/执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品承担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列支。</w:t>
      </w:r>
    </w:p>
    <w:p w14:paraId="2A0F0C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甲方有权根据产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需要选任必要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务合作机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构。</w:t>
      </w:r>
    </w:p>
    <w:p w14:paraId="6940300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52" w:lineRule="auto"/>
        <w:ind w:left="1" w:right="36" w:firstLine="30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11）</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投资者特此同意并授权甲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构有权按照法律法规规定，遵循正当、必要的原则，收集、使用投资者个人信息，包括但不限于根据法律法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规规定、监管或有权机关要求、理财业务需要等采集、处理及使用投资者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身份、持有理财产品、理财产品交易等信息，以及在办理与理财产品相关事项需要的情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况下向服务机构及其他管理人或销售机构认为必</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要的业务合作机构提供投资者相关信息。</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甲方及销售机构保证信息采集、处理及使用的安全性和合法性。</w:t>
      </w:r>
    </w:p>
    <w:p w14:paraId="29594D8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务对第三人支付本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分配金额及相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关权益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另有规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除外。</w:t>
      </w:r>
    </w:p>
    <w:p w14:paraId="65C66C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13） 甲方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以其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固有财产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垫付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品相关事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务所支</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费用及税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资金享有优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受偿</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利。</w:t>
      </w:r>
    </w:p>
    <w:p w14:paraId="370256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甲方有权根据本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或延长本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品的存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续期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限。</w:t>
      </w:r>
    </w:p>
    <w:p w14:paraId="3DD868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调整本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品的认购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单笔认购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申购上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素。</w:t>
      </w:r>
    </w:p>
    <w:p w14:paraId="5158D8D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甲方有权根据相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关规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定及销售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更销售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容。</w:t>
      </w:r>
    </w:p>
    <w:p w14:paraId="6D34D0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8" w:lineRule="auto"/>
        <w:ind w:left="0" w:right="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特殊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冻</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制措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施</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有权机关要求甲方或销售机构配合对乙</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甲方或销售机构有权根据实际情况采取任何措施配合</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甲方或销售机构有权将此损失及费用从乙方的授权指定账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0"/>
          <w:w w:val="100"/>
          <w:kern w:val="0"/>
          <w:position w:val="0"/>
          <w:sz w:val="13"/>
          <w:szCs w:val="13"/>
          <w:u w:val="none"/>
          <w:shd w:val="clear"/>
          <w:vertAlign w:val="baseline"/>
          <w:lang w:eastAsia="en-US"/>
        </w:rPr>
        <w:t>理财本金及收益中扣除。</w:t>
      </w:r>
    </w:p>
    <w:p w14:paraId="61A6D96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57" w:lineRule="auto"/>
        <w:ind w:left="0" w:right="57"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金划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机构清算账户内资金被依法冻结或扣划</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或销售机构清算账户处于被挂失</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注销或其他非正常状态等原因而导致交易失败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由销售机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构与投资者依法协商解决。</w:t>
      </w:r>
    </w:p>
    <w:p w14:paraId="4CA889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发现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方有权提前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终止本协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议。</w:t>
      </w:r>
    </w:p>
    <w:p w14:paraId="325C8B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6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别披</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露：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合作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人将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行相应程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序</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品即视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安排。</w:t>
      </w:r>
    </w:p>
    <w:p w14:paraId="4A9D422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（21）</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务。</w:t>
      </w:r>
    </w:p>
    <w:p w14:paraId="01EF96E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39"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4.</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p>
    <w:p w14:paraId="24B6C19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3" w:lineRule="auto"/>
        <w:ind w:left="1" w:right="9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当保证其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为合法拥有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涉嫌洗钱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逃避税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保证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可提供</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金来源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合法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配合</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别合格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尽职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查。</w:t>
      </w:r>
    </w:p>
    <w:p w14:paraId="57BC968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4"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不得使</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用贷款</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行债券</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筹集</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乙方将其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自有</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用作本理财产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品销售协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交易并不违反相关法律</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法院裁定或命令的要求。</w:t>
      </w:r>
    </w:p>
    <w:p w14:paraId="1A48360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具有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民事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完全适</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行本协议。</w:t>
      </w:r>
    </w:p>
    <w:p w14:paraId="2916E4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乙方应接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受销售机构对其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险承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能力进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的测评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w:t>
      </w:r>
    </w:p>
    <w:p w14:paraId="7E2F54A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49" w:lineRule="auto"/>
        <w:ind w:left="3" w:right="94"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按照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中国法律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式注册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并有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效存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的法</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或其他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织</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具有拥有和支配其财产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继续进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正在进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之业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部权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力和授权</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（机构投资者适用）</w:t>
      </w:r>
    </w:p>
    <w:p w14:paraId="69F87AD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1" w:lineRule="auto"/>
        <w:ind w:left="13" w:right="33"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能够</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别</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断和承担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不存在法律法规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关禁止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限制购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各种情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乙方按其投资金额在本理财协议中享有相应的权利</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承担相应的义务和风险。</w:t>
      </w:r>
    </w:p>
    <w:p w14:paraId="6D189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符合监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定要求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的合格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资者</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者适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用）</w:t>
      </w:r>
    </w:p>
    <w:p w14:paraId="63B3AE0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7" w:lineRule="auto"/>
        <w:ind w:left="9" w:right="62"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保证其</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资顾</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他顾</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方和/或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的雇</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联机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对其所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述</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p>
    <w:p w14:paraId="24126F6F">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4" w:beforeAutospacing="0" w:after="0" w:afterAutospacing="0" w:line="196" w:lineRule="exact"/>
        <w:ind w:left="350" w:right="0" w:firstLine="0"/>
        <w:contextualSpacing w:val="0"/>
        <w:textAlignment w:val="auto"/>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（9）</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乙方保证签署和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系其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思表示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其有权利签</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署本协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行本协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议所述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为此采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一切</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val="en-US" w:eastAsia="zh-CN"/>
        </w:rPr>
        <w:t>所需</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的行为。</w:t>
      </w:r>
    </w:p>
    <w:p w14:paraId="69EAB0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0" w:right="86"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10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乙方保证执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交付任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何文件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行本协议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不会违反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(i)任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何法</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院或其他政</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出的适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指令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判</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约束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他法律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方应在签</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署本协议的同时按照对应期次的《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的约定在授权指定账户存入足额的资金以确保账户余额大于或等于认购或申购金额。</w:t>
      </w:r>
    </w:p>
    <w:p w14:paraId="049BFE7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2" w:lineRule="auto"/>
        <w:ind w:left="1" w:right="84"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11） 乙方应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按要求确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于本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金划转及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得将授权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户销户</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因乙方注销授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担</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的损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失。</w:t>
      </w:r>
    </w:p>
    <w:p w14:paraId="0CD4052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0" w:right="4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12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乙方应保证其授权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常状态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金余额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不动户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等特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殊情况或被有权机关采取冻结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扣划等强制措施或出现其他异常情形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导致认购或申购不成</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以及在本理财产品存续期内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有权机关要求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甲方或销售机构配合对乙方理财产品份额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理财账户</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授权指定账户进行查封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冻结或扣划的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乙方应配合</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甲方或销售机构根据实际情况采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取的任何措施</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，包括但不限于全部或部分终止理财交易</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、停止向投资者支付投资本金及投资收益</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由此产生的一切损失及费用将由乙方承担，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甲方或销售机构有权将此损失及费用从乙方的授权指定账户</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理财本金及收益中扣除</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乙方无权要求甲方或销售机构对上述后果承担任何责</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p>
    <w:p w14:paraId="4AB9C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49" w:lineRule="auto"/>
        <w:ind w:left="12" w:right="57" w:firstLine="3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13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真</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因乙方未及时通知甲方或销售机构并办理相应的变更手续</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由此导致的一</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切后果由乙方承担。</w:t>
      </w:r>
    </w:p>
    <w:p w14:paraId="43B266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14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不利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用本理财业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务及本理财产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从事违法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活动。</w:t>
      </w:r>
    </w:p>
    <w:p w14:paraId="0571DC9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263" w:lineRule="auto"/>
        <w:ind w:left="1" w:right="58"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15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第</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债务设定担保或其他权益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p>
    <w:p w14:paraId="3EB901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2" w:lineRule="auto"/>
        <w:ind w:left="1" w:right="0"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16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何第三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何权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利益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权益</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p>
    <w:p w14:paraId="4370E37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51"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17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乙方保证遵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守</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家反洗钱法律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法规及相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策要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从事涉及洗钱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逃税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逃废债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等违法违规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活动，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积极配合甲方和销售机构开展投资者身份识别</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、交易记录保存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、投资者身份及交易背景尽职调查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、大额和可疑交易报告等各项反洗</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钱</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、反恐怖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融资及非居民金融账户涉税信息尽职调查工作</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，并按甲方和销售</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机构要求提供相关证明材料</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。乙方保证其不属于联合国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、欧盟或美国等制裁名</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中国政府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关发布</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恐及反洗钱相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于被联合</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、欧盟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美</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等制裁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家和地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或销售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或有合理理由怀疑乙方或其资金存在洗钱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恐怖融资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甲方有权提前终止本</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协议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造成乙方损失的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甲方不承担责任。</w:t>
      </w:r>
    </w:p>
    <w:p w14:paraId="1061416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4" w:right="69" w:firstLine="34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18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代</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的评级结果为准</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自愿购买甲方管理的本理财产品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，接受甲方提供</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的投资理财服务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乙方已仔细阅读本理财产品《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已充分知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悉本</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品风</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以相应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由此产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的相关风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由其</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身承担。</w:t>
      </w:r>
    </w:p>
    <w:p w14:paraId="6DB780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3" w:lineRule="auto"/>
        <w:ind w:left="1" w:right="89"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19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乙方对</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因购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、持有本理财产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知悉</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甲方及销售机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保密信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息承担保密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，乙方承诺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何方式</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向任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何第</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三方披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保密信息</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法律法规另有规定的除外。</w:t>
      </w:r>
    </w:p>
    <w:p w14:paraId="35B828A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47" w:lineRule="auto"/>
        <w:ind w:left="1" w:right="57"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（20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承诺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3D3D3D"/>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返还</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其</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3D3D3D"/>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程</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3D3D3D"/>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得利</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此</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直</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接</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3D3D3D"/>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方开</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立</w:t>
      </w:r>
      <w:r>
        <w:rPr>
          <w:rFonts w:hint="eastAsia" w:ascii="方正黑体_GBK" w:hAnsi="方正黑体_GBK" w:eastAsia="方正黑体_GBK" w:cs="方正黑体_GBK"/>
          <w:b w:val="0"/>
          <w:i w:val="0"/>
          <w:caps w:val="0"/>
          <w:smallCaps w:val="0"/>
          <w:strike w:val="0"/>
          <w:dstrike w:val="0"/>
          <w:snapToGrid w:val="0"/>
          <w:vanish w:val="0"/>
          <w:color w:val="3D3D3D"/>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3D3D3D"/>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3D3D3D"/>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3D3D3D"/>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一</w:t>
      </w:r>
      <w:r>
        <w:rPr>
          <w:rFonts w:hint="eastAsia" w:ascii="方正黑体_GBK" w:hAnsi="方正黑体_GBK" w:eastAsia="方正黑体_GBK" w:cs="方正黑体_GBK"/>
          <w:b w:val="0"/>
          <w:i w:val="0"/>
          <w:caps w:val="0"/>
          <w:smallCaps w:val="0"/>
          <w:strike w:val="0"/>
          <w:dstrike w:val="0"/>
          <w:snapToGrid w:val="0"/>
          <w:vanish w:val="0"/>
          <w:color w:val="3D3D3D"/>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3"/>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6"/>
          <w:w w:val="100"/>
          <w:kern w:val="0"/>
          <w:position w:val="0"/>
          <w:sz w:val="13"/>
          <w:szCs w:val="13"/>
          <w:u w:val="none"/>
          <w:shd w:val="clear"/>
          <w:vertAlign w:val="baseline"/>
          <w:lang w:eastAsia="en-US"/>
        </w:rPr>
        <w:t>户中直接扣收不当得利部分而无需另行征得</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乙方同意</w:t>
      </w:r>
      <w:r>
        <w:rPr>
          <w:rFonts w:hint="eastAsia" w:ascii="方正黑体_GBK" w:hAnsi="方正黑体_GBK" w:eastAsia="方正黑体_GBK" w:cs="方正黑体_GBK"/>
          <w:b w:val="0"/>
          <w:i w:val="0"/>
          <w:caps w:val="0"/>
          <w:smallCaps w:val="0"/>
          <w:strike w:val="0"/>
          <w:dstrike w:val="0"/>
          <w:snapToGrid w:val="0"/>
          <w:vanish w:val="0"/>
          <w:color w:val="3D3D3D"/>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3D3D3D"/>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3D3D3D"/>
          <w:spacing w:val="25"/>
          <w:w w:val="100"/>
          <w:kern w:val="0"/>
          <w:position w:val="0"/>
          <w:sz w:val="13"/>
          <w:szCs w:val="13"/>
          <w:u w:val="none"/>
          <w:shd w:val="clear"/>
          <w:vertAlign w:val="baseline"/>
          <w:lang w:eastAsia="en-US"/>
        </w:rPr>
        <w:t>乙方不提出任何异议。</w:t>
      </w:r>
    </w:p>
    <w:p w14:paraId="3EACF81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47" w:lineRule="auto"/>
        <w:ind w:left="1" w:right="55"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（21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通过</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道购</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此特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别同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措施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手段</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观记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推介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风险和关键信息提示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投资者确认和反馈等重点销售环节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确保能够满足回溯检查和核查取证的需要。</w:t>
      </w:r>
    </w:p>
    <w:p w14:paraId="61AC52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（22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的其他权利</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务。</w:t>
      </w:r>
    </w:p>
    <w:p w14:paraId="105A1FD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5.</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申购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回</w:t>
      </w:r>
    </w:p>
    <w:p w14:paraId="2C8A46C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理财产品认购或申购：</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参照《</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定。</w:t>
      </w:r>
    </w:p>
    <w:p w14:paraId="4CC1C92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2" w:right="89" w:firstLine="34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品认购或</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申购撤销</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申请： 乙方在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品募集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或开放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冷静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私募产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用） 内</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以撤销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品相应</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的认购</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或申购申请。</w:t>
      </w:r>
    </w:p>
    <w:p w14:paraId="20AEC8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0" w:right="89" w:firstLine="35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若在募集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结束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行规模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到对应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按对应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条款</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时解</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除对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账户中认购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购资金的冻结或返还认购或申购资金。</w:t>
      </w:r>
    </w:p>
    <w:p w14:paraId="6DF20EC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金额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益支付方式：</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参照对应期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定。</w:t>
      </w:r>
    </w:p>
    <w:p w14:paraId="1462CDC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4" w:lineRule="auto"/>
        <w:ind w:left="0" w:right="53"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金支付：</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常情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按照本协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议及对应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金划付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生特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殊</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额变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时根据法律法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向乙方披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露支付方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6"/>
          <w:w w:val="100"/>
          <w:kern w:val="0"/>
          <w:position w:val="0"/>
          <w:sz w:val="13"/>
          <w:szCs w:val="13"/>
          <w:u w:val="none"/>
          <w:shd w:val="clear"/>
          <w:vertAlign w:val="baseline"/>
          <w:lang w:eastAsia="en-US"/>
        </w:rPr>
        <w:t>案。</w:t>
      </w:r>
    </w:p>
    <w:p w14:paraId="4C6D501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6.</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34387D2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1" w:beforeAutospacing="0" w:after="0" w:afterAutospacing="0" w:line="270" w:lineRule="auto"/>
        <w:ind w:left="1" w:right="67" w:firstLine="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3D3D3D"/>
          <w:spacing w:val="10"/>
          <w:w w:val="100"/>
          <w:kern w:val="0"/>
          <w:position w:val="0"/>
          <w:sz w:val="13"/>
          <w:szCs w:val="13"/>
          <w:u w:val="none"/>
          <w:shd w:val="clear"/>
          <w:vertAlign w:val="baseline"/>
          <w:lang w:eastAsia="en-US"/>
        </w:rPr>
        <w:t>若本理财产品未提前终止或延期终止，则到期日/终止日即为名义到期日；若本理财产品被提前终止，则到期日</w:t>
      </w:r>
      <w:r>
        <w:rPr>
          <w:rFonts w:hint="eastAsia" w:ascii="方正黑体_GBK" w:hAnsi="方正黑体_GBK" w:eastAsia="方正黑体_GBK" w:cs="方正黑体_GBK"/>
          <w:b w:val="0"/>
          <w:i w:val="0"/>
          <w:caps w:val="0"/>
          <w:smallCaps w:val="0"/>
          <w:strike w:val="0"/>
          <w:dstrike w:val="0"/>
          <w:snapToGrid w:val="0"/>
          <w:vanish w:val="0"/>
          <w:color w:val="3D3D3D"/>
          <w:spacing w:val="9"/>
          <w:w w:val="100"/>
          <w:kern w:val="0"/>
          <w:position w:val="0"/>
          <w:sz w:val="13"/>
          <w:szCs w:val="13"/>
          <w:u w:val="none"/>
          <w:shd w:val="clear"/>
          <w:vertAlign w:val="baseline"/>
          <w:lang w:eastAsia="en-US"/>
        </w:rPr>
        <w:t>/终止日为提前终止权行使日；若本理财产品</w:t>
      </w:r>
      <w:r>
        <w:rPr>
          <w:rFonts w:hint="eastAsia" w:ascii="方正黑体_GBK" w:hAnsi="方正黑体_GBK" w:eastAsia="方正黑体_GBK" w:cs="方正黑体_GBK"/>
          <w:b w:val="0"/>
          <w:i w:val="0"/>
          <w:caps w:val="0"/>
          <w:smallCaps w:val="0"/>
          <w:strike w:val="0"/>
          <w:dstrike w:val="0"/>
          <w:snapToGrid w:val="0"/>
          <w:vanish w:val="0"/>
          <w:color w:val="3D3D3D"/>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3D3D3D"/>
          <w:spacing w:val="8"/>
          <w:w w:val="100"/>
          <w:kern w:val="0"/>
          <w:position w:val="0"/>
          <w:sz w:val="13"/>
          <w:szCs w:val="13"/>
          <w:u w:val="none"/>
          <w:shd w:val="clear"/>
          <w:vertAlign w:val="baseline"/>
          <w:lang w:eastAsia="en-US"/>
        </w:rPr>
        <w:t>被延期终止，则到期日/终止日为延期终止日。</w:t>
      </w:r>
    </w:p>
    <w:p w14:paraId="68659B3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品提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p>
    <w:p w14:paraId="155FCB2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在理财产品存续期内</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如发生以下事项时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南银理财可对本理财产品行使全部提前终止权：</w:t>
      </w:r>
    </w:p>
    <w:p w14:paraId="717A65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i.         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资产运作模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与法律法规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者监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门的要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等存在冲</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须</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的；</w:t>
      </w:r>
    </w:p>
    <w:p w14:paraId="524AF03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4" w:lineRule="auto"/>
        <w:ind w:left="773" w:right="89" w:hanging="43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家有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管规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政</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策</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改变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急措施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出台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市场环境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生重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大变化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须提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的；</w:t>
      </w:r>
    </w:p>
    <w:p w14:paraId="2B30A14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必须提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的；</w:t>
      </w:r>
    </w:p>
    <w:p w14:paraId="5FF1263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      遇有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烈波动</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常风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险事件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等情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收益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大</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幅波动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或严重影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响理财产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安全；</w:t>
      </w:r>
    </w:p>
    <w:p w14:paraId="7B49B8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47" w:lineRule="auto"/>
        <w:ind w:left="761" w:right="89" w:hanging="42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金被有权机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扣划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剩余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无法满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足相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关法律法规规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市场要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等相关法律</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续存续</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目标；</w:t>
      </w:r>
    </w:p>
    <w:p w14:paraId="176480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理人解散</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撤销</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被</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取消业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资格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续履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行相应职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1"/>
          <w:sz w:val="13"/>
          <w:szCs w:val="13"/>
          <w:u w:val="none"/>
          <w:shd w:val="clear"/>
          <w:vertAlign w:val="baseline"/>
          <w:lang w:eastAsia="en-US"/>
        </w:rPr>
        <w:t>无法继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1"/>
          <w:sz w:val="13"/>
          <w:szCs w:val="13"/>
          <w:u w:val="none"/>
          <w:shd w:val="clear"/>
          <w:vertAlign w:val="baseline"/>
          <w:lang w:eastAsia="en-US"/>
        </w:rPr>
        <w:t>续运作；</w:t>
      </w:r>
    </w:p>
    <w:p w14:paraId="34EF3BA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     理财产</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资产部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或全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部提前偿付；</w:t>
      </w:r>
    </w:p>
    <w:p w14:paraId="7521158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终止产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持产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品运作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更有利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于保护产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品持有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的权</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益；</w:t>
      </w:r>
    </w:p>
    <w:p w14:paraId="4CB3AD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ix</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南银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为应该提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终止本理财产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况。</w:t>
      </w:r>
    </w:p>
    <w:p w14:paraId="7D8734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南银理财如提前终止本理财产品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应根据本理财产品销售文件约定的方式进行信息披露。</w:t>
      </w:r>
    </w:p>
    <w:p w14:paraId="670F90D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50" w:right="0" w:firstLine="0"/>
        <w:contextualSpacing w:val="0"/>
        <w:jc w:val="left"/>
        <w:textAlignment w:val="baseline"/>
        <w:outlineLvl w:val="2"/>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终止</w:t>
      </w:r>
    </w:p>
    <w:p w14:paraId="5AC0F1B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南银理财有权推迟本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日：</w:t>
      </w:r>
    </w:p>
    <w:p w14:paraId="0C98EC5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i.         产</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日顺延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一工作</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日；</w:t>
      </w:r>
    </w:p>
    <w:p w14:paraId="7ADAF5E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市场成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限制赎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暂停</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缺</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愿</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易对手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导致产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品所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时全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1"/>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现；</w:t>
      </w:r>
    </w:p>
    <w:p w14:paraId="573C58C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196"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金在途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能及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1"/>
          <w:sz w:val="13"/>
          <w:szCs w:val="13"/>
          <w:u w:val="none"/>
          <w:shd w:val="clear"/>
          <w:vertAlign w:val="baseline"/>
          <w:lang w:eastAsia="en-US"/>
        </w:rPr>
        <w:t>金；</w:t>
      </w:r>
    </w:p>
    <w:p w14:paraId="7890AA4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5" w:lineRule="exact"/>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       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无法及</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资金</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及/或进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行理财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金清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算分配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1"/>
          <w:sz w:val="13"/>
          <w:szCs w:val="13"/>
          <w:u w:val="none"/>
          <w:shd w:val="clear"/>
          <w:vertAlign w:val="baseline"/>
          <w:lang w:eastAsia="en-US"/>
        </w:rPr>
        <w:t>的；</w:t>
      </w:r>
    </w:p>
    <w:p w14:paraId="22D7B2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2" w:lineRule="auto"/>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v.        理财产</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涉及诉讼（或仲裁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预计诉讼（或仲裁）</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及执</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行程序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到期</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结；</w:t>
      </w:r>
    </w:p>
    <w:p w14:paraId="3A1255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管理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人认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需要延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1"/>
          <w:sz w:val="13"/>
          <w:szCs w:val="13"/>
          <w:u w:val="none"/>
          <w:shd w:val="clear"/>
          <w:vertAlign w:val="baseline"/>
          <w:lang w:eastAsia="en-US"/>
        </w:rPr>
        <w:t>形；</w:t>
      </w:r>
    </w:p>
    <w:p w14:paraId="4895C2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196" w:lineRule="exact"/>
        <w:ind w:left="33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vii</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     法律规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的及本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的其他情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1"/>
          <w:sz w:val="13"/>
          <w:szCs w:val="13"/>
          <w:u w:val="none"/>
          <w:shd w:val="clear"/>
          <w:vertAlign w:val="baseline"/>
          <w:lang w:eastAsia="en-US"/>
        </w:rPr>
        <w:t>形。</w:t>
      </w:r>
    </w:p>
    <w:p w14:paraId="4750E2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1" w:lineRule="auto"/>
        <w:ind w:left="343"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如推迟本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应根据本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式进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息披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露。</w:t>
      </w:r>
    </w:p>
    <w:p w14:paraId="31A336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5" w:lineRule="auto"/>
        <w:ind w:left="1" w:right="55" w:firstLine="3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本理财产品不因投资者丧失民事行为能力</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死亡</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破产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解散等情形而终止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上述情况下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投资者于理财产品销售</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文件项下的权利以及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义务由其法定继承人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继受人或者指定的受益</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人以及继任管理人等承担</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甲方以及销售机构有权要求或配合投资者的法定继承人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承继人</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继受人或者指定受益人以及继任管理人等相关主体办理相关变更</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手续。</w:t>
      </w:r>
    </w:p>
    <w:p w14:paraId="4245FAE2">
      <w:pPr>
        <w:spacing w:line="265" w:lineRule="auto"/>
        <w:rPr>
          <w:rFonts w:hint="eastAsia" w:ascii="方正黑体_GBK" w:hAnsi="方正黑体_GBK" w:eastAsia="方正黑体_GBK" w:cs="方正黑体_GBK"/>
          <w:sz w:val="13"/>
          <w:szCs w:val="13"/>
        </w:rPr>
        <w:sectPr>
          <w:footerReference r:id="rId9" w:type="default"/>
          <w:pgSz w:w="11906" w:h="16839"/>
          <w:pgMar w:top="721" w:right="651" w:bottom="1066" w:left="724" w:header="0" w:footer="812" w:gutter="0"/>
          <w:cols w:space="720" w:num="1"/>
        </w:sectPr>
      </w:pPr>
    </w:p>
    <w:p w14:paraId="7931BA9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7.</w:t>
      </w:r>
      <w:r>
        <w:rPr>
          <w:rFonts w:hint="eastAsia" w:ascii="方正黑体_GBK" w:hAnsi="方正黑体_GBK" w:eastAsia="方正黑体_GBK" w:cs="方正黑体_GBK"/>
          <w:b/>
          <w:bCs/>
          <w:i w:val="0"/>
          <w:caps w:val="0"/>
          <w:smallCaps w:val="0"/>
          <w:strike w:val="0"/>
          <w:dstrike w:val="0"/>
          <w:snapToGrid w:val="0"/>
          <w:vanish w:val="0"/>
          <w:color w:val="000000"/>
          <w:spacing w:val="-1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p>
    <w:p w14:paraId="6405D7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7" w:beforeAutospacing="0" w:after="0" w:afterAutospacing="0" w:line="263" w:lineRule="auto"/>
        <w:ind w:left="1" w:right="14" w:firstLine="364"/>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止</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分</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照</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向乙方进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品份额</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益</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分配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并将对应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金划入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账户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向乙方授权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账户划付对应</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p>
    <w:p w14:paraId="3B5DCC1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3" w:lineRule="auto"/>
        <w:ind w:left="1"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不得超过 5</w:t>
      </w:r>
      <w:r>
        <w:rPr>
          <w:rFonts w:hint="eastAsia" w:ascii="方正黑体_GBK" w:hAnsi="方正黑体_GBK" w:eastAsia="方正黑体_GBK" w:cs="方正黑体_GBK"/>
          <w:b w:val="0"/>
          <w:i w:val="0"/>
          <w:caps w:val="0"/>
          <w:smallCaps w:val="0"/>
          <w:strike w:val="0"/>
          <w:dstrike w:val="0"/>
          <w:snapToGrid w:val="0"/>
          <w:vanish w:val="0"/>
          <w:color w:val="000000"/>
          <w:spacing w:val="26"/>
          <w:w w:val="101"/>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期超过 5</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当在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品终止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依</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定进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告</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资产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法及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足额</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变</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实</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择</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支付</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迟支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求</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向乙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方披露支付方案。</w:t>
      </w:r>
    </w:p>
    <w:p w14:paraId="774EF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1"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1"/>
          <w:w w:val="100"/>
          <w:kern w:val="0"/>
          <w:position w:val="0"/>
          <w:sz w:val="13"/>
          <w:szCs w:val="13"/>
          <w:u w:val="none"/>
          <w:shd w:val="clear"/>
          <w:vertAlign w:val="baseline"/>
          <w:lang w:eastAsia="en-US"/>
        </w:rPr>
        <w:t>别提示</w:t>
      </w:r>
    </w:p>
    <w:p w14:paraId="75CEDF1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1" w:lineRule="auto"/>
        <w:ind w:left="3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在本理财产品存续期内：</w:t>
      </w:r>
    </w:p>
    <w:p w14:paraId="35078FF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52" w:lineRule="auto"/>
        <w:ind w:left="0" w:right="14"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1）</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因国</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家法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律法规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生变化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甲方有权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单方面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对本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售协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等相关销</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售文件进行修订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并进行信息披露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投资者在此同意</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修订后的销售文</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件对投资者具有法律约束力；</w:t>
      </w:r>
    </w:p>
    <w:p w14:paraId="6C3DA4A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57" w:lineRule="auto"/>
        <w:ind w:left="0" w:right="12"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生变</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护本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正</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常运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理认</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他情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发起</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申请</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品的销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件进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范</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资比</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例</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标</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调</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并通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南银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官</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披</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露</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此种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赎回</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具</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体</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理人届时信息披露的内容为准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投资者不同意信</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息披露内容的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可在信息披露中约定的时间内赎回本理财产品</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若投资者未在约定的时间内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赎回全部份额或继续办理本理财产品说明书项下相关业务的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视同其接受调整内容</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放弃</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赎回权并继续持有本理财产品。</w:t>
      </w:r>
    </w:p>
    <w:p w14:paraId="3FE5F44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免</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1"/>
          <w:sz w:val="13"/>
          <w:szCs w:val="13"/>
          <w:u w:val="none"/>
          <w:shd w:val="clear"/>
          <w:vertAlign w:val="baseline"/>
          <w:lang w:eastAsia="en-US"/>
        </w:rPr>
        <w:t>条款</w:t>
      </w:r>
    </w:p>
    <w:p w14:paraId="59D1172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6" w:beforeAutospacing="0" w:after="0" w:afterAutospacing="0" w:line="262" w:lineRule="auto"/>
        <w:ind w:left="761" w:right="48"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i.         不合法</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守任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何适</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用法律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裁</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命令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指令（不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或将来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实施</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而使得</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不合法</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甲方有权在任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间向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出通知提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受影</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在此情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需对乙</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方因提前终止投资而造成的任何损失承担任何责任。</w:t>
      </w:r>
    </w:p>
    <w:p w14:paraId="7112B7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 w:beforeAutospacing="0" w:after="0" w:afterAutospacing="0" w:line="263" w:lineRule="auto"/>
        <w:ind w:left="760" w:right="45"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甲方认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自然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害</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震</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台风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海</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啸</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火</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灾</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停</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电</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发性</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公共</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卫</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生事件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工</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战</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军事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行动</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任何种类的恐怖活动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暴动</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公众示威或抗议；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新的适用法律或国家政策的颁布或实施</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对原适用法律或国家政策的修改；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內地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或全球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外汇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市场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生致使</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无法进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划转</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常变化；</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何政府机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或其他机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为（不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是在法</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律上或是在事实上</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法规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条例</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规定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裁决</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命令或指令（包括国有化或对外限制</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外汇管制） 、</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诉讼或威胁；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方运</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网</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络</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黑</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攻击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电信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技</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调整</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故</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因而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各方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和/或其</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关联</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之服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、营业</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断</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者延迟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何其他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非</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甲方所</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能控</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制</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原</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甲方未</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能</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需延迟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行协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品相</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关的支付义务</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甲方无需对乙方承担任何责任</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尤其是</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当资金存放在任何销售机构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托管人或代理人处而他们因上述原因被禁止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甲方付款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亦</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果在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一个支付</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发生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续整个</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当</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或赎</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金额（视情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形而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定） 的支付将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由</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完全</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自行</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酌情</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定顺延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紧</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一个</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不存在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可抗</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力</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工作</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乙方将不会因此而收到额外的收益或者补偿。</w:t>
      </w:r>
    </w:p>
    <w:p w14:paraId="53E3ED3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4" w:right="48" w:hanging="42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iii</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如</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乙方违反本协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定或其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金被</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国</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家有权机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强制措施</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或有合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由怀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或其</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金存在洗钱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恐怖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融资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逃税等嫌疑</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或存在其他违法违规违反本约定行为的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甲方有权提前终止本协议</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乙方承</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担由此给乙方造成的任何损失。</w:t>
      </w:r>
    </w:p>
    <w:p w14:paraId="2A7E268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5" w:lineRule="exact"/>
        <w:ind w:left="33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1"/>
          <w:sz w:val="13"/>
          <w:szCs w:val="13"/>
          <w:u w:val="none"/>
          <w:shd w:val="clear"/>
          <w:vertAlign w:val="baseline"/>
          <w:lang w:eastAsia="en-US"/>
        </w:rPr>
        <w:t>iv</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      本</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品销售</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文件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理财业</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受销售机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构存款保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险机制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或其他保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1"/>
          <w:sz w:val="13"/>
          <w:szCs w:val="13"/>
          <w:u w:val="none"/>
          <w:shd w:val="clear"/>
          <w:vertAlign w:val="baseline"/>
          <w:lang w:eastAsia="en-US"/>
        </w:rPr>
        <w:t>障机制</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1"/>
          <w:sz w:val="13"/>
          <w:szCs w:val="13"/>
          <w:u w:val="none"/>
          <w:shd w:val="clear"/>
          <w:vertAlign w:val="baseline"/>
          <w:lang w:eastAsia="en-US"/>
        </w:rPr>
        <w:t>障。</w:t>
      </w:r>
    </w:p>
    <w:p w14:paraId="3D86154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（4）</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赔偿及</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1"/>
          <w:sz w:val="13"/>
          <w:szCs w:val="13"/>
          <w:u w:val="none"/>
          <w:shd w:val="clear"/>
          <w:vertAlign w:val="baseline"/>
          <w:lang w:eastAsia="en-US"/>
        </w:rPr>
        <w:t>限制</w:t>
      </w:r>
    </w:p>
    <w:p w14:paraId="1322D69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64" w:lineRule="auto"/>
        <w:ind w:left="1" w:right="45" w:firstLine="35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由于本协议一方当事人的过错</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，造成本协议不能履行或不能完全履行的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由有过错的一方承担违约责任；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如双方同时负有过错</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，则应</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由双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自按照过错程度承担</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责任。</w:t>
      </w:r>
    </w:p>
    <w:p w14:paraId="4DBA53C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 w:beforeAutospacing="0" w:after="0" w:afterAutospacing="0" w:line="263" w:lineRule="auto"/>
        <w:ind w:left="0" w:right="0"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双方承诺</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如果任何一方在协议项下作出错误的陈述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保证或者违反任何陈述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保证或其他协议约定而导致另一方发生任何损失</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支出或者被提出主张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、诉讼或要求</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，违约方应向另一方作出赔偿</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本条所述的赔偿并不排除违约方依据相关法律或协议约定而应承担的任何其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特</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别地</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尽</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能给</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反</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果</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遵</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守适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或规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括但</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种</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支</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付体</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系的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遵守与其他银行</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金融机构达成的业务交易协议而导致甲方延迟执行乙方指示或者未能执行乙方指示或使乙方产生任何责任</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损失或支出</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甲方无需负责</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p>
    <w:p w14:paraId="26C666E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（5）</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抵销</w:t>
      </w:r>
    </w:p>
    <w:p w14:paraId="041499E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761" w:right="14" w:hanging="422"/>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i.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除享</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有法律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其他</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抵销权</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外</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有权（但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将</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的任</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6"/>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导</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致</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付款</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登</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与</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方欠付</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何债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务（不</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是</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因</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议而</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导致</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也</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论债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算</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货币</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付款地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登记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而</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无</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须事</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先</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书面通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知</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或任</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何其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8"/>
          <w:w w:val="100"/>
          <w:kern w:val="0"/>
          <w:position w:val="0"/>
          <w:sz w:val="13"/>
          <w:szCs w:val="13"/>
          <w:u w:val="none"/>
          <w:shd w:val="clear"/>
          <w:vertAlign w:val="baseline"/>
          <w:lang w:eastAsia="en-US"/>
        </w:rPr>
        <w:t>员</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p>
    <w:p w14:paraId="10EB909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1" w:lineRule="auto"/>
        <w:ind w:left="760" w:right="48" w:hanging="42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ii</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为</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了对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货币进</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可在有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甲方所选</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择适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用的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市场汇率将</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的债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兑</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换</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果债务</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尚</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未确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则</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估计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数额</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后进</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行抵销</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但</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须在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该债</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务得</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以确</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向乙方支付差额。</w:t>
      </w:r>
    </w:p>
    <w:p w14:paraId="15808FB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5" w:beforeAutospacing="0" w:after="0" w:afterAutospacing="0" w:line="196"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（6）</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1"/>
          <w:sz w:val="13"/>
          <w:szCs w:val="13"/>
          <w:u w:val="none"/>
          <w:shd w:val="clear"/>
          <w:vertAlign w:val="baseline"/>
          <w:lang w:eastAsia="en-US"/>
        </w:rPr>
        <w:t>弃权</w:t>
      </w:r>
    </w:p>
    <w:p w14:paraId="1C0CDC9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64" w:lineRule="auto"/>
        <w:ind w:left="12" w:right="45" w:firstLine="33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如乙方违反协议的任何规定</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甲方的任何作为或不作为</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、迟延或弃权</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，或甲方给予的其他放任或宽限</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，均不损害和影响甲方按协议可享有</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的权利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权力或救济的进一步行使或以其他</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方式行使该等权利</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权力或救济。</w:t>
      </w:r>
    </w:p>
    <w:p w14:paraId="23F4834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33" w:lineRule="auto"/>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（7）</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分割性</w:t>
      </w:r>
    </w:p>
    <w:p w14:paraId="04FCBB1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3" w:beforeAutospacing="0" w:after="0" w:afterAutospacing="0" w:line="232"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协议的任何条款在任何方面的非法</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无效或不可强制执行</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不影响协议的其他条款的合法性</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有效性或可强制执行。</w:t>
      </w:r>
    </w:p>
    <w:p w14:paraId="3F98FA6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195" w:lineRule="exact"/>
        <w:ind w:left="34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1"/>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1"/>
          <w:sz w:val="13"/>
          <w:szCs w:val="13"/>
          <w:u w:val="none"/>
          <w:shd w:val="clear"/>
          <w:vertAlign w:val="baseline"/>
          <w:lang w:eastAsia="en-US"/>
        </w:rPr>
        <w:t>条款</w:t>
      </w:r>
    </w:p>
    <w:p w14:paraId="73EFCF9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8" w:beforeAutospacing="0" w:after="0" w:afterAutospacing="0" w:line="231" w:lineRule="auto"/>
        <w:ind w:left="358"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以对应期次的《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约定的税务处理方式为准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如遇国家政策调整</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则相应执行最新政策。</w:t>
      </w:r>
    </w:p>
    <w:p w14:paraId="06653E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2" w:lineRule="auto"/>
        <w:ind w:left="340"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9.</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争</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p>
    <w:p w14:paraId="532ADC4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31" w:lineRule="auto"/>
        <w:ind w:left="3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本协议在履行过程中发生争议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可以通过协商解决；</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协商不成的</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任何一方有权向甲方所</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在地有管辖权的人民法院提起诉讼。</w:t>
      </w:r>
    </w:p>
    <w:p w14:paraId="02C4FE1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6" w:beforeAutospacing="0" w:after="0" w:afterAutospacing="0" w:line="233"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10.</w:t>
      </w:r>
      <w:r>
        <w:rPr>
          <w:rFonts w:hint="eastAsia" w:ascii="方正黑体_GBK" w:hAnsi="方正黑体_GBK" w:eastAsia="方正黑体_GBK" w:cs="方正黑体_GBK"/>
          <w:b/>
          <w:bCs/>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效和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止</w:t>
      </w:r>
    </w:p>
    <w:p w14:paraId="6F5BD93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72" w:lineRule="auto"/>
        <w:ind w:left="1" w:right="48" w:firstLine="34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1 ）</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书面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形</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订立</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下</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为个</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本协议</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乙方签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经</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系</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统确认购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份额</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成立</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为机构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自</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乙方法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定代表人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或授权代</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理人</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并加盖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或合</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同专</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章</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功缴</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纳购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并</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0"/>
          <w:w w:val="100"/>
          <w:kern w:val="0"/>
          <w:position w:val="0"/>
          <w:sz w:val="13"/>
          <w:szCs w:val="13"/>
          <w:u w:val="none"/>
          <w:shd w:val="clear"/>
          <w:vertAlign w:val="baseline"/>
          <w:lang w:eastAsia="en-US"/>
        </w:rPr>
        <w:t>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方系统确认购买份额后成立并生效。</w:t>
      </w:r>
    </w:p>
    <w:p w14:paraId="09F589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56" w:lineRule="auto"/>
        <w:ind w:left="0" w:right="12" w:firstLine="341"/>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本协议书以数据电文形式订立的</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，乙方应在电子渠道仔细阅读本协议的所有条款</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，对本协议条款的含义及相应的法律后果应全部知晓并充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分理解</w:t>
      </w:r>
      <w:r>
        <w:rPr>
          <w:rFonts w:hint="eastAsia" w:ascii="方正黑体_GBK" w:hAnsi="方正黑体_GBK" w:eastAsia="方正黑体_GBK" w:cs="方正黑体_GBK"/>
          <w:b w:val="0"/>
          <w:i w:val="0"/>
          <w:caps w:val="0"/>
          <w:smallCaps w:val="0"/>
          <w:strike w:val="0"/>
          <w:dstrike w:val="0"/>
          <w:snapToGrid w:val="0"/>
          <w:vanish w:val="0"/>
          <w:color w:val="000000"/>
          <w:spacing w:val="-2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，同意接受本协议约束</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。本协议自乙方成功缴纳购买资金并经甲方系统确认购买份额后成立并生效</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电子渠道所生成和保留记载的相关</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数据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记录</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以及销售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托</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管机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方制</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作</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保</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留</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电子及</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纸质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单据</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5"/>
          <w:w w:val="100"/>
          <w:kern w:val="0"/>
          <w:position w:val="0"/>
          <w:sz w:val="13"/>
          <w:szCs w:val="13"/>
          <w:u w:val="none"/>
          <w:shd w:val="clear"/>
          <w:vertAlign w:val="baseline"/>
          <w:lang w:eastAsia="en-US"/>
        </w:rPr>
        <w:t>凭</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记</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录</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等相</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料,</w:t>
      </w:r>
      <w:r>
        <w:rPr>
          <w:rFonts w:hint="eastAsia" w:ascii="方正黑体_GBK" w:hAnsi="方正黑体_GBK" w:eastAsia="方正黑体_GBK" w:cs="方正黑体_GBK"/>
          <w:b/>
          <w:bCs/>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证</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乙双</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权利义务关系的确定证据</w:t>
      </w:r>
      <w:r>
        <w:rPr>
          <w:rFonts w:hint="eastAsia" w:ascii="方正黑体_GBK" w:hAnsi="方正黑体_GBK" w:eastAsia="方正黑体_GBK" w:cs="方正黑体_GBK"/>
          <w:b w:val="0"/>
          <w:i w:val="0"/>
          <w:caps w:val="0"/>
          <w:smallCaps w:val="0"/>
          <w:strike w:val="0"/>
          <w:dstrike w:val="0"/>
          <w:snapToGrid w:val="0"/>
          <w:vanish w:val="0"/>
          <w:color w:val="000000"/>
          <w:spacing w:val="-1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乙方无条件认可电子数据的有效性和证据效力。</w:t>
      </w:r>
    </w:p>
    <w:p w14:paraId="5840536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3" w:lineRule="auto"/>
        <w:ind w:left="0" w:right="50" w:firstLine="34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（2）</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乙方在</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办</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品的购</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赎</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回</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易后</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需通过销售机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构提供</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的渠道</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查询相</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易的确认情</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况</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终</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以</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甲方确认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的产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品购</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额</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份额或赎回份额等作为《</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理财产品销售协议书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生效或终止的依据。</w:t>
      </w:r>
    </w:p>
    <w:p w14:paraId="786087B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2" w:lineRule="auto"/>
        <w:ind w:left="1" w:right="43" w:firstLine="348"/>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（3）</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乙方购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买</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理财产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，又变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该笔认/申购</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具体</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内</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容（包括但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限</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易变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、金额变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、授权</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定账户变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者信</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息变</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等</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则以双方最近一次交易达成的交易内容为准。</w:t>
      </w:r>
    </w:p>
    <w:p w14:paraId="62F4B28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5" w:beforeAutospacing="0" w:after="0" w:afterAutospacing="0" w:line="232" w:lineRule="auto"/>
        <w:ind w:left="345" w:right="0" w:firstLine="0"/>
        <w:contextualSpacing w:val="0"/>
        <w:jc w:val="left"/>
        <w:textAlignment w:val="baseline"/>
        <w:outlineLvl w:val="1"/>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11.</w:t>
      </w: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声</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3"/>
          <w:szCs w:val="13"/>
          <w:u w:val="none"/>
          <w:shd w:val="clear"/>
          <w:vertAlign w:val="baseline"/>
          <w:lang w:eastAsia="en-US"/>
        </w:rPr>
        <w:t>明</w:t>
      </w:r>
    </w:p>
    <w:p w14:paraId="57F34C0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4" w:beforeAutospacing="0" w:after="0" w:afterAutospacing="0" w:line="264" w:lineRule="auto"/>
        <w:ind w:left="0" w:right="12" w:firstLine="34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在</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书以</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前</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已根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本</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及</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有</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关</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交</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易</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条</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就</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提</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出的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疑</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问</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向</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乙方</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进</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行</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详</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细</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说明和解释</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乙方已认真阅读本理财产品协议条款及对应期次的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和《</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理财产品风险揭示书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其愿意承担投资风险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5"/>
          <w:w w:val="100"/>
          <w:kern w:val="0"/>
          <w:position w:val="0"/>
          <w:sz w:val="13"/>
          <w:szCs w:val="13"/>
          <w:u w:val="none"/>
          <w:shd w:val="clear"/>
          <w:vertAlign w:val="baseline"/>
          <w:lang w:eastAsia="en-US"/>
        </w:rPr>
        <w:t>并对协议双方的权</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利</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义务</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4"/>
          <w:w w:val="100"/>
          <w:kern w:val="0"/>
          <w:position w:val="0"/>
          <w:sz w:val="13"/>
          <w:szCs w:val="13"/>
          <w:u w:val="none"/>
          <w:shd w:val="clear"/>
          <w:vertAlign w:val="baseline"/>
          <w:lang w:eastAsia="en-US"/>
        </w:rPr>
        <w:t>责任与风险有清楚和准确的认知且对有关条款不存在任何疑问或异</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1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乙方充分认识到投资本期理财产品可能面临的风险</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并自愿承担相关风险</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2"/>
          <w:w w:val="100"/>
          <w:kern w:val="0"/>
          <w:position w:val="0"/>
          <w:sz w:val="13"/>
          <w:szCs w:val="13"/>
          <w:u w:val="none"/>
          <w:shd w:val="clear"/>
          <w:vertAlign w:val="baseline"/>
          <w:lang w:eastAsia="en-US"/>
        </w:rPr>
        <w:t>特此确认。</w:t>
      </w:r>
    </w:p>
    <w:p w14:paraId="1EC13F1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9" w:beforeAutospacing="0" w:after="0" w:afterAutospacing="0" w:line="264" w:lineRule="auto"/>
        <w:ind w:left="0" w:right="0" w:firstLine="257" w:firstLineChars="2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甲</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于</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开</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放</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冷</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（私</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募</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2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结</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从</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方</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授</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权</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指</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定</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账</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户</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扣</w:t>
      </w:r>
      <w:r>
        <w:rPr>
          <w:rFonts w:hint="eastAsia" w:ascii="方正黑体_GBK" w:hAnsi="方正黑体_GBK" w:eastAsia="方正黑体_GBK" w:cs="方正黑体_GBK"/>
          <w:b w:val="0"/>
          <w:i w:val="0"/>
          <w:caps w:val="0"/>
          <w:smallCaps w:val="0"/>
          <w:strike w:val="0"/>
          <w:dstrike w:val="0"/>
          <w:snapToGrid w:val="0"/>
          <w:vanish w:val="0"/>
          <w:color w:val="000000"/>
          <w:spacing w:val="-4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划</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相</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应</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或</w:t>
      </w:r>
      <w:r>
        <w:rPr>
          <w:rFonts w:hint="eastAsia" w:ascii="方正黑体_GBK" w:hAnsi="方正黑体_GBK" w:eastAsia="方正黑体_GBK" w:cs="方正黑体_GBK"/>
          <w:b w:val="0"/>
          <w:i w:val="0"/>
          <w:caps w:val="0"/>
          <w:smallCaps w:val="0"/>
          <w:strike w:val="0"/>
          <w:dstrike w:val="0"/>
          <w:snapToGrid w:val="0"/>
          <w:vanish w:val="0"/>
          <w:color w:val="000000"/>
          <w:spacing w:val="-2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申</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购</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3"/>
          <w:szCs w:val="13"/>
          <w:u w:val="none"/>
          <w:shd w:val="clear"/>
          <w:vertAlign w:val="baseline"/>
          <w:lang w:eastAsia="en-US"/>
        </w:rPr>
        <w:t>金</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3"/>
          <w:szCs w:val="13"/>
          <w:u w:val="none"/>
          <w:shd w:val="clear"/>
          <w:vertAlign w:val="baseline"/>
          <w:lang w:eastAsia="en-US"/>
        </w:rPr>
        <w:t>对</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此甲方</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销售机构无需另行征得乙方同意或给予通知</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7"/>
          <w:w w:val="100"/>
          <w:kern w:val="0"/>
          <w:position w:val="0"/>
          <w:sz w:val="13"/>
          <w:szCs w:val="13"/>
          <w:u w:val="none"/>
          <w:shd w:val="clear"/>
          <w:vertAlign w:val="baseline"/>
          <w:lang w:eastAsia="en-US"/>
        </w:rPr>
        <w:t>无需在</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划款时以电话等方式与乙方进行最后确认</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6"/>
          <w:w w:val="100"/>
          <w:kern w:val="0"/>
          <w:position w:val="0"/>
          <w:sz w:val="13"/>
          <w:szCs w:val="13"/>
          <w:u w:val="none"/>
          <w:shd w:val="clear"/>
          <w:vertAlign w:val="baseline"/>
          <w:lang w:eastAsia="en-US"/>
        </w:rPr>
        <w:t>对于风险较高或投资者单笔购买金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额较大的理财产品</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3"/>
          <w:w w:val="100"/>
          <w:kern w:val="0"/>
          <w:position w:val="0"/>
          <w:sz w:val="13"/>
          <w:szCs w:val="13"/>
          <w:u w:val="none"/>
          <w:shd w:val="clear"/>
          <w:vertAlign w:val="baseline"/>
          <w:lang w:eastAsia="en-US"/>
        </w:rPr>
        <w:t>同样适用上述划款操作规则。</w:t>
      </w:r>
    </w:p>
    <w:p w14:paraId="32FA849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6" w:lineRule="auto"/>
        <w:ind w:left="0" w:right="2" w:firstLine="3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12.</w:t>
      </w:r>
      <w:r>
        <w:rPr>
          <w:rFonts w:hint="eastAsia" w:ascii="方正黑体_GBK" w:hAnsi="方正黑体_GBK" w:eastAsia="方正黑体_GBK" w:cs="方正黑体_GBK"/>
          <w:b/>
          <w:bCs/>
          <w:i w:val="0"/>
          <w:caps w:val="0"/>
          <w:smallCaps w:val="0"/>
          <w:strike w:val="0"/>
          <w:dstrike w:val="0"/>
          <w:snapToGrid w:val="0"/>
          <w:vanish w:val="0"/>
          <w:color w:val="000000"/>
          <w:spacing w:val="-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本协</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理财</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产</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品销</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售</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文</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件</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不</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可</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分割</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之</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组</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成</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部</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分</w:t>
      </w:r>
      <w:r>
        <w:rPr>
          <w:rFonts w:hint="eastAsia" w:ascii="方正黑体_GBK" w:hAnsi="方正黑体_GBK" w:eastAsia="方正黑体_GBK" w:cs="方正黑体_GBK"/>
          <w:b w:val="0"/>
          <w:i w:val="0"/>
          <w:caps w:val="0"/>
          <w:smallCaps w:val="0"/>
          <w:strike w:val="0"/>
          <w:dstrike w:val="0"/>
          <w:snapToGrid w:val="0"/>
          <w:vanish w:val="0"/>
          <w:color w:val="000000"/>
          <w:spacing w:val="-3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乙</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方签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署本</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协</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议视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为</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时</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同</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意</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并确</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认</w:t>
      </w:r>
      <w:r>
        <w:rPr>
          <w:rFonts w:hint="eastAsia" w:ascii="方正黑体_GBK" w:hAnsi="方正黑体_GBK" w:eastAsia="方正黑体_GBK" w:cs="方正黑体_GBK"/>
          <w:b w:val="0"/>
          <w:i w:val="0"/>
          <w:caps w:val="0"/>
          <w:smallCaps w:val="0"/>
          <w:strike w:val="0"/>
          <w:dstrike w:val="0"/>
          <w:snapToGrid w:val="0"/>
          <w:vanish w:val="0"/>
          <w:color w:val="000000"/>
          <w:spacing w:val="-3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了</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对应</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期</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次</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说</w:t>
      </w: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明</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理</w:t>
      </w:r>
      <w:r>
        <w:rPr>
          <w:rFonts w:hint="eastAsia" w:ascii="方正黑体_GBK" w:hAnsi="方正黑体_GBK" w:eastAsia="方正黑体_GBK" w:cs="方正黑体_GBK"/>
          <w:b w:val="0"/>
          <w:i w:val="0"/>
          <w:caps w:val="0"/>
          <w:smallCaps w:val="0"/>
          <w:strike w:val="0"/>
          <w:dstrike w:val="0"/>
          <w:snapToGrid w:val="0"/>
          <w:vanish w:val="0"/>
          <w:color w:val="000000"/>
          <w:spacing w:val="-4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财产</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3"/>
          <w:szCs w:val="13"/>
          <w:u w:val="none"/>
          <w:shd w:val="clear"/>
          <w:vertAlign w:val="baseline"/>
          <w:lang w:eastAsia="en-US"/>
        </w:rPr>
        <w:t>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风险揭示书</w:t>
      </w:r>
      <w:r>
        <w:rPr>
          <w:rFonts w:hint="eastAsia" w:ascii="方正黑体_GBK" w:hAnsi="方正黑体_GBK" w:eastAsia="方正黑体_GBK" w:cs="方正黑体_GBK"/>
          <w:b w:val="0"/>
          <w:i w:val="0"/>
          <w:caps w:val="0"/>
          <w:smallCaps w:val="0"/>
          <w:strike w:val="0"/>
          <w:dstrike w:val="0"/>
          <w:snapToGrid w:val="0"/>
          <w:vanish w:val="0"/>
          <w:color w:val="000000"/>
          <w:spacing w:val="-3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投资者权益须知</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理财产品投资协议书</w:t>
      </w:r>
      <w:r>
        <w:rPr>
          <w:rFonts w:hint="eastAsia" w:ascii="方正黑体_GBK" w:hAnsi="方正黑体_GBK" w:eastAsia="方正黑体_GBK" w:cs="方正黑体_GBK"/>
          <w:b w:val="0"/>
          <w:i w:val="0"/>
          <w:caps w:val="0"/>
          <w:smallCaps w:val="0"/>
          <w:strike w:val="0"/>
          <w:dstrike w:val="0"/>
          <w:snapToGrid w:val="0"/>
          <w:vanish w:val="0"/>
          <w:color w:val="000000"/>
          <w:spacing w:val="-3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1"/>
          <w:w w:val="100"/>
          <w:kern w:val="0"/>
          <w:position w:val="0"/>
          <w:sz w:val="13"/>
          <w:szCs w:val="13"/>
          <w:u w:val="none"/>
          <w:shd w:val="clear"/>
          <w:vertAlign w:val="baseline"/>
          <w:lang w:eastAsia="en-US"/>
        </w:rPr>
        <w:t>等理财产品销售文件的相关条款。</w:t>
      </w:r>
    </w:p>
    <w:p w14:paraId="4EA08C40">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49"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54849DC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6" w:beforeAutospacing="0" w:after="0" w:afterAutospacing="0" w:line="231"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个</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机</w:t>
      </w:r>
      <w:r>
        <w:rPr>
          <w:rFonts w:hint="eastAsia" w:ascii="方正黑体_GBK" w:hAnsi="方正黑体_GBK" w:eastAsia="方正黑体_GBK" w:cs="方正黑体_GBK"/>
          <w:b w:val="0"/>
          <w:i w:val="0"/>
          <w:caps w:val="0"/>
          <w:smallCaps w:val="0"/>
          <w:strike w:val="0"/>
          <w:dstrike w:val="0"/>
          <w:snapToGrid w:val="0"/>
          <w:vanish w:val="0"/>
          <w:color w:val="000000"/>
          <w:spacing w:val="-3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构</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投</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资</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者</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（如</w:t>
      </w:r>
      <w:r>
        <w:rPr>
          <w:rFonts w:hint="eastAsia" w:ascii="方正黑体_GBK" w:hAnsi="方正黑体_GBK" w:eastAsia="方正黑体_GBK" w:cs="方正黑体_GBK"/>
          <w:b w:val="0"/>
          <w:i w:val="0"/>
          <w:caps w:val="0"/>
          <w:smallCaps w:val="0"/>
          <w:strike w:val="0"/>
          <w:dstrike w:val="0"/>
          <w:snapToGrid w:val="0"/>
          <w:vanish w:val="0"/>
          <w:color w:val="000000"/>
          <w:spacing w:val="-4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适</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3"/>
          <w:szCs w:val="13"/>
          <w:u w:val="none"/>
          <w:shd w:val="clear"/>
          <w:vertAlign w:val="baseline"/>
          <w:lang w:eastAsia="en-US"/>
        </w:rPr>
        <w:t>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w:t>
      </w:r>
    </w:p>
    <w:p w14:paraId="568F1C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3" w:beforeAutospacing="0" w:after="0" w:afterAutospacing="0" w:line="231" w:lineRule="auto"/>
        <w:ind w:left="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签名）</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投资者</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6"/>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4"/>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3"/>
          <w:w w:val="100"/>
          <w:kern w:val="0"/>
          <w:position w:val="0"/>
          <w:sz w:val="13"/>
          <w:szCs w:val="13"/>
          <w:u w:val="none"/>
          <w:shd w:val="clear"/>
          <w:vertAlign w:val="baseline"/>
          <w:lang w:eastAsia="en-US"/>
        </w:rPr>
        <w:t>公章或合同专用章）</w:t>
      </w:r>
    </w:p>
    <w:p w14:paraId="492E0513">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377"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val="en-US" w:eastAsia="en-US" w:bidi="ar-SA"/>
        </w:rPr>
      </w:pPr>
    </w:p>
    <w:p w14:paraId="2359F72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5" w:beforeAutospacing="0" w:after="0" w:afterAutospacing="0" w:line="231" w:lineRule="auto"/>
        <w:ind w:left="85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9"/>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日</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法</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定代表</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或授权代理</w:t>
      </w:r>
      <w:r>
        <w:rPr>
          <w:rFonts w:hint="eastAsia" w:ascii="方正黑体_GBK" w:hAnsi="方正黑体_GBK" w:eastAsia="方正黑体_GBK" w:cs="方正黑体_GBK"/>
          <w:b w:val="0"/>
          <w:i w:val="0"/>
          <w:caps w:val="0"/>
          <w:smallCaps w:val="0"/>
          <w:strike w:val="0"/>
          <w:dstrike w:val="0"/>
          <w:snapToGrid w:val="0"/>
          <w:vanish w:val="0"/>
          <w:color w:val="000000"/>
          <w:spacing w:val="-42"/>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人</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9"/>
          <w:w w:val="100"/>
          <w:kern w:val="0"/>
          <w:position w:val="0"/>
          <w:sz w:val="13"/>
          <w:szCs w:val="13"/>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签</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名</w:t>
      </w:r>
      <w:r>
        <w:rPr>
          <w:rFonts w:hint="eastAsia" w:ascii="方正黑体_GBK" w:hAnsi="方正黑体_GBK" w:eastAsia="方正黑体_GBK" w:cs="方正黑体_GBK"/>
          <w:b w:val="0"/>
          <w:i w:val="0"/>
          <w:caps w:val="0"/>
          <w:smallCaps w:val="0"/>
          <w:strike w:val="0"/>
          <w:dstrike w:val="0"/>
          <w:snapToGrid w:val="0"/>
          <w:vanish w:val="0"/>
          <w:color w:val="000000"/>
          <w:spacing w:val="-41"/>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或盖</w:t>
      </w:r>
      <w:r>
        <w:rPr>
          <w:rFonts w:hint="eastAsia" w:ascii="方正黑体_GBK" w:hAnsi="方正黑体_GBK" w:eastAsia="方正黑体_GBK" w:cs="方正黑体_GBK"/>
          <w:b w:val="0"/>
          <w:i w:val="0"/>
          <w:caps w:val="0"/>
          <w:smallCaps w:val="0"/>
          <w:strike w:val="0"/>
          <w:dstrike w:val="0"/>
          <w:snapToGrid w:val="0"/>
          <w:vanish w:val="0"/>
          <w:color w:val="000000"/>
          <w:spacing w:val="-38"/>
          <w:w w:val="100"/>
          <w:kern w:val="0"/>
          <w:position w:val="0"/>
          <w:sz w:val="13"/>
          <w:szCs w:val="13"/>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3"/>
          <w:w w:val="100"/>
          <w:kern w:val="0"/>
          <w:position w:val="0"/>
          <w:sz w:val="13"/>
          <w:szCs w:val="13"/>
          <w:u w:val="none"/>
          <w:shd w:val="clear"/>
          <w:vertAlign w:val="baseline"/>
          <w:lang w:eastAsia="en-US"/>
        </w:rPr>
        <w:t>章）</w:t>
      </w:r>
    </w:p>
    <w:p w14:paraId="450AA35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25" w:beforeAutospacing="0" w:after="0" w:afterAutospacing="0" w:line="232" w:lineRule="auto"/>
        <w:ind w:left="6022"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3"/>
          <w:szCs w:val="13"/>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8"/>
          <w:w w:val="100"/>
          <w:kern w:val="0"/>
          <w:position w:val="0"/>
          <w:sz w:val="13"/>
          <w:szCs w:val="13"/>
          <w:u w:val="none"/>
          <w:shd w:val="clear"/>
          <w:vertAlign w:val="baseline"/>
          <w:lang w:eastAsia="en-US"/>
        </w:rPr>
        <w:t>年月日</w:t>
      </w:r>
    </w:p>
    <w:p w14:paraId="213B2C86">
      <w:pPr>
        <w:spacing w:line="232" w:lineRule="auto"/>
        <w:rPr>
          <w:rFonts w:hint="eastAsia" w:ascii="方正黑体_GBK" w:hAnsi="方正黑体_GBK" w:eastAsia="方正黑体_GBK" w:cs="方正黑体_GBK"/>
          <w:sz w:val="13"/>
          <w:szCs w:val="13"/>
        </w:rPr>
        <w:sectPr>
          <w:footerReference r:id="rId10" w:type="default"/>
          <w:pgSz w:w="11906" w:h="16839"/>
          <w:pgMar w:top="721" w:right="707" w:bottom="1066" w:left="725" w:header="0" w:footer="812" w:gutter="0"/>
          <w:cols w:space="720" w:num="1"/>
        </w:sectPr>
      </w:pPr>
    </w:p>
    <w:p w14:paraId="16C2E39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8" w:beforeAutospacing="0" w:after="0" w:afterAutospacing="0" w:line="219" w:lineRule="auto"/>
        <w:ind w:left="4157" w:right="0" w:firstLine="0"/>
        <w:contextualSpacing w:val="0"/>
        <w:jc w:val="left"/>
        <w:textAlignment w:val="baseline"/>
        <w:outlineLvl w:val="0"/>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24"/>
          <w:szCs w:val="24"/>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24"/>
          <w:szCs w:val="24"/>
          <w:u w:val="none"/>
          <w:shd w:val="clear"/>
          <w:vertAlign w:val="baseline"/>
          <w:lang w:eastAsia="en-US"/>
        </w:rPr>
        <w:t>理财产品投资协议书</w:t>
      </w:r>
    </w:p>
    <w:p w14:paraId="7462E5B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91" w:beforeAutospacing="0" w:after="0" w:afterAutospacing="0" w:line="264" w:lineRule="auto"/>
        <w:ind w:left="3" w:right="34"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经南银理财有限责任公司（下称“</w:t>
      </w:r>
      <w:r>
        <w:rPr>
          <w:rFonts w:hint="eastAsia" w:ascii="方正黑体_GBK" w:hAnsi="方正黑体_GBK" w:eastAsia="方正黑体_GBK" w:cs="方正黑体_GBK"/>
          <w:b w:val="0"/>
          <w:i w:val="0"/>
          <w:caps w:val="0"/>
          <w:smallCaps w:val="0"/>
          <w:strike w:val="0"/>
          <w:dstrike w:val="0"/>
          <w:snapToGrid w:val="0"/>
          <w:vanish w:val="0"/>
          <w:color w:val="000000"/>
          <w:spacing w:val="-76"/>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甲方</w:t>
      </w:r>
      <w:r>
        <w:rPr>
          <w:rFonts w:hint="eastAsia" w:ascii="方正黑体_GBK" w:hAnsi="方正黑体_GBK" w:eastAsia="方正黑体_GBK" w:cs="方正黑体_GBK"/>
          <w:b w:val="0"/>
          <w:i w:val="0"/>
          <w:caps w:val="0"/>
          <w:smallCaps w:val="0"/>
          <w:strike w:val="0"/>
          <w:dstrike w:val="0"/>
          <w:snapToGrid w:val="0"/>
          <w:vanish w:val="0"/>
          <w:color w:val="000000"/>
          <w:spacing w:val="-8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”或“理财产品管理人”）与投资者（下</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称“</w:t>
      </w:r>
      <w:r>
        <w:rPr>
          <w:rFonts w:hint="eastAsia" w:ascii="方正黑体_GBK" w:hAnsi="方正黑体_GBK" w:eastAsia="方正黑体_GBK" w:cs="方正黑体_GBK"/>
          <w:b w:val="0"/>
          <w:i w:val="0"/>
          <w:caps w:val="0"/>
          <w:smallCaps w:val="0"/>
          <w:strike w:val="0"/>
          <w:dstrike w:val="0"/>
          <w:snapToGrid w:val="0"/>
          <w:vanish w:val="0"/>
          <w:color w:val="000000"/>
          <w:spacing w:val="-84"/>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4"/>
          <w:w w:val="100"/>
          <w:kern w:val="0"/>
          <w:position w:val="0"/>
          <w:sz w:val="15"/>
          <w:szCs w:val="15"/>
          <w:u w:val="none"/>
          <w:shd w:val="clear"/>
          <w:vertAlign w:val="baseline"/>
          <w:lang w:eastAsia="en-US"/>
        </w:rPr>
        <w:t>乙方”）协商一致，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就乙方购买的对应期次理财产品投资事宜，达成如下协议：</w:t>
      </w:r>
    </w:p>
    <w:p w14:paraId="7F321D9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6"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一、重要提示</w:t>
      </w:r>
    </w:p>
    <w:p w14:paraId="12C8AC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2" w:right="65"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理财非存款、产品有风险、投资须谨慎。</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理财产品面</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临的风险详见对应期次《理财产品风险揭示书》和《理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财产品说明书》的详细条款，乙方应仔细阅读并充分理解对应期次理财</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产品可能发生的风险。</w:t>
      </w:r>
    </w:p>
    <w:p w14:paraId="78E69F9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3" w:beforeAutospacing="0" w:after="0" w:afterAutospacing="0" w:line="264" w:lineRule="auto"/>
        <w:ind w:left="0" w:right="39" w:firstLine="443"/>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本协议为理财产品销售文件不可分割之组成部分，乙方签署本协议（含电子渠道）视为已详细阅读过本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协议及完整理财产品完整销售文件并且充分理解本理财产品销售文件各项条款和潜在风险，</w:t>
      </w:r>
      <w:r>
        <w:rPr>
          <w:rFonts w:hint="eastAsia" w:ascii="方正黑体_GBK" w:hAnsi="方正黑体_GBK" w:eastAsia="方正黑体_GBK" w:cs="方正黑体_GBK"/>
          <w:b w:val="0"/>
          <w:i w:val="0"/>
          <w:caps w:val="0"/>
          <w:smallCaps w:val="0"/>
          <w:strike w:val="0"/>
          <w:dstrike w:val="0"/>
          <w:snapToGrid w:val="0"/>
          <w:vanish w:val="0"/>
          <w:color w:val="000000"/>
          <w:spacing w:val="-6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自愿购买本理财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产品，同意、确认并遵守对应期次的《理财产品说明书》《理财产品风险揭示书》《理财产</w:t>
      </w:r>
      <w:r>
        <w:rPr>
          <w:rFonts w:hint="eastAsia" w:ascii="方正黑体_GBK" w:hAnsi="方正黑体_GBK" w:eastAsia="方正黑体_GBK" w:cs="方正黑体_GBK"/>
          <w:b/>
          <w:bCs/>
          <w:i w:val="0"/>
          <w:caps w:val="0"/>
          <w:smallCaps w:val="0"/>
          <w:strike w:val="0"/>
          <w:dstrike w:val="0"/>
          <w:snapToGrid w:val="0"/>
          <w:vanish w:val="0"/>
          <w:color w:val="000000"/>
          <w:spacing w:val="0"/>
          <w:w w:val="100"/>
          <w:kern w:val="0"/>
          <w:position w:val="0"/>
          <w:sz w:val="15"/>
          <w:szCs w:val="15"/>
          <w:u w:val="none"/>
          <w:shd w:val="clear"/>
          <w:vertAlign w:val="baseline"/>
          <w:lang w:eastAsia="en-US"/>
        </w:rPr>
        <w:t>品销售协议书》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及《投资者权益须知》等完整理财产品销售文件中的各项条款。</w:t>
      </w:r>
    </w:p>
    <w:p w14:paraId="1D79E14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二、双方权利与义务</w:t>
      </w:r>
    </w:p>
    <w:p w14:paraId="5B86A210">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（一）甲方的权利与义务</w:t>
      </w:r>
    </w:p>
    <w:p w14:paraId="7B3EE4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1.甲方应当履行恪尽职守、勤勉尽责、诚实守信、有效管理的义务。</w:t>
      </w:r>
    </w:p>
    <w:p w14:paraId="27FDFAD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9" w:right="77" w:firstLine="42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2.按照法律法规及对应期次《理财产品说明书》约定的投资范围和权限内，甲方拥有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管理和运用理财资金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的权利。</w:t>
      </w:r>
    </w:p>
    <w:p w14:paraId="183A860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3.甲方应当按照对应期次《理财产品说明书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》的约定向乙方分配收益。</w:t>
      </w:r>
    </w:p>
    <w:p w14:paraId="01AEF64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4.甲方有权按照对应期次《理财产品说明书》的约</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定收取相应费用。</w:t>
      </w:r>
    </w:p>
    <w:p w14:paraId="5D753FA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1"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5.由于投资管理或者获取投资标的的需要，甲方有权决定以理财产品财产支</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付产品运作和清算中产生的其</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他资金汇划费、结算费、交易手续费、注册登记费、信息披露费、账户服务费、审计费、律师费、投后管理费、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项目推荐费、财务顾问费和《理财产品说明书》约定的其他应由理财产品承担的费用等，在实际发生时列支。</w:t>
      </w:r>
    </w:p>
    <w:p w14:paraId="43A9A67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7"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6.甲方作为理财产品管理人，全权负责理财产品资金的运用和理财产品资产的管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理，有权参加与理财产品</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所投资资产相关的所有会议，并对相关事项进行表决；甲方应代表乙方利益，按照法律法规和监管</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部门相关规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定对理财产品投资产生的风险资产进行多种方式的处置，包括但不限于转让、重组、债转股、资产</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证券化、催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收、抵债资产收取与处置、破产重整等；在理财产品运作过程中发生任何争议，甲方以管理人的名</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义代表理财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产品进行维权，包括但不限于提起诉讼/仲裁、申请保全/执行等，由此产生的费用由理财产品承担，在</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实际发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生时列支。</w:t>
      </w:r>
    </w:p>
    <w:p w14:paraId="1B835AAA">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6"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7.甲方有权根据产品运作的需要选任必要的业务合作机构</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，并确定合作模式等相关内容。</w:t>
      </w:r>
    </w:p>
    <w:p w14:paraId="5BB5452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441"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8.</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在本理财产品存续期内：</w:t>
      </w:r>
    </w:p>
    <w:p w14:paraId="12165FC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26" w:firstLine="447"/>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（1）若因国家法律法规、监管规定发生变化，甲方有权单方面对本理财产品的《理财产品</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销售协议书》</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《理财产品说明书》《理财产品风险揭示书》《投资者权益须知》《理财产品投资协议书》等相关销售文件</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进行修订，并进行信息披露。投资者在此同意，修订后的销售文件对投资者具有法律约束力</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zh-CN"/>
        </w:rPr>
        <w:t>。</w:t>
      </w:r>
    </w:p>
    <w:p w14:paraId="7341483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446" w:firstLineChars="300"/>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（2）若因市场情况等发生变化或是出于维护本理</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财产品正常运营或管理的需要，或基于甲方合理认定的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其他情形，且投资者无法发起赎回申请时，甲方有权单方面对本理财产品的销售文件进行修订，包括但不限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于对本理财产品的投资范围、投资资产种类、投资比例或已约定的收</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费项目、条件、标准和方式等进行调整，</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并通过短信及南银理财官网等渠道进行信息披露。此种情况下管理人可能开放赎回，具体以管理人届时信息</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披露的内容为准。投资者不同意信息披露内容的，可在信息披露中约定的时间内赎回本理财产品。若投资者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未在约定的时间内赎回全部份额或继续办理本理财产品说明书项下相关业务的，视同其接受调整内容、放弃</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赎回权并继续持有本理财产品。</w:t>
      </w:r>
    </w:p>
    <w:p w14:paraId="002EF99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9.投资者特此同意并授权甲方及销售机构有权按照法律法规规定，遵循正当、必要的原则，收集、使用</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投资者个人信息，包括但不限于根据法律法规规定、监管或有权机关要求、理财业务需要等采集、处理及使</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用投资者身份、持有理财产品、理财产品交易等信息，以及在办理与理财产品相关事项需要的情况下向服务</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机构及其他管理人或销售机构认为必要的业务合作机构提供投资者相关信息。甲方及销售机构保证信息采集、</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处理及使用的安全性和合法性。</w:t>
      </w:r>
    </w:p>
    <w:p w14:paraId="38309EE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10.法律法规规定或理财产品销售文件约定的其它权利及义务。</w:t>
      </w:r>
    </w:p>
    <w:p w14:paraId="3B05DB0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（二）乙方的权利与义务</w:t>
      </w:r>
    </w:p>
    <w:p w14:paraId="0EE4FC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57"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1.乙方保证具有完全民事行为能力，有完全适当的资格与能力订立并履行本协议。</w:t>
      </w:r>
    </w:p>
    <w:p w14:paraId="5C66DA6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113" w:firstLine="44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2.乙方能够自行识别、判断和承担理财产品的相关风险；不存在法律法规、有权机关</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或主管机关禁止或限</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制购买理财产品的各种情形。乙方按其购买金额在对应期次理财协议中享有相应的权利，承</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担相应的义务和风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险。</w:t>
      </w:r>
    </w:p>
    <w:p w14:paraId="5D44B5F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8" w:right="116" w:firstLine="437"/>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3.乙方自愿购买甲方管理的理财产品，接受甲方提供的投资理财服务。甲方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向乙方提供的市场分析和预测</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（如有）仅供参考，乙方据此做出的任何决策均出于乙方</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自身的判断，甲方不承担任何责任。</w:t>
      </w:r>
    </w:p>
    <w:p w14:paraId="58BC0EF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3" w:right="113" w:firstLine="426"/>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4.乙方已仔细阅读《投资者权益须知》《理财产品说明书》并清楚知晓其内容，接受并签署《</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理财产品风</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险揭示书》《理财产品销售协议书》和本协议。</w:t>
      </w:r>
    </w:p>
    <w:p w14:paraId="63878C85">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3" w:right="113" w:firstLine="441"/>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5.乙方已充分知悉对应期次理财产品风险等级（该产品通过代理销售机构渠</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道销售的，理财产品评级应当</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以代理销售机构最终披露的评级结果为准</w:t>
      </w:r>
      <w:r>
        <w:rPr>
          <w:rFonts w:hint="eastAsia" w:ascii="方正黑体_GBK" w:hAnsi="方正黑体_GBK" w:eastAsia="方正黑体_GBK" w:cs="方正黑体_GBK"/>
          <w:b w:val="0"/>
          <w:i w:val="0"/>
          <w:caps w:val="0"/>
          <w:smallCaps w:val="0"/>
          <w:strike w:val="0"/>
          <w:dstrike w:val="0"/>
          <w:snapToGrid w:val="0"/>
          <w:vanish w:val="0"/>
          <w:color w:val="000000"/>
          <w:spacing w:val="-26"/>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并确定以相应理财资金购买对应期次理财产品，乙方</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承诺由此产</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生的相关风险由其自身承担。</w:t>
      </w:r>
    </w:p>
    <w:p w14:paraId="03333E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64" w:lineRule="auto"/>
        <w:ind w:left="0" w:right="75"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6.乙方应当保证其理财资金为合法拥有的自有资金，不得使用贷款、发行债券等方式筹集的非自有资金</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购买理财产品，不存在涉嫌洗钱、恶意逃避税收征收管理等违法违规行为，保证可提供资金来源合法的证明</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文件，配合甲方或销售机构为识别合格投资者等目的进行的尽职调查。</w:t>
      </w:r>
    </w:p>
    <w:p w14:paraId="3762B7E1">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7.乙方保证遵守国家反洗钱法律、法规及相关政策要求，不从事涉及洗钱、恐怖融资</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、逃税、逃废债务、</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套取现金等违法违规活动，积极配合甲方和销售机构开展投资者身份识别、交易记录保存、投资者身份及交</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易背景尽职调查、大额和可疑交易报告等各项反洗钱、反恐怖融资及非居民金融账户涉税信息尽职调查</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工作，</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甲方或销售机构发现或有合理理由怀疑乙方或其资金存在洗钱、恐怖融资、逃税等嫌疑，甲方有权提前终止</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本协议，造成乙方损失的，甲方不承担责任。</w:t>
      </w:r>
    </w:p>
    <w:p w14:paraId="792A42B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1" w:right="38" w:firstLine="44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8</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乙方应确保其提供的所有资料真实、完整、合法、有效，如果有任何变更，乙方应及时通知甲方或销</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售机构并办理变更手续。如因乙方未及时通知甲方或销售机构并办理相应的变更手续，由此导致的一切后果</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由乙方承担。</w:t>
      </w:r>
    </w:p>
    <w:p w14:paraId="5917D2B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58"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9.乙方通过电子渠道购买理财产品的，在此特别同意理财产品销售机构积极采取有效措施和技术手段完</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整客观记录营销推介、产品风险和关键信息提示、投资者确认和反馈等重点销售环节，确保能够满足回溯检</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查和核查取证的需要。</w:t>
      </w:r>
    </w:p>
    <w:p w14:paraId="60824A0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0" w:firstLineChars="300"/>
        <w:contextualSpacing w:val="0"/>
        <w:jc w:val="left"/>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10.乙方对因购买、持有本理财产品而知悉的甲方及销售机构保密信息承担保密义务，乙方承诺不以任何</w:t>
      </w:r>
      <w:r>
        <w:rPr>
          <w:rFonts w:hint="eastAsia" w:ascii="方正黑体_GBK" w:hAnsi="方正黑体_GBK" w:eastAsia="方正黑体_GBK" w:cs="方正黑体_GBK"/>
          <w:b w:val="0"/>
          <w:i w:val="0"/>
          <w:caps w:val="0"/>
          <w:smallCaps w:val="0"/>
          <w:strike w:val="0"/>
          <w:dstrike w:val="0"/>
          <w:snapToGrid w:val="0"/>
          <w:vanish w:val="0"/>
          <w:color w:val="000000"/>
          <w:spacing w:val="1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方式向任何第三方披露甲方或销售机构的保密信息，法律法规另有规定的除外。</w:t>
      </w:r>
    </w:p>
    <w:p w14:paraId="4255A3F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0" w:right="38" w:firstLine="444" w:firstLineChars="30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11.法律法规规定或理财产品销售文件约定的其它权利及义务。</w:t>
      </w:r>
    </w:p>
    <w:p w14:paraId="08C627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40"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三、协议的生效和终止</w:t>
      </w:r>
    </w:p>
    <w:p w14:paraId="13E4C5D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1" w:right="78"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（一）本协议书以纸质书面形式订立的情况下，乙方为个人投资者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的，本协议自乙方签名、成功缴纳购买</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资金并经甲方系统确认购买份额后成立并生效；乙方为机构投资者的，本协议自乙方法定代</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签名或盖章并加盖公章或合同专用章、成功缴纳购买资金并经甲方系统确认购买</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份额后成立并生效。</w:t>
      </w:r>
    </w:p>
    <w:p w14:paraId="77B5228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7" w:beforeAutospacing="0" w:after="0" w:afterAutospacing="0" w:line="264" w:lineRule="auto"/>
        <w:ind w:left="1" w:right="76" w:firstLine="445"/>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（二）本协议书以数据电文形式订立的，乙方应在电子渠道仔细阅读本</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协议的所有条款，对本协议条款的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含义及相应的法律后果应全部知晓并充分理解，同意接受本协议条款。本协议自乙方成功缴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纳购买资金并经甲</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方系统确认购买份额后成立并生效。</w:t>
      </w:r>
    </w:p>
    <w:p w14:paraId="57B587C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64" w:lineRule="auto"/>
        <w:ind w:left="2" w:right="76" w:firstLine="444"/>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（三）乙方购买理财产品失败、甲方提前终止对应期次理财产品以及对</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应期次理财产品到期并结清后，本</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协议自动终止。</w:t>
      </w:r>
    </w:p>
    <w:p w14:paraId="6873CBC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461"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四、不可抗力及其他免责条款</w:t>
      </w:r>
    </w:p>
    <w:p w14:paraId="5057C65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3" w:beforeAutospacing="0" w:after="0" w:afterAutospacing="0" w:line="264" w:lineRule="auto"/>
        <w:ind w:left="0" w:right="0" w:firstLine="458"/>
        <w:contextualSpacing w:val="0"/>
        <w:jc w:val="both"/>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因法律法规及监管政策变化、自然灾害、战争</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等不能预见、不能避免、不能克服的不可抗力事件或系统故</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障、通讯故障、投资市场停止交易等意外事件，导致甲方无法或延后履行本协议的有关义务，甲方不承担责任，</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5"/>
          <w:w w:val="100"/>
          <w:kern w:val="0"/>
          <w:position w:val="0"/>
          <w:sz w:val="15"/>
          <w:szCs w:val="15"/>
          <w:u w:val="none"/>
          <w:shd w:val="clear"/>
          <w:vertAlign w:val="baseline"/>
          <w:lang w:eastAsia="en-US"/>
        </w:rPr>
        <w:t>但应以适当的方式通知乙方，并采取一切必要的补救措施以减少有关损失。由于国家的有关法律、法规、规章、</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政策的改变、紧急措施的出台而导致的风险，</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甲方不承担责任。</w:t>
      </w:r>
    </w:p>
    <w:p w14:paraId="3784BC5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 w:beforeAutospacing="0" w:after="0" w:afterAutospacing="0" w:line="264" w:lineRule="auto"/>
        <w:ind w:left="0" w:right="0" w:firstLine="443"/>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非因甲方原因（包括但不限于理财产品投资者遗失理财产品销售文件、理财产品销售文件被盗用等原因）</w:t>
      </w:r>
      <w:r>
        <w:rPr>
          <w:rFonts w:hint="eastAsia" w:ascii="方正黑体_GBK" w:hAnsi="方正黑体_GBK" w:eastAsia="方正黑体_GBK" w:cs="方正黑体_GBK"/>
          <w:b w:val="0"/>
          <w:i w:val="0"/>
          <w:caps w:val="0"/>
          <w:smallCaps w:val="0"/>
          <w:strike w:val="0"/>
          <w:dstrike w:val="0"/>
          <w:snapToGrid w:val="0"/>
          <w:vanish w:val="0"/>
          <w:color w:val="000000"/>
          <w:spacing w:val="1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造成的损失，甲方不承担责任。</w:t>
      </w:r>
    </w:p>
    <w:p w14:paraId="3A43B0F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1" w:beforeAutospacing="0" w:after="0" w:afterAutospacing="0" w:line="264" w:lineRule="auto"/>
        <w:ind w:left="444" w:right="0" w:firstLine="0"/>
        <w:contextualSpacing w:val="0"/>
        <w:jc w:val="left"/>
        <w:textAlignment w:val="baseline"/>
        <w:outlineLvl w:val="3"/>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4"/>
          <w:w w:val="100"/>
          <w:kern w:val="0"/>
          <w:position w:val="0"/>
          <w:sz w:val="15"/>
          <w:szCs w:val="15"/>
          <w:u w:val="none"/>
          <w:shd w:val="clear"/>
          <w:vertAlign w:val="baseline"/>
          <w:lang w:eastAsia="en-US"/>
        </w:rPr>
        <w:t>五、争议解决</w:t>
      </w:r>
    </w:p>
    <w:p w14:paraId="4454666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4" w:beforeAutospacing="0" w:after="0" w:afterAutospacing="0" w:line="264" w:lineRule="auto"/>
        <w:ind w:left="0" w:right="78" w:firstLine="468"/>
        <w:contextualSpacing w:val="0"/>
        <w:jc w:val="both"/>
        <w:textAlignment w:val="baseline"/>
        <w:outlineLvl w:val="9"/>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甲乙双方因履行本协议或与本协议有关的活动而产生的一切争议，应首先本着诚实信用原则通过友好协商</w:t>
      </w:r>
      <w:r>
        <w:rPr>
          <w:rFonts w:hint="eastAsia" w:ascii="方正黑体_GBK" w:hAnsi="方正黑体_GBK" w:eastAsia="方正黑体_GBK" w:cs="方正黑体_GBK"/>
          <w:b w:val="0"/>
          <w:i w:val="0"/>
          <w:caps w:val="0"/>
          <w:smallCaps w:val="0"/>
          <w:strike w:val="0"/>
          <w:dstrike w:val="0"/>
          <w:snapToGrid w:val="0"/>
          <w:vanish w:val="0"/>
          <w:color w:val="000000"/>
          <w:spacing w:val="7"/>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解决；不能协商解决的，由甲方所在地人民法院诉讼解决。本协议适用中华人民共和国（为各</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项理财产品销售</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文件之目的，不包括香港特别行政区、澳门特别行政区和</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台湾地区）法律。</w:t>
      </w:r>
    </w:p>
    <w:p w14:paraId="3E4FF33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43" w:beforeAutospacing="0" w:after="0" w:afterAutospacing="0" w:line="264" w:lineRule="auto"/>
        <w:ind w:left="1" w:right="33" w:firstLine="439"/>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2"/>
          <w:w w:val="100"/>
          <w:kern w:val="0"/>
          <w:position w:val="0"/>
          <w:sz w:val="15"/>
          <w:szCs w:val="15"/>
          <w:u w:val="none"/>
          <w:shd w:val="clear"/>
          <w:vertAlign w:val="baseline"/>
          <w:lang w:eastAsia="en-US"/>
        </w:rPr>
        <w:t>六、</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本协议未尽事宜，以《理财产品说明书》《理财产品风险揭示书》《理财</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产品销售协议书》及《投资</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者权益须知》等销售文件的内容为准。</w:t>
      </w:r>
    </w:p>
    <w:p w14:paraId="7DC8DC64">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0F4667F">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64" w:lineRule="auto"/>
        <w:ind w:left="26" w:right="0" w:firstLine="41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bCs/>
          <w:i w:val="0"/>
          <w:caps w:val="0"/>
          <w:smallCaps w:val="0"/>
          <w:strike w:val="0"/>
          <w:dstrike w:val="0"/>
          <w:snapToGrid w:val="0"/>
          <w:vanish w:val="0"/>
          <w:color w:val="000000"/>
          <w:spacing w:val="1"/>
          <w:w w:val="100"/>
          <w:kern w:val="0"/>
          <w:position w:val="0"/>
          <w:sz w:val="15"/>
          <w:szCs w:val="15"/>
          <w:u w:val="none"/>
          <w:shd w:val="clear"/>
          <w:vertAlign w:val="baseline"/>
          <w:lang w:eastAsia="en-US"/>
        </w:rPr>
        <w:t>请投资者在购买本理财产品前认真阅读以上条款，尤其是加粗的条款。如果投资者不同意本协议的任何</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bCs/>
          <w:i w:val="0"/>
          <w:caps w:val="0"/>
          <w:smallCaps w:val="0"/>
          <w:strike w:val="0"/>
          <w:dstrike w:val="0"/>
          <w:snapToGrid w:val="0"/>
          <w:vanish w:val="0"/>
          <w:color w:val="000000"/>
          <w:spacing w:val="-3"/>
          <w:w w:val="100"/>
          <w:kern w:val="0"/>
          <w:position w:val="0"/>
          <w:sz w:val="15"/>
          <w:szCs w:val="15"/>
          <w:u w:val="none"/>
          <w:shd w:val="clear"/>
          <w:vertAlign w:val="baseline"/>
          <w:lang w:eastAsia="en-US"/>
        </w:rPr>
        <w:t>内容，或者无法准确理解相关条款的解释，请不要进行后续操作。</w:t>
      </w:r>
    </w:p>
    <w:p w14:paraId="479F1A62">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445"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（以下无正文）</w:t>
      </w:r>
    </w:p>
    <w:p w14:paraId="5964A9E6">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64"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01AD1C45">
      <w:pPr>
        <w:keepNext w:val="0"/>
        <w:keepLines w:val="0"/>
        <w:pageBreakBefore w:val="0"/>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98"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val="en-US" w:eastAsia="en-US" w:bidi="ar-SA"/>
        </w:rPr>
      </w:pPr>
    </w:p>
    <w:p w14:paraId="7FA9BE53">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72"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个人投资者（如适用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机构投资者（如适用</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w:t>
      </w:r>
    </w:p>
    <w:p w14:paraId="31825B1D">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5" w:beforeAutospacing="0" w:after="0" w:afterAutospacing="0" w:line="220" w:lineRule="auto"/>
        <w:ind w:left="0"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个人投资者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签名或盖章）</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机构投资者</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2"/>
          <w:w w:val="100"/>
          <w:kern w:val="0"/>
          <w:position w:val="0"/>
          <w:sz w:val="15"/>
          <w:szCs w:val="15"/>
          <w:u w:val="none"/>
          <w:shd w:val="clear"/>
          <w:vertAlign w:val="baseline"/>
          <w:lang w:eastAsia="en-US"/>
        </w:rPr>
        <w:t>公章或合同专用章）</w:t>
      </w:r>
    </w:p>
    <w:p w14:paraId="1608F0E7">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206" w:beforeAutospacing="0" w:after="0" w:afterAutospacing="0" w:line="220" w:lineRule="auto"/>
        <w:ind w:left="329" w:right="0" w:firstLine="0"/>
        <w:contextualSpacing w:val="0"/>
        <w:jc w:val="left"/>
        <w:textAlignment w:val="baseline"/>
        <w:outlineLvl w:val="9"/>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pP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年  月</w:t>
      </w:r>
      <w:r>
        <w:rPr>
          <w:rFonts w:hint="eastAsia" w:ascii="方正黑体_GBK" w:hAnsi="方正黑体_GBK" w:eastAsia="方正黑体_GBK" w:cs="方正黑体_GBK"/>
          <w:b w:val="0"/>
          <w:i w:val="0"/>
          <w:caps w:val="0"/>
          <w:smallCaps w:val="0"/>
          <w:strike w:val="0"/>
          <w:dstrike w:val="0"/>
          <w:snapToGrid w:val="0"/>
          <w:vanish w:val="0"/>
          <w:color w:val="000000"/>
          <w:spacing w:val="22"/>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0"/>
          <w:w w:val="100"/>
          <w:kern w:val="0"/>
          <w:position w:val="0"/>
          <w:sz w:val="15"/>
          <w:szCs w:val="15"/>
          <w:u w:val="none"/>
          <w:shd w:val="clear"/>
          <w:vertAlign w:val="baseline"/>
          <w:lang w:eastAsia="en-US"/>
        </w:rPr>
        <w:t xml:space="preserve">日                      </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 xml:space="preserve">     法定代表人或授权代理人</w:t>
      </w:r>
      <w:r>
        <w:rPr>
          <w:rFonts w:hint="eastAsia" w:ascii="方正黑体_GBK" w:hAnsi="方正黑体_GBK" w:eastAsia="方正黑体_GBK" w:cs="方正黑体_GBK"/>
          <w:b w:val="0"/>
          <w:i w:val="0"/>
          <w:caps w:val="0"/>
          <w:smallCaps w:val="0"/>
          <w:strike w:val="0"/>
          <w:dstrike w:val="0"/>
          <w:snapToGrid w:val="0"/>
          <w:vanish w:val="0"/>
          <w:color w:val="000000"/>
          <w:spacing w:val="-17"/>
          <w:w w:val="100"/>
          <w:kern w:val="0"/>
          <w:position w:val="0"/>
          <w:sz w:val="15"/>
          <w:szCs w:val="15"/>
          <w:u w:val="none"/>
          <w:shd w:val="clear"/>
          <w:vertAlign w:val="baseline"/>
          <w:lang w:eastAsia="en-US"/>
        </w:rPr>
        <w:t>：（</w:t>
      </w:r>
      <w:r>
        <w:rPr>
          <w:rFonts w:hint="eastAsia" w:ascii="方正黑体_GBK" w:hAnsi="方正黑体_GBK" w:eastAsia="方正黑体_GBK" w:cs="方正黑体_GBK"/>
          <w:b w:val="0"/>
          <w:i w:val="0"/>
          <w:caps w:val="0"/>
          <w:smallCaps w:val="0"/>
          <w:strike w:val="0"/>
          <w:dstrike w:val="0"/>
          <w:snapToGrid w:val="0"/>
          <w:vanish w:val="0"/>
          <w:color w:val="000000"/>
          <w:spacing w:val="-1"/>
          <w:w w:val="100"/>
          <w:kern w:val="0"/>
          <w:position w:val="0"/>
          <w:sz w:val="15"/>
          <w:szCs w:val="15"/>
          <w:u w:val="none"/>
          <w:shd w:val="clear"/>
          <w:vertAlign w:val="baseline"/>
          <w:lang w:eastAsia="en-US"/>
        </w:rPr>
        <w:t>签名或盖章）</w:t>
      </w:r>
    </w:p>
    <w:p w14:paraId="371519FE">
      <w:pPr>
        <w:keepNext w:val="0"/>
        <w:keepLines w:val="0"/>
        <w:pageBreakBefore w:val="0"/>
        <w:suppressLineNumbers w:val="0"/>
        <w:pBdr>
          <w:top w:val="none" w:sz="0" w:space="0"/>
          <w:left w:val="none" w:sz="0" w:space="0"/>
          <w:bottom w:val="none" w:sz="0" w:space="0"/>
          <w:right w:val="none" w:sz="0" w:space="0"/>
        </w:pBdr>
        <w:shd w:val="clear"/>
        <w:suppressAutoHyphens/>
        <w:kinsoku/>
        <w:wordWrap/>
        <w:overflowPunct/>
        <w:topLinePunct w:val="0"/>
        <w:autoSpaceDE/>
        <w:autoSpaceDN/>
        <w:bidi w:val="0"/>
        <w:adjustRightInd/>
        <w:snapToGrid/>
        <w:spacing w:before="0" w:beforeAutospacing="0" w:after="0" w:afterAutospacing="0" w:line="240" w:lineRule="auto"/>
        <w:ind w:left="0" w:right="0" w:firstLine="0"/>
        <w:contextualSpacing w:val="0"/>
        <w:textAlignment w:val="auto"/>
        <w:outlineLvl w:val="9"/>
        <w:rPr>
          <w:rFonts w:ascii="Calibri" w:hAnsi="Calibri" w:eastAsia="宋体"/>
          <w:b w:val="0"/>
          <w:i w:val="0"/>
          <w:caps w:val="0"/>
          <w:smallCaps w:val="0"/>
          <w:strike w:val="0"/>
          <w:dstrike w:val="0"/>
          <w:snapToGrid/>
          <w:vanish w:val="0"/>
          <w:spacing w:val="0"/>
          <w:w w:val="100"/>
          <w:position w:val="0"/>
          <w:szCs w:val="24"/>
          <w:u w:val="none"/>
          <w:shd w:val="clear"/>
          <w:vertAlign w:val="baseline"/>
        </w:rPr>
      </w:pP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年</w:t>
      </w:r>
      <w:r>
        <w:rPr>
          <w:rFonts w:hint="eastAsia" w:ascii="方正黑体_GBK" w:hAnsi="方正黑体_GBK" w:eastAsia="方正黑体_GBK" w:cs="方正黑体_GBK"/>
          <w:b w:val="0"/>
          <w:i w:val="0"/>
          <w:caps w:val="0"/>
          <w:smallCaps w:val="0"/>
          <w:strike w:val="0"/>
          <w:dstrike w:val="0"/>
          <w:snapToGrid w:val="0"/>
          <w:vanish w:val="0"/>
          <w:color w:val="000000"/>
          <w:spacing w:val="3"/>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8"/>
          <w:w w:val="100"/>
          <w:kern w:val="0"/>
          <w:position w:val="0"/>
          <w:sz w:val="15"/>
          <w:szCs w:val="15"/>
          <w:u w:val="none"/>
          <w:shd w:val="clear"/>
          <w:vertAlign w:val="baseline"/>
          <w:lang w:eastAsia="en-US"/>
        </w:rPr>
        <w:t>月</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eastAsia="en-US"/>
        </w:rPr>
        <w:t xml:space="preserve">  </w:t>
      </w:r>
      <w:r>
        <w:rPr>
          <w:rFonts w:hint="eastAsia" w:ascii="方正黑体_GBK" w:hAnsi="方正黑体_GBK" w:eastAsia="方正黑体_GBK" w:cs="方正黑体_GBK"/>
          <w:b w:val="0"/>
          <w:i w:val="0"/>
          <w:caps w:val="0"/>
          <w:smallCaps w:val="0"/>
          <w:strike w:val="0"/>
          <w:dstrike w:val="0"/>
          <w:snapToGrid w:val="0"/>
          <w:vanish w:val="0"/>
          <w:color w:val="000000"/>
          <w:spacing w:val="15"/>
          <w:w w:val="100"/>
          <w:kern w:val="0"/>
          <w:position w:val="0"/>
          <w:sz w:val="15"/>
          <w:szCs w:val="15"/>
          <w:u w:val="none"/>
          <w:shd w:val="clear"/>
          <w:vertAlign w:val="baseline"/>
          <w:lang w:val="en-US" w:eastAsia="zh-CN"/>
        </w:rPr>
        <w:t xml:space="preserve"> 日</w:t>
      </w:r>
    </w:p>
    <w:p w14:paraId="5FF82EC6">
      <w:pPr>
        <w:rPr>
          <w:rFonts w:hint="eastAsia"/>
          <w:lang w:val="en-US" w:eastAsia="zh-CN"/>
        </w:rPr>
      </w:pPr>
      <w:bookmarkStart w:id="0" w:name="_GoBack"/>
      <w:bookmarkEnd w:id="0"/>
    </w:p>
    <w:sectPr>
      <w:footerReference r:id="rId11" w:type="default"/>
      <w:pgSz w:w="11906" w:h="16839"/>
      <w:pgMar w:top="798" w:right="681" w:bottom="1066" w:left="728" w:header="0" w:footer="812"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9683E54-DB4B-41B0-A874-E0AA20707414}"/>
  </w:font>
  <w:font w:name="黑体">
    <w:panose1 w:val="02010609060101010101"/>
    <w:charset w:val="86"/>
    <w:family w:val="auto"/>
    <w:pitch w:val="default"/>
    <w:sig w:usb0="800002BF" w:usb1="38CF7CFA" w:usb2="00000016" w:usb3="00000000" w:csb0="00040001" w:csb1="00000000"/>
    <w:embedRegular r:id="rId2" w:fontKey="{7BF1851A-F1E9-4D8A-8306-5990BAB0A72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C7FB2A71-80AE-4909-ACB7-4A62EE5774B7}"/>
  </w:font>
  <w:font w:name="方正黑体_GBK">
    <w:panose1 w:val="02010600010101010101"/>
    <w:charset w:val="86"/>
    <w:family w:val="auto"/>
    <w:pitch w:val="default"/>
    <w:sig w:usb0="00000001" w:usb1="080E0000" w:usb2="00000000" w:usb3="00000000" w:csb0="00040000" w:csb1="00000000"/>
    <w:embedRegular r:id="rId4" w:fontKey="{8A86E515-244F-4FFD-A321-1C72A5B9FE4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2DB368">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86DC">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6" w:lineRule="exact"/>
      <w:ind w:left="4008"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B68489">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401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AFDE7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F2DDB">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9"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5162FE">
    <w:pPr>
      <w:keepNext w:val="0"/>
      <w:keepLines w:val="0"/>
      <w:pageBreakBefore w:val="0"/>
      <w:widowControl/>
      <w:suppressLineNumbers w:val="0"/>
      <w:pBdr>
        <w:top w:val="none" w:sz="0" w:space="0"/>
        <w:left w:val="none" w:sz="0" w:space="0"/>
        <w:bottom w:val="none" w:sz="0" w:space="0"/>
        <w:right w:val="none" w:sz="0" w:space="0"/>
      </w:pBdr>
      <w:shd w:val="clear"/>
      <w:suppressAutoHyphens/>
      <w:kinsoku w:val="0"/>
      <w:wordWrap/>
      <w:overflowPunct/>
      <w:topLinePunct w:val="0"/>
      <w:autoSpaceDE w:val="0"/>
      <w:autoSpaceDN w:val="0"/>
      <w:bidi w:val="0"/>
      <w:adjustRightInd w:val="0"/>
      <w:snapToGrid w:val="0"/>
      <w:spacing w:before="0" w:beforeAutospacing="0" w:after="0" w:afterAutospacing="0" w:line="243" w:lineRule="exact"/>
      <w:ind w:left="5063" w:right="0" w:firstLine="0"/>
      <w:contextualSpacing w:val="0"/>
      <w:jc w:val="left"/>
      <w:textAlignment w:val="baseline"/>
      <w:outlineLvl w:val="9"/>
      <w:rPr>
        <w:rFonts w:ascii="Calibri" w:hAnsi="Calibri" w:eastAsia="Calibri" w:cs="Calibri"/>
        <w:b w:val="0"/>
        <w:i w:val="0"/>
        <w:caps w:val="0"/>
        <w:smallCaps w:val="0"/>
        <w:strike w:val="0"/>
        <w:dstrike w:val="0"/>
        <w:snapToGrid w:val="0"/>
        <w:vanish w:val="0"/>
        <w:color w:val="000000"/>
        <w:spacing w:val="0"/>
        <w:w w:val="100"/>
        <w:kern w:val="0"/>
        <w:position w:val="0"/>
        <w:sz w:val="18"/>
        <w:szCs w:val="18"/>
        <w:u w:val="none"/>
        <w:shd w:val="clear"/>
        <w:vertAlign w:val="baseline"/>
        <w:lang w:eastAsia="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2BD9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BEE39C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uiPriority w:val="0"/>
    <w:rPr>
      <w:b/>
    </w:rPr>
  </w:style>
  <w:style w:type="paragraph" w:customStyle="1" w:styleId="15">
    <w:name w:val="Normaled4a6bce"/>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4ce1e19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28bbc1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346baef3"/>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0de861"/>
    <w:uiPriority w:val="0"/>
  </w:style>
  <w:style w:type="paragraph" w:customStyle="1" w:styleId="20">
    <w:name w:val="toc 144a9fcc4"/>
    <w:basedOn w:val="15"/>
    <w:next w:val="1"/>
    <w:autoRedefine/>
    <w:qFormat/>
    <w:uiPriority w:val="0"/>
  </w:style>
  <w:style w:type="paragraph" w:customStyle="1" w:styleId="21">
    <w:name w:val="toc 236749c62"/>
    <w:basedOn w:val="15"/>
    <w:next w:val="1"/>
    <w:autoRedefine/>
    <w:uiPriority w:val="0"/>
    <w:pPr>
      <w:ind w:left="420"/>
    </w:pPr>
  </w:style>
  <w:style w:type="paragraph" w:customStyle="1" w:styleId="22">
    <w:name w:val="toc 3a1006ba9"/>
    <w:basedOn w:val="15"/>
    <w:next w:val="1"/>
    <w:autoRedefine/>
    <w:qFormat/>
    <w:uiPriority w:val="0"/>
    <w:pPr>
      <w:ind w:left="840"/>
    </w:pPr>
  </w:style>
  <w:style w:type="paragraph" w:customStyle="1" w:styleId="23">
    <w:name w:val="toc 4d7b4d8f8"/>
    <w:basedOn w:val="15"/>
    <w:next w:val="1"/>
    <w:autoRedefine/>
    <w:qFormat/>
    <w:uiPriority w:val="0"/>
    <w:pPr>
      <w:ind w:left="1260"/>
    </w:pPr>
  </w:style>
  <w:style w:type="paragraph" w:customStyle="1" w:styleId="24">
    <w:name w:val="toc 5b9335e73"/>
    <w:basedOn w:val="15"/>
    <w:next w:val="1"/>
    <w:autoRedefine/>
    <w:qFormat/>
    <w:uiPriority w:val="0"/>
    <w:pPr>
      <w:ind w:left="1680"/>
    </w:pPr>
  </w:style>
  <w:style w:type="paragraph" w:customStyle="1" w:styleId="25">
    <w:name w:val="header345a95a6"/>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08ecc6cd"/>
    <w:basedOn w:val="15"/>
    <w:qFormat/>
    <w:uiPriority w:val="0"/>
    <w:pPr>
      <w:tabs>
        <w:tab w:val="center" w:pos="4153"/>
        <w:tab w:val="right" w:pos="8307"/>
      </w:tabs>
      <w:adjustRightInd/>
      <w:snapToGrid w:val="0"/>
      <w:contextualSpacing w:val="0"/>
      <w:jc w:val="left"/>
    </w:pPr>
    <w:rPr>
      <w:sz w:val="18"/>
    </w:rPr>
  </w:style>
  <w:style w:type="character" w:customStyle="1" w:styleId="27">
    <w:name w:val="Stronge2f1906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848238d"/>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d081c81"/>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8707330"/>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8d12de7"/>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c15a4cc"/>
    <w:qFormat/>
    <w:uiPriority w:val="0"/>
  </w:style>
  <w:style w:type="paragraph" w:customStyle="1" w:styleId="34">
    <w:name w:val="Normal Indent2c6c564f"/>
    <w:basedOn w:val="29"/>
    <w:qFormat/>
    <w:uiPriority w:val="0"/>
    <w:pPr>
      <w:ind w:firstLine="200" w:firstLineChars="200"/>
    </w:pPr>
  </w:style>
  <w:style w:type="paragraph" w:customStyle="1" w:styleId="35">
    <w:name w:val="toc 521400229"/>
    <w:basedOn w:val="29"/>
    <w:next w:val="1"/>
    <w:uiPriority w:val="0"/>
    <w:pPr>
      <w:ind w:left="1680"/>
    </w:pPr>
  </w:style>
  <w:style w:type="paragraph" w:customStyle="1" w:styleId="36">
    <w:name w:val="toc 34c133c0b"/>
    <w:basedOn w:val="29"/>
    <w:next w:val="1"/>
    <w:uiPriority w:val="0"/>
    <w:pPr>
      <w:ind w:left="840"/>
    </w:pPr>
  </w:style>
  <w:style w:type="paragraph" w:customStyle="1" w:styleId="37">
    <w:name w:val="footerbc74bee5"/>
    <w:basedOn w:val="29"/>
    <w:uiPriority w:val="0"/>
    <w:pPr>
      <w:tabs>
        <w:tab w:val="center" w:pos="4153"/>
        <w:tab w:val="right" w:pos="8307"/>
      </w:tabs>
      <w:adjustRightInd/>
      <w:snapToGrid w:val="0"/>
      <w:contextualSpacing w:val="0"/>
      <w:jc w:val="left"/>
    </w:pPr>
    <w:rPr>
      <w:sz w:val="18"/>
    </w:rPr>
  </w:style>
  <w:style w:type="paragraph" w:customStyle="1" w:styleId="38">
    <w:name w:val="headera968923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967832dc"/>
    <w:basedOn w:val="29"/>
    <w:next w:val="1"/>
    <w:uiPriority w:val="0"/>
  </w:style>
  <w:style w:type="paragraph" w:customStyle="1" w:styleId="40">
    <w:name w:val="toc 41f2a98e4"/>
    <w:basedOn w:val="29"/>
    <w:next w:val="1"/>
    <w:qFormat/>
    <w:uiPriority w:val="0"/>
    <w:pPr>
      <w:ind w:left="1260"/>
    </w:pPr>
  </w:style>
  <w:style w:type="paragraph" w:customStyle="1" w:styleId="41">
    <w:name w:val="toc 2ff5291f3"/>
    <w:basedOn w:val="29"/>
    <w:next w:val="1"/>
    <w:uiPriority w:val="0"/>
    <w:pPr>
      <w:ind w:left="420"/>
    </w:pPr>
  </w:style>
  <w:style w:type="paragraph" w:customStyle="1" w:styleId="42">
    <w:name w:val="Normal (Web)ad306d8b"/>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44f6f26844f6f2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b000840fb000840"/>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704e2170704e2170"/>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8440c5478440c547"/>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2ea643632ea64363"/>
    <w:uiPriority w:val="0"/>
  </w:style>
  <w:style w:type="paragraph" w:customStyle="1" w:styleId="49">
    <w:name w:val="引文目录1b7e46e9bb7e46e9b"/>
    <w:basedOn w:val="44"/>
    <w:next w:val="1"/>
    <w:uiPriority w:val="0"/>
    <w:pPr>
      <w:ind w:left="200" w:leftChars="200"/>
    </w:pPr>
  </w:style>
  <w:style w:type="paragraph" w:customStyle="1" w:styleId="50">
    <w:name w:val="toc 5be14bf4dbe14bf4d"/>
    <w:basedOn w:val="44"/>
    <w:next w:val="1"/>
    <w:uiPriority w:val="0"/>
    <w:pPr>
      <w:ind w:left="1680"/>
    </w:pPr>
  </w:style>
  <w:style w:type="paragraph" w:customStyle="1" w:styleId="51">
    <w:name w:val="toc 3ddf213c2ddf213c2"/>
    <w:basedOn w:val="44"/>
    <w:next w:val="1"/>
    <w:uiPriority w:val="0"/>
    <w:pPr>
      <w:ind w:left="840"/>
    </w:pPr>
  </w:style>
  <w:style w:type="paragraph" w:customStyle="1" w:styleId="52">
    <w:name w:val="footer9e745a5a9e745a5a"/>
    <w:basedOn w:val="44"/>
    <w:uiPriority w:val="0"/>
    <w:pPr>
      <w:tabs>
        <w:tab w:val="center" w:pos="4153"/>
        <w:tab w:val="right" w:pos="8307"/>
      </w:tabs>
      <w:adjustRightInd/>
      <w:snapToGrid w:val="0"/>
      <w:contextualSpacing w:val="0"/>
      <w:jc w:val="left"/>
    </w:pPr>
    <w:rPr>
      <w:sz w:val="18"/>
    </w:rPr>
  </w:style>
  <w:style w:type="paragraph" w:customStyle="1" w:styleId="53">
    <w:name w:val="header23ac6ee723ac6ee7"/>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530613835306138"/>
    <w:basedOn w:val="44"/>
    <w:next w:val="1"/>
    <w:uiPriority w:val="0"/>
  </w:style>
  <w:style w:type="paragraph" w:customStyle="1" w:styleId="55">
    <w:name w:val="toc 43189592831895928"/>
    <w:basedOn w:val="44"/>
    <w:next w:val="1"/>
    <w:uiPriority w:val="0"/>
    <w:pPr>
      <w:ind w:left="1260"/>
    </w:pPr>
  </w:style>
  <w:style w:type="paragraph" w:customStyle="1" w:styleId="56">
    <w:name w:val="toc 29d007f8a9d007f8a"/>
    <w:basedOn w:val="44"/>
    <w:next w:val="1"/>
    <w:uiPriority w:val="0"/>
    <w:pPr>
      <w:ind w:left="420"/>
    </w:pPr>
  </w:style>
  <w:style w:type="paragraph" w:customStyle="1" w:styleId="57">
    <w:name w:val="列出段落15ec09d8a5ec09d8a"/>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table" w:customStyle="1" w:styleId="5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24</Pages>
  <Words>24872</Words>
  <Characters>25578</Characters>
  <Lines>77</Lines>
  <Paragraphs>27</Paragraphs>
  <TotalTime>0</TotalTime>
  <ScaleCrop>false</ScaleCrop>
  <LinksUpToDate>false</LinksUpToDate>
  <CharactersWithSpaces>25770</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He.TT</cp:lastModifiedBy>
  <dcterms:modified xsi:type="dcterms:W3CDTF">2025-10-25T03:49:15Z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eyJoZGlkIjoiZmM2N2ZhZTRmZmYyMmE5Mjg5NWRiZmQ0NmFmZWNjNTEiLCJ1c2VySWQiOiIzNzgzMTQ0NjYifQ==</vt:lpwstr>
  </property>
</Properties>
</file>