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A72D78">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2D3AFE0">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5FB01A2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267980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271430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00AB0A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3F698E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7289BE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42DA23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0869AD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40597D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35B196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5E98B7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66845C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2F7C96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2B26123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48BB34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20C00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0457B7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372421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49D8DB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2C7A95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0AF555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2303F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51870E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267FB79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54DFB29B">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387E4DA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43E505F3">
      <w:pPr>
        <w:spacing w:line="200" w:lineRule="exact"/>
      </w:pPr>
      <w:r>
        <w:rPr>
          <w:rFonts w:ascii="方正黑体_GBK" w:hAnsi="方正黑体_GBK" w:eastAsia="方正黑体_GBK" w:cs="宋体"/>
          <w:b/>
          <w:sz w:val="13"/>
          <w:szCs w:val="20"/>
        </w:rPr>
        <w:t xml:space="preserve">    1.债券类资产投资风险</w:t>
      </w:r>
    </w:p>
    <w:p w14:paraId="12C8F6F7">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FE477C3">
      <w:pPr>
        <w:spacing w:line="200" w:lineRule="exact"/>
      </w:pPr>
      <w:r>
        <w:rPr>
          <w:rFonts w:ascii="方正黑体_GBK" w:hAnsi="方正黑体_GBK" w:eastAsia="方正黑体_GBK" w:cs="宋体"/>
          <w:b/>
          <w:sz w:val="13"/>
          <w:szCs w:val="20"/>
        </w:rPr>
        <w:t xml:space="preserve">    2.非标准化债权类资产投资风险</w:t>
      </w:r>
    </w:p>
    <w:p w14:paraId="7A6950F8">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24D87A4">
      <w:pPr>
        <w:spacing w:line="200" w:lineRule="exact"/>
      </w:pPr>
      <w:r>
        <w:rPr>
          <w:rFonts w:ascii="方正黑体_GBK" w:hAnsi="方正黑体_GBK" w:eastAsia="方正黑体_GBK" w:cs="宋体"/>
          <w:b/>
          <w:sz w:val="13"/>
          <w:szCs w:val="20"/>
        </w:rPr>
        <w:t xml:space="preserve">    3.资产管理产品投资风险</w:t>
      </w:r>
    </w:p>
    <w:p w14:paraId="4557A9D1">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6EE8E566">
      <w:pPr>
        <w:spacing w:line="200" w:lineRule="exact"/>
      </w:pPr>
      <w:r>
        <w:rPr>
          <w:rFonts w:ascii="方正黑体_GBK" w:hAnsi="方正黑体_GBK" w:eastAsia="方正黑体_GBK" w:cs="宋体"/>
          <w:b/>
          <w:sz w:val="13"/>
          <w:szCs w:val="20"/>
        </w:rPr>
        <w:t xml:space="preserve">    4.非标准化债权类资产无法投资的风险</w:t>
      </w:r>
    </w:p>
    <w:p w14:paraId="2B20D95C">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3DC4632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32E37FD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749天</w:t>
      </w:r>
      <w:r>
        <w:rPr>
          <w:rFonts w:hint="eastAsia" w:ascii="方正黑体_GBK" w:hAnsi="方正黑体_GBK" w:eastAsia="方正黑体_GBK"/>
          <w:b/>
          <w:bCs w:val="0"/>
          <w:vanish w:val="0"/>
          <w:color w:val="3D3D3D"/>
          <w:kern w:val="0"/>
          <w:sz w:val="13"/>
          <w:szCs w:val="13"/>
        </w:rPr>
        <w:t>。</w:t>
      </w:r>
    </w:p>
    <w:p w14:paraId="3060D0F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053C5953">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3C8ED09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1"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73C9B27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54D603D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765956C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33637A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5241C22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4CF80C3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170ABC9A">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DB1B0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099B62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2C5B1F2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425FE689">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056288B4">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5F0A46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4C75650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6327791E">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795B2C9E">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3D978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315AFE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46265B4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2FB188F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2F8C81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7A0DA8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2DE9FB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60FE80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A1E07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003C75A">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53C5D2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C2A3B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4D4FBA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3F8663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81280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2F6B0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786120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ADE8B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389B85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F9B7F3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AE480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D55FA2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46BEFD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8F3502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1"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40116E76">
      <w:r>
        <w:rPr>
          <w:rFonts w:ascii="方正黑体_GBK" w:hAnsi="方正黑体_GBK" w:eastAsia="方正黑体_GBK"/>
        </w:rPr>
        <w:br w:type="page"/>
      </w:r>
    </w:p>
    <w:p w14:paraId="791633F0">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25F6510B">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F137589">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7A4955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316598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664987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南银理财珠联璧合鑫逸稳两年142期封闭式公募人民币理财产品</w:t>
            </w:r>
          </w:p>
        </w:tc>
      </w:tr>
      <w:tr w14:paraId="1A6DAB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E3C0E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32297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3065CB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DBE73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0D911D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2F63FD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7E404C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5EFA48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ZZ700322500564</w:t>
            </w:r>
          </w:p>
        </w:tc>
      </w:tr>
      <w:tr w14:paraId="299F26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89D9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2752B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Z7003225000359(投资者可依据该编码在中国理财网www.chinawealth.com.cn查询理财产品相关信息）</w:t>
            </w:r>
          </w:p>
        </w:tc>
      </w:tr>
      <w:tr w14:paraId="0AD1B1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0192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7BA48C0">
            <w:pPr>
              <w:spacing w:line="200" w:lineRule="exact"/>
            </w:pPr>
            <w:r>
              <w:rPr>
                <w:rFonts w:ascii="方正黑体_GBK" w:hAnsi="方正黑体_GBK" w:eastAsia="方正黑体_GBK" w:cs="宋体"/>
                <w:sz w:val="18"/>
                <w:szCs w:val="18"/>
              </w:rPr>
              <w:t>A份额：Y60142</w:t>
            </w:r>
          </w:p>
          <w:p w14:paraId="7736F81C">
            <w:pPr>
              <w:spacing w:line="200" w:lineRule="exact"/>
            </w:pPr>
            <w:r>
              <w:rPr>
                <w:rFonts w:ascii="方正黑体_GBK" w:hAnsi="方正黑体_GBK" w:eastAsia="方正黑体_GBK" w:cs="宋体"/>
                <w:sz w:val="18"/>
                <w:szCs w:val="18"/>
              </w:rPr>
              <w:t>B份额：Y61142</w:t>
            </w:r>
          </w:p>
          <w:p w14:paraId="0712E78A">
            <w:pPr>
              <w:spacing w:line="200" w:lineRule="exact"/>
            </w:pPr>
            <w:r>
              <w:rPr>
                <w:rFonts w:ascii="方正黑体_GBK" w:hAnsi="方正黑体_GBK" w:eastAsia="方正黑体_GBK" w:cs="宋体"/>
                <w:sz w:val="18"/>
                <w:szCs w:val="18"/>
              </w:rPr>
              <w:t>C份额：Y62142</w:t>
            </w:r>
          </w:p>
          <w:p w14:paraId="7D83AEA4">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69FFFE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8C054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3DF2923">
            <w:pPr>
              <w:spacing w:line="200" w:lineRule="exact"/>
            </w:pPr>
            <w:r>
              <w:rPr>
                <w:rFonts w:ascii="方正黑体_GBK" w:hAnsi="方正黑体_GBK" w:eastAsia="方正黑体_GBK" w:cs="宋体"/>
                <w:sz w:val="18"/>
                <w:szCs w:val="18"/>
              </w:rPr>
              <w:t>全国</w:t>
            </w:r>
          </w:p>
        </w:tc>
      </w:tr>
      <w:tr w14:paraId="60B9E5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8492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82404A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7E7D5A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303D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105477FF">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706721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F902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7783B28D">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68408692">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2F03D2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638D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4280C6C4">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409FE2F2">
            <w:pPr>
              <w:spacing w:line="200" w:lineRule="exact"/>
            </w:pPr>
            <w:r>
              <w:rPr>
                <w:rFonts w:ascii="方正黑体_GBK" w:hAnsi="方正黑体_GBK" w:eastAsia="方正黑体_GBK" w:cs="宋体"/>
                <w:sz w:val="18"/>
                <w:szCs w:val="18"/>
              </w:rPr>
              <w:t>A份额： 除B、C份额以外的所有客户（详见“销售机构”条款）。</w:t>
            </w:r>
          </w:p>
          <w:p w14:paraId="466A68FF">
            <w:pPr>
              <w:spacing w:line="200" w:lineRule="exact"/>
            </w:pPr>
            <w:r>
              <w:rPr>
                <w:rFonts w:ascii="方正黑体_GBK" w:hAnsi="方正黑体_GBK" w:eastAsia="方正黑体_GBK" w:cs="宋体"/>
                <w:sz w:val="18"/>
                <w:szCs w:val="18"/>
              </w:rPr>
              <w:t>B份额：南京银行股份有限公司(新客或新资金或代发客户 )、杭州银行股份有限公司( 大众客户)、温州银行股份有限公司、齐商银行股份有限公司、长沙银行股份有限公司、吉林银行股份有限公司、秦皇岛银行股份有限公司、齐鲁银行股份有限公司(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普通客户)、江苏镇江农村商业银行股份有限公司( 20万元起购)、江苏如皋农村商业银行股份有限公司( 代发客户)、江苏紫金农村商业银行股份有限公司、江苏沛县农村商业银行股份有限公司。</w:t>
            </w:r>
          </w:p>
          <w:p w14:paraId="5B4EAEDD">
            <w:pPr>
              <w:spacing w:line="200" w:lineRule="exact"/>
            </w:pPr>
            <w:r>
              <w:rPr>
                <w:rFonts w:ascii="方正黑体_GBK" w:hAnsi="方正黑体_GBK" w:eastAsia="方正黑体_GBK" w:cs="宋体"/>
                <w:sz w:val="18"/>
                <w:szCs w:val="18"/>
              </w:rPr>
              <w:t>C份额：徽商银行股份有限公司、杭州银行股份有限公司( 私行客户)、郑州银行股份有限公司、泰安银行股份有限公司、云南红塔银行股份有限公司( 财富客户（100万）)、兰州银行股份有限公司、桂林银行股份有限公司(高端客户)、江苏泰兴农村商业银行股份有限公司、江苏靖江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14:paraId="71C7D3B7">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2E6094F8">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409786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8FE9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1F4C8684">
            <w:pPr>
              <w:spacing w:line="200" w:lineRule="exact"/>
            </w:pPr>
            <w:r>
              <w:rPr>
                <w:rFonts w:ascii="方正黑体_GBK" w:hAnsi="方正黑体_GBK" w:eastAsia="方正黑体_GBK" w:cs="宋体"/>
                <w:sz w:val="18"/>
                <w:szCs w:val="18"/>
              </w:rPr>
              <w:t>A份额/B份额/C份额：</w:t>
            </w:r>
          </w:p>
          <w:p w14:paraId="6D6BCCF2">
            <w:pPr>
              <w:spacing w:line="200" w:lineRule="exact"/>
            </w:pPr>
            <w:r>
              <w:rPr>
                <w:rFonts w:ascii="方正黑体_GBK" w:hAnsi="方正黑体_GBK" w:eastAsia="方正黑体_GBK" w:cs="宋体"/>
                <w:sz w:val="18"/>
                <w:szCs w:val="18"/>
              </w:rPr>
              <w:t>个人投资者投资起点金额1元人民币，以1元的整数倍递增；</w:t>
            </w:r>
          </w:p>
          <w:p w14:paraId="1446BA1B">
            <w:pPr>
              <w:spacing w:line="200" w:lineRule="exact"/>
            </w:pPr>
            <w:r>
              <w:rPr>
                <w:rFonts w:ascii="方正黑体_GBK" w:hAnsi="方正黑体_GBK" w:eastAsia="方正黑体_GBK" w:cs="宋体"/>
                <w:sz w:val="18"/>
                <w:szCs w:val="18"/>
              </w:rPr>
              <w:t>机构投资者投资起点金额1元人民币，以1元的整数倍递增；</w:t>
            </w:r>
          </w:p>
          <w:p w14:paraId="4DCCDF8B">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068DBB66">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3EC72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6AC81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2C01475C">
            <w:pPr>
              <w:spacing w:line="200" w:lineRule="exact"/>
            </w:pPr>
            <w:r>
              <w:rPr>
                <w:rFonts w:ascii="方正黑体_GBK" w:hAnsi="方正黑体_GBK" w:eastAsia="方正黑体_GBK" w:cs="宋体"/>
                <w:sz w:val="18"/>
                <w:szCs w:val="18"/>
              </w:rPr>
              <w:t>A份额/B份额/C份额：</w:t>
            </w:r>
          </w:p>
          <w:p w14:paraId="3677BBE5">
            <w:pPr>
              <w:spacing w:line="200" w:lineRule="exact"/>
            </w:pPr>
            <w:r>
              <w:rPr>
                <w:rFonts w:ascii="方正黑体_GBK" w:hAnsi="方正黑体_GBK" w:eastAsia="方正黑体_GBK" w:cs="宋体"/>
                <w:sz w:val="18"/>
                <w:szCs w:val="18"/>
              </w:rPr>
              <w:t>暂不设置单个投资者持有金额上限；</w:t>
            </w:r>
          </w:p>
          <w:p w14:paraId="7AC5850C">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049BDEB7">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14AD1F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74A0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64DDA8FE">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232779BC">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49E7AC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1786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588201D1">
            <w:pPr>
              <w:spacing w:line="200" w:lineRule="exact"/>
            </w:pPr>
            <w:r>
              <w:rPr>
                <w:rFonts w:ascii="方正黑体_GBK" w:hAnsi="方正黑体_GBK" w:eastAsia="方正黑体_GBK" w:cs="宋体"/>
                <w:color w:val="000000"/>
                <w:sz w:val="18"/>
                <w:szCs w:val="18"/>
              </w:rPr>
              <w:t>2025年10月29日 09:00—2025年11月04日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D9882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63A236">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5B24269">
            <w:pPr>
              <w:spacing w:line="360" w:lineRule="auto"/>
            </w:pPr>
            <w:r>
              <w:rPr>
                <w:rFonts w:ascii="方正黑体_GBK" w:hAnsi="方正黑体_GBK" w:eastAsia="方正黑体_GBK" w:cs="宋体"/>
                <w:sz w:val="18"/>
                <w:szCs w:val="18"/>
              </w:rPr>
              <w:t>认购份额=确认认购金额/1。（认购份额以去尾法保留两位小数）</w:t>
            </w:r>
          </w:p>
        </w:tc>
      </w:tr>
      <w:tr w14:paraId="667F4E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639BE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7A4070B">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54158C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E5C0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C28E160">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2025年11月05日</w:t>
            </w:r>
          </w:p>
        </w:tc>
      </w:tr>
      <w:tr w14:paraId="2A48E0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A3C4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785A710C">
            <w:pPr>
              <w:spacing w:line="200" w:lineRule="exact"/>
            </w:pPr>
            <w:r>
              <w:rPr>
                <w:rFonts w:ascii="方正黑体_GBK" w:hAnsi="方正黑体_GBK" w:eastAsia="方正黑体_GBK" w:cs="宋体"/>
                <w:sz w:val="18"/>
                <w:szCs w:val="18"/>
              </w:rPr>
              <w:t>2025年11月05日—实际到期日（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749天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5F72D3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6F48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02F743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2027年11月24日</w:t>
            </w:r>
          </w:p>
        </w:tc>
      </w:tr>
      <w:tr w14:paraId="278A88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CD2A8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E567051">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65F4A7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133C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433A2FC9">
            <w:pPr>
              <w:spacing w:line="200" w:lineRule="exact"/>
            </w:pPr>
            <w:r>
              <w:rPr>
                <w:rFonts w:ascii="方正黑体_GBK" w:hAnsi="方正黑体_GBK" w:eastAsia="方正黑体_GBK" w:cs="宋体"/>
                <w:sz w:val="18"/>
                <w:szCs w:val="18"/>
              </w:rPr>
              <w:t>本理财产品存续期间不进行分红。</w:t>
            </w:r>
          </w:p>
          <w:p w14:paraId="7CFE6A85">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5499A0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8544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32606EFB">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105F4F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2697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0D5242E1">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2D6A803E">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1AEABA78">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1057E15">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1F8AEAF7">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74C57707">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3267674C">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1508CB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4626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7F389D53">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24A4C4AE">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E4536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B4F3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3AA5762E">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14CF56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7969B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D7B0C22">
            <w:pPr>
              <w:spacing w:line="200" w:lineRule="exact"/>
            </w:pPr>
            <w:r>
              <w:rPr>
                <w:rFonts w:ascii="方正黑体_GBK" w:hAnsi="方正黑体_GBK" w:eastAsia="方正黑体_GBK" w:cs="宋体"/>
                <w:b/>
                <w:sz w:val="18"/>
                <w:szCs w:val="18"/>
              </w:rPr>
              <w:t>本理财产品拟投资以下备选非标准化债权类资产：</w:t>
            </w:r>
          </w:p>
          <w:p w14:paraId="6BF4EB84">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38257BD5">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7A0B9113">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6C281C48">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406847A7">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7D5D2C6D">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3D61B8E7">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55D2E7FC">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3C3709CA">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187F2765">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19ED2111">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15F1C669">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49D43C97">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4E42AED9">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51D2FFF5">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2C101239">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7DDE55EF">
            <w:pPr>
              <w:spacing w:line="200" w:lineRule="exact"/>
            </w:pPr>
            <w:r>
              <w:rPr>
                <w:rFonts w:ascii="方正黑体_GBK" w:hAnsi="方正黑体_GBK" w:eastAsia="方正黑体_GBK" w:cs="宋体"/>
                <w:b/>
                <w:sz w:val="18"/>
                <w:szCs w:val="18"/>
              </w:rPr>
              <w:t>以上资产剩余期限均不超过产品期限。</w:t>
            </w:r>
          </w:p>
          <w:p w14:paraId="54D3234B">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146256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F09F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6D5D3A3F">
            <w:pPr>
              <w:spacing w:line="200" w:lineRule="exact"/>
            </w:pPr>
            <w:r>
              <w:rPr>
                <w:rFonts w:ascii="方正黑体_GBK" w:hAnsi="方正黑体_GBK" w:eastAsia="方正黑体_GBK" w:cs="宋体"/>
                <w:sz w:val="18"/>
                <w:szCs w:val="18"/>
              </w:rPr>
              <w:t>A份额：业绩比较基准为2.7%(年化)。</w:t>
            </w:r>
          </w:p>
          <w:p w14:paraId="1074F44D">
            <w:pPr>
              <w:spacing w:line="200" w:lineRule="exact"/>
            </w:pPr>
            <w:r>
              <w:rPr>
                <w:rFonts w:ascii="方正黑体_GBK" w:hAnsi="方正黑体_GBK" w:eastAsia="方正黑体_GBK" w:cs="宋体"/>
                <w:sz w:val="18"/>
                <w:szCs w:val="18"/>
              </w:rPr>
              <w:t>B份额：业绩比较基准为2.8%(年化)。</w:t>
            </w:r>
          </w:p>
          <w:p w14:paraId="50955020">
            <w:pPr>
              <w:spacing w:line="200" w:lineRule="exact"/>
            </w:pPr>
            <w:r>
              <w:rPr>
                <w:rFonts w:ascii="方正黑体_GBK" w:hAnsi="方正黑体_GBK" w:eastAsia="方正黑体_GBK" w:cs="宋体"/>
                <w:sz w:val="18"/>
                <w:szCs w:val="18"/>
              </w:rPr>
              <w:t>C份额：业绩比较基准为2.9%(年化)。</w:t>
            </w:r>
          </w:p>
          <w:p w14:paraId="42023576">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65C5DED6">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3B9113CB">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3BB3FA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88B379">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40207356">
            <w:pPr>
              <w:spacing w:line="200" w:lineRule="exact"/>
            </w:pPr>
            <w:r>
              <w:rPr>
                <w:rFonts w:ascii="方正黑体_GBK" w:hAnsi="方正黑体_GBK" w:eastAsia="方正黑体_GBK" w:cs="宋体"/>
                <w:b/>
                <w:sz w:val="18"/>
                <w:szCs w:val="18"/>
              </w:rPr>
              <w:t>认/申购费：本理财产品暂不收取认/申购费。</w:t>
            </w:r>
          </w:p>
          <w:p w14:paraId="6479B2F1">
            <w:pPr>
              <w:spacing w:line="200" w:lineRule="exact"/>
            </w:pPr>
            <w:r>
              <w:rPr>
                <w:rFonts w:ascii="方正黑体_GBK" w:hAnsi="方正黑体_GBK" w:eastAsia="方正黑体_GBK" w:cs="宋体"/>
                <w:b/>
                <w:sz w:val="18"/>
                <w:szCs w:val="18"/>
              </w:rPr>
              <w:t>赎回费：本理财产品暂不收取赎回费。</w:t>
            </w:r>
          </w:p>
          <w:p w14:paraId="3FE86E8E">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75E5D719">
            <w:pPr>
              <w:spacing w:line="200" w:lineRule="exact"/>
            </w:pPr>
            <w:r>
              <w:rPr>
                <w:rFonts w:ascii="方正黑体_GBK" w:hAnsi="方正黑体_GBK" w:eastAsia="方正黑体_GBK" w:cs="宋体"/>
                <w:b/>
                <w:sz w:val="18"/>
                <w:szCs w:val="18"/>
              </w:rPr>
              <w:t>A份额：销售费年化0.2%</w:t>
            </w:r>
          </w:p>
          <w:p w14:paraId="2FBE9090">
            <w:pPr>
              <w:spacing w:line="200" w:lineRule="exact"/>
            </w:pPr>
            <w:r>
              <w:rPr>
                <w:rFonts w:ascii="方正黑体_GBK" w:hAnsi="方正黑体_GBK" w:eastAsia="方正黑体_GBK" w:cs="宋体"/>
                <w:b/>
                <w:sz w:val="18"/>
                <w:szCs w:val="18"/>
              </w:rPr>
              <w:t>B份额：销售费年化0.15%</w:t>
            </w:r>
          </w:p>
          <w:p w14:paraId="3D787E44">
            <w:pPr>
              <w:spacing w:line="200" w:lineRule="exact"/>
            </w:pPr>
            <w:r>
              <w:rPr>
                <w:rFonts w:ascii="方正黑体_GBK" w:hAnsi="方正黑体_GBK" w:eastAsia="方正黑体_GBK" w:cs="宋体"/>
                <w:b/>
                <w:sz w:val="18"/>
                <w:szCs w:val="18"/>
              </w:rPr>
              <w:t>C份额：销售费年化0.05%</w:t>
            </w:r>
          </w:p>
          <w:p w14:paraId="39770665">
            <w:pPr>
              <w:spacing w:line="200" w:lineRule="exact"/>
            </w:pPr>
            <w:r>
              <w:rPr>
                <w:rFonts w:ascii="方正黑体_GBK" w:hAnsi="方正黑体_GBK" w:eastAsia="方正黑体_GBK" w:cs="宋体"/>
                <w:b/>
                <w:sz w:val="18"/>
                <w:szCs w:val="18"/>
              </w:rPr>
              <w:t>每日计提的销售费=前一日理财产品资产净值×年化销售费率÷365</w:t>
            </w:r>
          </w:p>
          <w:p w14:paraId="45AA15D0">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52CBA716">
            <w:pPr>
              <w:spacing w:line="200" w:lineRule="exact"/>
            </w:pPr>
            <w:r>
              <w:rPr>
                <w:rFonts w:ascii="方正黑体_GBK" w:hAnsi="方正黑体_GBK" w:eastAsia="方正黑体_GBK" w:cs="宋体"/>
                <w:b/>
                <w:sz w:val="18"/>
                <w:szCs w:val="18"/>
              </w:rPr>
              <w:t>A份额：固定管理费年化0.25%</w:t>
            </w:r>
          </w:p>
          <w:p w14:paraId="1A8F1A3A">
            <w:pPr>
              <w:spacing w:line="200" w:lineRule="exact"/>
            </w:pPr>
            <w:r>
              <w:rPr>
                <w:rFonts w:ascii="方正黑体_GBK" w:hAnsi="方正黑体_GBK" w:eastAsia="方正黑体_GBK" w:cs="宋体"/>
                <w:b/>
                <w:sz w:val="18"/>
                <w:szCs w:val="18"/>
              </w:rPr>
              <w:t>B份额：固定管理费年化0.2%</w:t>
            </w:r>
          </w:p>
          <w:p w14:paraId="6106CFF1">
            <w:pPr>
              <w:spacing w:line="200" w:lineRule="exact"/>
            </w:pPr>
            <w:r>
              <w:rPr>
                <w:rFonts w:ascii="方正黑体_GBK" w:hAnsi="方正黑体_GBK" w:eastAsia="方正黑体_GBK" w:cs="宋体"/>
                <w:b/>
                <w:sz w:val="18"/>
                <w:szCs w:val="18"/>
              </w:rPr>
              <w:t>C份额：固定管理费年化0.2%</w:t>
            </w:r>
          </w:p>
          <w:p w14:paraId="7C0EB9DE">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1A9C7D47">
            <w:pPr>
              <w:spacing w:line="200" w:lineRule="exact"/>
            </w:pPr>
            <w:r>
              <w:rPr>
                <w:rFonts w:ascii="方正黑体_GBK" w:hAnsi="方正黑体_GBK" w:eastAsia="方正黑体_GBK" w:cs="宋体"/>
                <w:b/>
                <w:sz w:val="18"/>
                <w:szCs w:val="18"/>
              </w:rPr>
              <w:t>托管费：</w:t>
            </w:r>
          </w:p>
          <w:p w14:paraId="36237DE7">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2DD39D6E">
            <w:pPr>
              <w:spacing w:line="200" w:lineRule="exact"/>
            </w:pPr>
            <w:r>
              <w:rPr>
                <w:rFonts w:ascii="方正黑体_GBK" w:hAnsi="方正黑体_GBK" w:eastAsia="方正黑体_GBK" w:cs="宋体"/>
                <w:b/>
                <w:sz w:val="18"/>
                <w:szCs w:val="18"/>
              </w:rPr>
              <w:t>每日计提的托管费=前一日理财产品资产净值×年化托管费率÷365</w:t>
            </w:r>
          </w:p>
          <w:p w14:paraId="359F6582">
            <w:pPr>
              <w:spacing w:line="200" w:lineRule="exact"/>
            </w:pPr>
            <w:r>
              <w:rPr>
                <w:rFonts w:ascii="方正黑体_GBK" w:hAnsi="方正黑体_GBK" w:eastAsia="方正黑体_GBK" w:cs="宋体"/>
                <w:b/>
                <w:sz w:val="18"/>
                <w:szCs w:val="18"/>
              </w:rPr>
              <w:t>业绩报酬：</w:t>
            </w:r>
          </w:p>
          <w:p w14:paraId="1C4DC8A6">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A份额：到期兑付时，当期产品投资的实际资产组合收益（扣除销售费、固定管理费、托管费等相关费用）超过2.7%（年化，即产品该份额对应的业绩报酬计提基准）时，超过部分管理人将按60%收取业绩报酬。</w:t>
            </w:r>
          </w:p>
          <w:p w14:paraId="3E50082B">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B份额：到期兑付时，当期产品投资的实际资产组合收益（扣除销售费、固定管理费、托管费等相关费用）超过2.8%（年化，即产品该份额对应的业绩报酬计提基准）时，超过部分管理人将按60%收取业绩报酬。</w:t>
            </w:r>
          </w:p>
          <w:p w14:paraId="22989AF3">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C份额：到期兑付时，当期产品投资的实际资产组合收益（扣除销售费、固定管理费、托管费等相关费用）超过2.9%（年化，即产品该份额对应的业绩报酬计提基准）时，超过部分管理人将按60%收取业绩报酬。</w:t>
            </w:r>
          </w:p>
          <w:p w14:paraId="27677B9A">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D0EC887">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76944242">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7EA6BF22">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45352684">
            <w:pPr>
              <w:spacing w:line="200" w:lineRule="exact"/>
            </w:pPr>
            <w:r>
              <w:rPr>
                <w:rFonts w:ascii="方正黑体_GBK" w:hAnsi="方正黑体_GBK" w:eastAsia="方正黑体_GBK" w:cs="宋体"/>
                <w:b/>
                <w:sz w:val="18"/>
                <w:szCs w:val="18"/>
              </w:rPr>
              <w:t>计算本区间业绩报酬的公式如下：</w:t>
            </w:r>
          </w:p>
          <w:p w14:paraId="7D38E7C1">
            <w:pPr>
              <w:spacing w:line="200" w:lineRule="exact"/>
            </w:pPr>
            <w:r>
              <w:rPr>
                <w:rFonts w:ascii="方正黑体_GBK" w:hAnsi="方正黑体_GBK" w:eastAsia="方正黑体_GBK" w:cs="宋体"/>
                <w:b/>
                <w:sz w:val="18"/>
                <w:szCs w:val="18"/>
              </w:rPr>
              <w:t>A={B-C*D*(1+E*F/365)}*G。</w:t>
            </w:r>
          </w:p>
          <w:p w14:paraId="175C6CA6">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099AE317">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53F14B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019B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047155AC">
            <w:pPr>
              <w:spacing w:line="200" w:lineRule="exact"/>
            </w:pPr>
            <w:r>
              <w:rPr>
                <w:rFonts w:ascii="方正黑体_GBK" w:hAnsi="方正黑体_GBK" w:eastAsia="方正黑体_GBK" w:cs="宋体"/>
                <w:sz w:val="18"/>
                <w:szCs w:val="18"/>
              </w:rPr>
              <w:t>具体详见本理财产品风险揭示书。</w:t>
            </w:r>
          </w:p>
        </w:tc>
      </w:tr>
      <w:tr w14:paraId="6C7A54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5C62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04A7E68">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1D2308B0">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3B6605F4">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0318708F">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2DE6DF45">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5CA28B1F">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5791C990">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4D4CAAE9">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4F920E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AF63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60975834">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江苏沭阳农村商业银行股份有限公司。管理人有权调整本理财产品的销售机构并进行信息披露。</w:t>
            </w:r>
          </w:p>
          <w:p w14:paraId="6A494F5D">
            <w:pPr>
              <w:spacing w:line="200" w:lineRule="exact"/>
              <w:jc w:val="left"/>
            </w:pPr>
            <w:r>
              <w:rPr>
                <w:rFonts w:ascii="方正黑体_GBK" w:hAnsi="方正黑体_GBK" w:eastAsia="方正黑体_GBK" w:cs="宋体"/>
                <w:sz w:val="18"/>
                <w:szCs w:val="18"/>
              </w:rPr>
              <w:t>销售机构主要职责如下：</w:t>
            </w:r>
          </w:p>
          <w:p w14:paraId="20B9B9FB">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572C8A07">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737C7D83">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3BD1744A">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46EEE87A">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746D8318">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1440DA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B7CB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F4361C5">
            <w:pPr>
              <w:spacing w:line="200" w:lineRule="exact"/>
            </w:pPr>
            <w:r>
              <w:rPr>
                <w:rFonts w:ascii="方正黑体_GBK" w:hAnsi="方正黑体_GBK" w:eastAsia="方正黑体_GBK" w:cs="宋体"/>
                <w:sz w:val="18"/>
                <w:szCs w:val="18"/>
              </w:rPr>
              <w:t>本理财产品托管人为南京银行股份有限公司，主要职责如下：</w:t>
            </w:r>
          </w:p>
          <w:p w14:paraId="315A554B">
            <w:pPr>
              <w:spacing w:line="200" w:lineRule="exact"/>
            </w:pPr>
            <w:r>
              <w:rPr>
                <w:rFonts w:ascii="方正黑体_GBK" w:hAnsi="方正黑体_GBK" w:eastAsia="方正黑体_GBK" w:cs="宋体"/>
                <w:sz w:val="18"/>
                <w:szCs w:val="18"/>
              </w:rPr>
              <w:t>1.安全保管理财产品财产；</w:t>
            </w:r>
          </w:p>
          <w:p w14:paraId="0E484BB5">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3D3CC652">
            <w:pPr>
              <w:spacing w:line="200" w:lineRule="exact"/>
            </w:pPr>
            <w:r>
              <w:rPr>
                <w:rFonts w:ascii="方正黑体_GBK" w:hAnsi="方正黑体_GBK" w:eastAsia="方正黑体_GBK" w:cs="宋体"/>
                <w:sz w:val="18"/>
                <w:szCs w:val="18"/>
              </w:rPr>
              <w:t>3.按照托管协议约定和管理人的投资指令，及时办理清算、交割事宜；</w:t>
            </w:r>
          </w:p>
          <w:p w14:paraId="1766CCBE">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68D5AA19">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1ED94D4F">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444D241">
            <w:pPr>
              <w:spacing w:line="200" w:lineRule="exact"/>
            </w:pPr>
            <w:r>
              <w:rPr>
                <w:rFonts w:ascii="方正黑体_GBK" w:hAnsi="方正黑体_GBK" w:eastAsia="方正黑体_GBK" w:cs="宋体"/>
                <w:sz w:val="18"/>
                <w:szCs w:val="18"/>
              </w:rPr>
              <w:t>7.理财托管业务活动的记录、账册、报表和其他相关资料保存20年以上；</w:t>
            </w:r>
          </w:p>
          <w:p w14:paraId="3FA618EC">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66286BA0">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1D0D72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357D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B4A09D7">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7D2A4BCD">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16D57D76">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14:paraId="5411DB85">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52A1E188">
            <w:pPr>
              <w:spacing w:line="200" w:lineRule="exact"/>
            </w:pPr>
            <w:r>
              <w:rPr>
                <w:rFonts w:ascii="方正黑体_GBK" w:hAnsi="方正黑体_GBK" w:eastAsia="方正黑体_GBK" w:cs="宋体"/>
                <w:sz w:val="18"/>
                <w:szCs w:val="18"/>
              </w:rPr>
              <w:t>上述投资合作机构简介：</w:t>
            </w:r>
          </w:p>
          <w:p w14:paraId="66295C28">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6F61203F">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00FDDF44">
            <w:pPr>
              <w:spacing w:line="200" w:lineRule="exact"/>
            </w:pPr>
            <w:r>
              <w:rPr>
                <w:rFonts w:ascii="方正黑体_GBK" w:hAnsi="方正黑体_GBK" w:eastAsia="方正黑体_GBK" w:cs="宋体"/>
                <w:sz w:val="18"/>
                <w:szCs w:val="18"/>
              </w:rPr>
              <w:t>国联基金管理有限公司成立于2013年05月31日，注册资本金11.5亿元。</w:t>
            </w:r>
          </w:p>
          <w:p w14:paraId="5E09795C">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16A1EAA2">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0095510B">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5064F144">
            <w:pPr>
              <w:spacing w:line="200" w:lineRule="exact"/>
            </w:pPr>
            <w:r>
              <w:rPr>
                <w:rFonts w:ascii="方正黑体_GBK" w:hAnsi="方正黑体_GBK" w:eastAsia="方正黑体_GBK" w:cs="宋体"/>
                <w:sz w:val="18"/>
                <w:szCs w:val="18"/>
              </w:rPr>
              <w:t>华鑫国际信托有限公司成立于1984年06月01日，注册资本金73.95亿元。</w:t>
            </w:r>
          </w:p>
          <w:p w14:paraId="7C96535A">
            <w:pPr>
              <w:spacing w:line="200" w:lineRule="exact"/>
            </w:pPr>
            <w:r>
              <w:rPr>
                <w:rFonts w:ascii="方正黑体_GBK" w:hAnsi="方正黑体_GBK" w:eastAsia="方正黑体_GBK" w:cs="宋体"/>
                <w:sz w:val="18"/>
                <w:szCs w:val="18"/>
              </w:rPr>
              <w:t>建信保险资产管理有限公司成立于2016年04月27日，注册资本金3亿元。</w:t>
            </w:r>
          </w:p>
          <w:p w14:paraId="1E90A49A">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1CCBEF37">
            <w:pPr>
              <w:spacing w:line="200" w:lineRule="exact"/>
            </w:pPr>
            <w:r>
              <w:rPr>
                <w:rFonts w:ascii="方正黑体_GBK" w:hAnsi="方正黑体_GBK" w:eastAsia="方正黑体_GBK" w:cs="宋体"/>
                <w:sz w:val="18"/>
                <w:szCs w:val="18"/>
              </w:rPr>
              <w:t>平安资产管理有限责任公司成立于2005年05月27日，注册资本金15亿元。</w:t>
            </w:r>
          </w:p>
          <w:p w14:paraId="30CC2F81">
            <w:pPr>
              <w:spacing w:line="200" w:lineRule="exact"/>
            </w:pPr>
            <w:r>
              <w:rPr>
                <w:rFonts w:ascii="方正黑体_GBK" w:hAnsi="方正黑体_GBK" w:eastAsia="方正黑体_GBK" w:cs="宋体"/>
                <w:sz w:val="18"/>
                <w:szCs w:val="18"/>
              </w:rPr>
              <w:t>泰康资产管理有限责任公司成立于2006年02月21日，注册资本金10亿元。</w:t>
            </w:r>
          </w:p>
          <w:p w14:paraId="320F5D0D">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32CAEC8E">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76F26700">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74C26A76">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51FA2B4C">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44E2CB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FF4D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12B0C7E3">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5422C54F">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1C3C5778">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0FF966EA">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2AB040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1C61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3511620C">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063FAF3">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40225028">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33196B1E">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42B0936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28649F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1F4FD4E2">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23EBE1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7DA61E4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104F2AD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2ED5E7C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43C2D01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C70D7F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192D100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0F1388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276E77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2B2C9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5E286F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6B8D4D3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560BEE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76B07CA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03E399A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4D0729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4FF1EF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BE8E8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668E8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1F3E443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71776B1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18A0E36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5D7744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41DD498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E610C1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752B00C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5A0AB794">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南银理财珠联璧合鑫逸稳两年142期封闭式公募人民币理财产品</w:t>
      </w:r>
      <w:r>
        <w:rPr>
          <w:rFonts w:hint="eastAsia" w:ascii="方正黑体_GBK" w:hAnsi="方正黑体_GBK" w:eastAsia="方正黑体_GBK"/>
          <w:vanish w:val="0"/>
          <w:color w:val="3D3D3D"/>
          <w:kern w:val="0"/>
          <w:sz w:val="15"/>
          <w:szCs w:val="15"/>
        </w:rPr>
        <w:t>。</w:t>
      </w:r>
    </w:p>
    <w:p w14:paraId="2B940A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797A91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152788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C65378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1D57909">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1AB96A0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120981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71C8D6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01CF408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628A0B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2FAD0D3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4891CF1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7728DB6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25421C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4E23AC1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EB7339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2135B8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6A2C4F2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7446B3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928094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6547059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3F8947D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02C4419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15F281B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3709EB8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3AD9025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740E5937">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6621612A">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6C64A06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436494D3">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2A6F6D6">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47FAB06F">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4DEFDC0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57386D40">
      <w:pPr>
        <w:pStyle w:val="29"/>
        <w:keepNext w:val="0"/>
        <w:keepLines w:val="0"/>
        <w:pageBreakBefore w:val="0"/>
        <w:widowControl/>
        <w:suppressLineNumbers w:val="0"/>
        <w:suppressAutoHyphens w:val="0"/>
        <w:spacing w:line="200" w:lineRule="exact"/>
        <w:ind w:firstLine="301"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40B04DA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196F3057">
      <w:pPr>
        <w:spacing w:line="200" w:lineRule="exact"/>
        <w:ind w:firstLine="300"/>
        <w:jc w:val="both"/>
      </w:pPr>
      <w:r>
        <w:rPr>
          <w:rFonts w:ascii="方正黑体_GBK" w:hAnsi="方正黑体_GBK" w:eastAsia="方正黑体_GBK" w:cs="宋体"/>
          <w:sz w:val="15"/>
          <w:szCs w:val="20"/>
        </w:rPr>
        <w:t>（一）估值日</w:t>
      </w:r>
    </w:p>
    <w:p w14:paraId="62B3278D">
      <w:pPr>
        <w:spacing w:line="200" w:lineRule="exact"/>
        <w:ind w:firstLine="300"/>
        <w:jc w:val="both"/>
      </w:pPr>
      <w:r>
        <w:rPr>
          <w:rFonts w:ascii="方正黑体_GBK" w:hAnsi="方正黑体_GBK" w:eastAsia="方正黑体_GBK" w:cs="宋体"/>
          <w:sz w:val="15"/>
          <w:szCs w:val="20"/>
        </w:rPr>
        <w:t>本理财产品每个工作日进行估值。</w:t>
      </w:r>
    </w:p>
    <w:p w14:paraId="25DC580A">
      <w:pPr>
        <w:spacing w:line="200" w:lineRule="exact"/>
        <w:ind w:firstLine="300"/>
        <w:jc w:val="both"/>
      </w:pPr>
      <w:r>
        <w:rPr>
          <w:rFonts w:ascii="方正黑体_GBK" w:hAnsi="方正黑体_GBK" w:eastAsia="方正黑体_GBK" w:cs="宋体"/>
          <w:sz w:val="15"/>
          <w:szCs w:val="20"/>
        </w:rPr>
        <w:t>（二）估值对象</w:t>
      </w:r>
    </w:p>
    <w:p w14:paraId="609F9DD4">
      <w:pPr>
        <w:spacing w:line="200" w:lineRule="exact"/>
        <w:ind w:firstLine="300"/>
        <w:jc w:val="both"/>
      </w:pPr>
      <w:r>
        <w:rPr>
          <w:rFonts w:ascii="方正黑体_GBK" w:hAnsi="方正黑体_GBK" w:eastAsia="方正黑体_GBK" w:cs="宋体"/>
          <w:sz w:val="15"/>
          <w:szCs w:val="20"/>
        </w:rPr>
        <w:t>本理财产品所拥有的所有资产及负债。</w:t>
      </w:r>
    </w:p>
    <w:p w14:paraId="31D71F32">
      <w:pPr>
        <w:spacing w:line="200" w:lineRule="exact"/>
        <w:ind w:firstLine="300"/>
        <w:jc w:val="both"/>
      </w:pPr>
      <w:r>
        <w:rPr>
          <w:rFonts w:ascii="方正黑体_GBK" w:hAnsi="方正黑体_GBK" w:eastAsia="方正黑体_GBK" w:cs="宋体"/>
          <w:sz w:val="15"/>
          <w:szCs w:val="20"/>
        </w:rPr>
        <w:t>（三）估值目的</w:t>
      </w:r>
    </w:p>
    <w:p w14:paraId="03FF04D7">
      <w:pPr>
        <w:spacing w:line="200" w:lineRule="exact"/>
        <w:ind w:firstLine="300"/>
        <w:jc w:val="both"/>
      </w:pPr>
      <w:r>
        <w:rPr>
          <w:rFonts w:ascii="方正黑体_GBK" w:hAnsi="方正黑体_GBK" w:eastAsia="方正黑体_GBK" w:cs="宋体"/>
          <w:sz w:val="15"/>
          <w:szCs w:val="20"/>
        </w:rPr>
        <w:t>客观、准确反映理财产品的价值。</w:t>
      </w:r>
    </w:p>
    <w:p w14:paraId="12C99283">
      <w:pPr>
        <w:spacing w:line="200" w:lineRule="exact"/>
        <w:ind w:firstLine="300"/>
        <w:jc w:val="both"/>
      </w:pPr>
      <w:r>
        <w:rPr>
          <w:rFonts w:ascii="方正黑体_GBK" w:hAnsi="方正黑体_GBK" w:eastAsia="方正黑体_GBK" w:cs="宋体"/>
          <w:sz w:val="15"/>
          <w:szCs w:val="20"/>
        </w:rPr>
        <w:t>（四）估值原则</w:t>
      </w:r>
    </w:p>
    <w:p w14:paraId="38C7F051">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64E22372">
      <w:pPr>
        <w:spacing w:line="200" w:lineRule="exact"/>
        <w:ind w:firstLine="300"/>
        <w:jc w:val="both"/>
      </w:pPr>
      <w:r>
        <w:rPr>
          <w:rFonts w:ascii="方正黑体_GBK" w:hAnsi="方正黑体_GBK" w:eastAsia="方正黑体_GBK" w:cs="宋体"/>
          <w:sz w:val="15"/>
          <w:szCs w:val="20"/>
        </w:rPr>
        <w:t>（五）估值方法</w:t>
      </w:r>
    </w:p>
    <w:p w14:paraId="2295C9D9">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360CE38E">
      <w:pPr>
        <w:spacing w:line="200" w:lineRule="exact"/>
        <w:ind w:firstLine="440"/>
      </w:pPr>
      <w:r>
        <w:rPr>
          <w:rFonts w:ascii="方正黑体_GBK" w:hAnsi="方正黑体_GBK" w:eastAsia="方正黑体_GBK" w:cs="宋体"/>
          <w:sz w:val="18"/>
          <w:szCs w:val="20"/>
        </w:rPr>
        <w:t>1.银行存款、回购等货币市场工具</w:t>
      </w:r>
    </w:p>
    <w:p w14:paraId="210AD5B9">
      <w:pPr>
        <w:spacing w:line="200" w:lineRule="exact"/>
        <w:ind w:firstLine="440"/>
      </w:pPr>
      <w:r>
        <w:rPr>
          <w:rFonts w:ascii="方正黑体_GBK" w:hAnsi="方正黑体_GBK" w:eastAsia="方正黑体_GBK" w:cs="宋体"/>
          <w:sz w:val="18"/>
          <w:szCs w:val="20"/>
        </w:rPr>
        <w:t>以本金列示，逐日计提利息。</w:t>
      </w:r>
    </w:p>
    <w:p w14:paraId="0682E089">
      <w:pPr>
        <w:spacing w:line="200" w:lineRule="exact"/>
        <w:ind w:firstLine="440"/>
      </w:pPr>
      <w:r>
        <w:rPr>
          <w:rFonts w:ascii="方正黑体_GBK" w:hAnsi="方正黑体_GBK" w:eastAsia="方正黑体_GBK" w:cs="宋体"/>
          <w:sz w:val="18"/>
          <w:szCs w:val="20"/>
        </w:rPr>
        <w:t>2.债券类资产</w:t>
      </w:r>
    </w:p>
    <w:p w14:paraId="561F6B1D">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2749CCDC">
      <w:pPr>
        <w:spacing w:line="200" w:lineRule="exact"/>
        <w:ind w:firstLine="440"/>
      </w:pPr>
      <w:r>
        <w:rPr>
          <w:rFonts w:ascii="方正黑体_GBK" w:hAnsi="方正黑体_GBK" w:eastAsia="方正黑体_GBK" w:cs="宋体"/>
          <w:sz w:val="18"/>
          <w:szCs w:val="20"/>
        </w:rPr>
        <w:t>3.非标准化债权类资产</w:t>
      </w:r>
    </w:p>
    <w:p w14:paraId="59DC8377">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73B7E106">
      <w:pPr>
        <w:spacing w:line="200" w:lineRule="exact"/>
        <w:ind w:firstLine="440"/>
      </w:pPr>
      <w:r>
        <w:rPr>
          <w:rFonts w:ascii="方正黑体_GBK" w:hAnsi="方正黑体_GBK" w:eastAsia="方正黑体_GBK" w:cs="宋体"/>
          <w:sz w:val="18"/>
          <w:szCs w:val="20"/>
        </w:rPr>
        <w:t>4.证券投资基金、资管计划、信托计划等资产</w:t>
      </w:r>
    </w:p>
    <w:p w14:paraId="44E00C4A">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5A0DA406">
      <w:pPr>
        <w:spacing w:line="200" w:lineRule="exact"/>
        <w:ind w:firstLine="440"/>
      </w:pPr>
      <w:r>
        <w:rPr>
          <w:rFonts w:ascii="方正黑体_GBK" w:hAnsi="方正黑体_GBK" w:eastAsia="方正黑体_GBK" w:cs="宋体"/>
          <w:sz w:val="18"/>
          <w:szCs w:val="20"/>
        </w:rPr>
        <w:t>5.股权类及其他资产</w:t>
      </w:r>
    </w:p>
    <w:p w14:paraId="0DE46679">
      <w:pPr>
        <w:spacing w:line="200" w:lineRule="exact"/>
        <w:ind w:firstLine="440"/>
      </w:pPr>
      <w:r>
        <w:rPr>
          <w:rFonts w:ascii="方正黑体_GBK" w:hAnsi="方正黑体_GBK" w:eastAsia="方正黑体_GBK" w:cs="宋体"/>
          <w:sz w:val="18"/>
          <w:szCs w:val="20"/>
        </w:rPr>
        <w:t>按照公允价值估值，优先采用市值法估值。</w:t>
      </w:r>
    </w:p>
    <w:p w14:paraId="13E98A37">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20399724">
      <w:pPr>
        <w:spacing w:line="200" w:lineRule="exact"/>
        <w:ind w:firstLine="300"/>
        <w:jc w:val="both"/>
      </w:pPr>
      <w:r>
        <w:rPr>
          <w:rFonts w:ascii="方正黑体_GBK" w:hAnsi="方正黑体_GBK" w:eastAsia="方正黑体_GBK" w:cs="宋体"/>
          <w:sz w:val="15"/>
          <w:szCs w:val="20"/>
        </w:rPr>
        <w:t>（六）估值错误及暂停估值</w:t>
      </w:r>
    </w:p>
    <w:p w14:paraId="1F1E9C71">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36202A1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3E5FEC77">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48F13DCC">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1B76EEB7">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4F59EC5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4A75712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4BBCA1A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4F371E7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3619B85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6207C55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2677E84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59890CD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5D1CFB8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4D652F0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F505E3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3B3FC74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2BF6511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155279E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062D257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6A9CDD7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139E4FA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1C3869B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B5C142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FC6548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04A047D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2AF71C2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30C295F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2B5318E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729B9845">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5C1466F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131FD736">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37B013C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928030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6ECFF90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67EDD71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41E2E42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396A859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37E3FE9D">
      <w:pPr>
        <w:pStyle w:val="29"/>
        <w:tabs>
          <w:tab w:val="left" w:pos="8033"/>
        </w:tabs>
        <w:ind w:left="0" w:firstLine="0"/>
        <w:jc w:val="left"/>
        <w:rPr>
          <w:rFonts w:hint="eastAsia" w:ascii="方正黑体_GBK" w:hAnsi="方正黑体_GBK" w:eastAsia="方正黑体_GBK"/>
          <w:b/>
          <w:bCs/>
          <w:color w:val="3D3D3D"/>
          <w:kern w:val="0"/>
          <w:sz w:val="15"/>
          <w:szCs w:val="15"/>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p w14:paraId="64D6594C">
      <w:pPr>
        <w:pStyle w:val="9"/>
        <w:rPr>
          <w:rFonts w:hint="eastAsia" w:ascii="方正黑体_GBK" w:hAnsi="方正黑体_GBK" w:eastAsia="方正黑体_GBK"/>
          <w:b/>
          <w:bCs/>
          <w:color w:val="3D3D3D"/>
          <w:kern w:val="0"/>
          <w:sz w:val="15"/>
          <w:szCs w:val="15"/>
        </w:rPr>
        <w:sectPr>
          <w:headerReference r:id="rId5" w:type="default"/>
          <w:pgSz w:w="11907" w:h="16839"/>
          <w:pgMar w:top="1440" w:right="1800" w:bottom="1440" w:left="1800" w:header="851" w:footer="992" w:gutter="0"/>
          <w:cols w:space="720" w:num="1"/>
          <w:docGrid w:type="lines" w:linePitch="312" w:charSpace="0"/>
        </w:sectPr>
      </w:pPr>
    </w:p>
    <w:p w14:paraId="609FCFA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8" w:beforeAutospacing="0" w:after="0" w:afterAutospacing="0" w:line="221" w:lineRule="auto"/>
        <w:ind w:left="3333" w:right="0" w:firstLine="0"/>
        <w:contextualSpacing w:val="0"/>
        <w:jc w:val="left"/>
        <w:textAlignment w:val="baseline"/>
        <w:outlineLvl w:val="0"/>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24"/>
          <w:szCs w:val="24"/>
          <w:u w:val="none"/>
          <w:shd w:val="clear"/>
          <w:vertAlign w:val="baseline"/>
          <w:lang w:eastAsia="en-US"/>
        </w:rPr>
        <w:t>投资者权益须知</w:t>
      </w:r>
    </w:p>
    <w:p w14:paraId="3361ED4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319"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p>
    <w:p w14:paraId="34566C23">
      <w:pPr>
        <w:keepNext w:val="0"/>
        <w:keepLines w:val="0"/>
        <w:pageBreakBefore w:val="0"/>
        <w:suppressLineNumbers w:val="0"/>
        <w:pBdr>
          <w:top w:val="none" w:sz="0" w:space="0"/>
          <w:left w:val="none" w:sz="0" w:space="0"/>
          <w:bottom w:val="none" w:sz="0" w:space="0"/>
          <w:right w:val="none" w:sz="0" w:space="0"/>
        </w:pBdr>
        <w:shd w:val="clear"/>
        <w:tabs>
          <w:tab w:val="left" w:pos="514"/>
        </w:tabs>
        <w:suppressAutoHyphens/>
        <w:kinsoku w:val="0"/>
        <w:wordWrap/>
        <w:overflowPunct/>
        <w:topLinePunct w:val="0"/>
        <w:autoSpaceDE w:val="0"/>
        <w:autoSpaceDN w:val="0"/>
        <w:bidi w:val="0"/>
        <w:adjustRightInd w:val="0"/>
        <w:snapToGrid w:val="0"/>
        <w:spacing w:before="52" w:beforeAutospacing="0" w:after="0" w:afterAutospacing="0" w:line="383" w:lineRule="auto"/>
        <w:ind w:left="21" w:right="0" w:firstLine="38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single" w:color="auto"/>
          <w:shd w:val="clear"/>
          <w:vertAlign w:val="baseline"/>
          <w:lang w:val="en-US" w:eastAsia="en-US" w:bidi="ar-SA"/>
        </w:rPr>
        <w:tab/>
      </w:r>
      <w:r>
        <w:rPr>
          <w:rFonts w:hint="eastAsia" w:ascii="方正黑体_GBK" w:hAnsi="方正黑体_GBK" w:eastAsia="方正黑体_GBK" w:cs="方正黑体_GBK"/>
          <w:b/>
          <w:bCs/>
          <w:i/>
          <w:iCs/>
          <w:caps w:val="0"/>
          <w:smallCaps w:val="0"/>
          <w:strike w:val="0"/>
          <w:dstrike w:val="0"/>
          <w:snapToGrid w:val="0"/>
          <w:vanish w:val="0"/>
          <w:color w:val="000000"/>
          <w:spacing w:val="-2"/>
          <w:w w:val="100"/>
          <w:kern w:val="0"/>
          <w:position w:val="0"/>
          <w:sz w:val="13"/>
          <w:szCs w:val="13"/>
          <w:u w:val="single" w:color="auto"/>
          <w:shd w:val="clear"/>
          <w:vertAlign w:val="baseline"/>
          <w:lang w:val="en-US" w:eastAsia="en-US" w:bidi="ar-SA"/>
        </w:rPr>
        <w:t>“理财非存款、产品有风险、理财产品过往业绩不代表其未来表现，不等于理财产品实际收益，投资须谨慎！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iCs/>
          <w:caps w:val="0"/>
          <w:smallCaps w:val="0"/>
          <w:strike w:val="0"/>
          <w:dstrike w:val="0"/>
          <w:snapToGrid w:val="0"/>
          <w:vanish w:val="0"/>
          <w:color w:val="000000"/>
          <w:spacing w:val="-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val="en-US" w:eastAsia="en-US" w:bidi="ar-SA"/>
        </w:rPr>
        <w:t>尊敬的投资者：</w:t>
      </w:r>
    </w:p>
    <w:p w14:paraId="5EF9B6F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0" w:beforeAutospacing="0" w:after="0" w:afterAutospacing="0" w:line="411" w:lineRule="auto"/>
        <w:ind w:left="20" w:right="84"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理财产品在投资并获取收益的同时也存在投资</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风险</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。为了方便您办理南银理财有限责任公司（</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南</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银理财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管理人</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理财业务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保护投资者（</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投资者</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的合法权益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，请在投资本理财产品前认</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真阅读以下内容：</w:t>
      </w:r>
    </w:p>
    <w:p w14:paraId="43BD2B77">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1" w:lineRule="auto"/>
        <w:ind w:left="36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本理财产品指由南银理财作为管理人发行</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并由</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singl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销售机构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销售的理财产品。</w:t>
      </w:r>
    </w:p>
    <w:p w14:paraId="1E544C7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7" w:beforeAutospacing="0" w:after="0" w:afterAutospacing="0" w:line="232"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品购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买流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明</w:t>
      </w:r>
    </w:p>
    <w:p w14:paraId="4AC3090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0" w:beforeAutospacing="0" w:after="0" w:afterAutospacing="0" w:line="321" w:lineRule="auto"/>
        <w:ind w:left="20" w:right="89"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）首次在销售机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构购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买理财产品的投资者应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按销售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构的要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求明确授权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于本理财产品的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财资金划转及理财收益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到期清算分配</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zh-CN" w:bidi="ar-SA"/>
        </w:rPr>
        <w:t>资金</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的分配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提供并确认正确的联系</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方式。</w:t>
      </w:r>
    </w:p>
    <w:p w14:paraId="65A4327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321" w:lineRule="auto"/>
        <w:ind w:left="28" w:right="91" w:firstLine="33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二</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）在销售机构购买理财产品的个人投资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者应按销售机构的要求进行投资者风险承受能力评估</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，并确认风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险承受能力等级不低于本理财产品风险等级。</w:t>
      </w:r>
    </w:p>
    <w:p w14:paraId="3B9193D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351" w:lineRule="auto"/>
        <w:ind w:left="20" w:right="84"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三</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投资者应仔细阅读拟购买理财产品销售文件（</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销售文件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zh-CN" w:bidi="ar-SA"/>
        </w:rPr>
        <w:t>包括</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但</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zh-CN" w:bidi="ar-SA"/>
        </w:rPr>
        <w:t>不限</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于</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理财产品对应</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的</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协议书</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理解并确认理财产品条款及产品风险。</w:t>
      </w:r>
    </w:p>
    <w:p w14:paraId="660A8E2A">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1" w:right="89" w:firstLine="48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zh-CN"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资者在销售机构提供的渠道自主</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zh-CN" w:bidi="ar-SA"/>
        </w:rPr>
        <w:t>决定</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是否购买理财产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确定</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zh-CN" w:bidi="ar-SA"/>
        </w:rPr>
        <w:t>购</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买金额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完成交易申请</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并</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在确认份额</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后进行查询。</w:t>
      </w:r>
    </w:p>
    <w:p w14:paraId="0C270A1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50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zh-CN"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此处填写销售机构具体购买流程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zh-CN" w:bidi="ar-SA"/>
        </w:rPr>
        <w:t>）</w:t>
      </w:r>
    </w:p>
    <w:p w14:paraId="2D81D57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力评估流程说明</w:t>
      </w:r>
    </w:p>
    <w:p w14:paraId="1921377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231" w:lineRule="auto"/>
        <w:ind w:left="506"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个人投资者风险承受能力估</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zh-CN" w:bidi="ar-SA"/>
        </w:rPr>
        <w:t>评估</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流程说明</w:t>
      </w:r>
    </w:p>
    <w:p w14:paraId="0A197847">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5" w:beforeAutospacing="0" w:after="0" w:afterAutospacing="0" w:line="196" w:lineRule="exact"/>
        <w:ind w:left="36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个人投资者</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zh-CN" w:bidi="ar-SA"/>
        </w:rPr>
        <w:t>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次通过销售机构购买理财产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时应根据销</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售机构的要求进行风险</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zh-CN" w:bidi="ar-SA"/>
        </w:rPr>
        <w:t>承受</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力评估。</w:t>
      </w:r>
    </w:p>
    <w:p w14:paraId="31ABAD1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361" w:lineRule="auto"/>
        <w:ind w:left="20" w:right="89" w:firstLine="33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个人投资者超</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一年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未进行</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力评估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或发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生可能影响自身风险承受能力</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情</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况的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再</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次购买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品时</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，应根据销售机构的要求及时完成风险承受能力的重新评估；未进行持续风险评估的投资者不能再次购买理</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财产品。</w:t>
      </w:r>
    </w:p>
    <w:p w14:paraId="4728708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4" w:beforeAutospacing="0" w:after="0" w:afterAutospacing="0" w:line="195" w:lineRule="exact"/>
        <w:ind w:left="35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力评估流程</w:t>
      </w:r>
    </w:p>
    <w:p w14:paraId="37C450B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val="en-US" w:eastAsia="zh-CN"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val="en-US" w:eastAsia="en-US" w:bidi="ar-SA"/>
        </w:rPr>
        <w:t>个人投资者在销售机构进行风险承受能力评估；</w:t>
      </w:r>
    </w:p>
    <w:p w14:paraId="2548983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写销售机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构个人投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险承受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力测试问卷；</w:t>
      </w:r>
    </w:p>
    <w:p w14:paraId="38F0BCD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生</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成相应的个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力评估</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结</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果；</w:t>
      </w:r>
    </w:p>
    <w:p w14:paraId="7C6FBEA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（4）</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投资者对评估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结</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果进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行确认。</w:t>
      </w:r>
    </w:p>
    <w:p w14:paraId="1C64071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9" w:beforeAutospacing="0" w:after="0" w:afterAutospacing="0" w:line="411" w:lineRule="auto"/>
        <w:ind w:left="20" w:right="89" w:firstLine="48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别提示：</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如个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生</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可</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能影</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响其</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自</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身风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次购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时应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主动要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销售机构对其进行风险承受能力评估。</w:t>
      </w:r>
    </w:p>
    <w:p w14:paraId="5415992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0" w:lineRule="auto"/>
        <w:ind w:left="0" w:right="0" w:firstLine="540" w:firstLineChars="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评级具体含义说明</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投资者风险承受能力评估结果的含义如下：</w:t>
      </w:r>
    </w:p>
    <w:p w14:paraId="3041A3F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40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p>
    <w:p w14:paraId="7106889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6" w:beforeAutospacing="0" w:after="0" w:afterAutospacing="0" w:line="231" w:lineRule="auto"/>
        <w:ind w:left="506"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二</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机构投资者风险承受能力评估流程说明</w:t>
      </w:r>
    </w:p>
    <w:p w14:paraId="625DB20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8" w:beforeAutospacing="0" w:after="0" w:afterAutospacing="0" w:line="411" w:lineRule="auto"/>
        <w:ind w:left="19" w:right="89" w:firstLine="47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者请根据自</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身的财</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务状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经验</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目标</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险认</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知</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险判</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断及其他</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综合考量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产品的投资风险及自身的风险承受能力。</w:t>
      </w:r>
    </w:p>
    <w:p w14:paraId="461703E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497"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第三</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理财产品风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明</w:t>
      </w:r>
    </w:p>
    <w:p w14:paraId="0C8CA4C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5" w:beforeAutospacing="0" w:after="0" w:afterAutospacing="0" w:line="395" w:lineRule="auto"/>
        <w:ind w:left="21" w:right="39" w:firstLine="354"/>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由于理财产品的运行方式和投资范围等不同，其承担的风险程度各有不同，南银理财将其风险等级分为五级，</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级（低风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级（ 中低风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级（ 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等风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4</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级（ 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高风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5</w:t>
      </w:r>
      <w:r>
        <w:rPr>
          <w:rFonts w:hint="eastAsia" w:ascii="方正黑体_GBK" w:hAnsi="方正黑体_GBK" w:eastAsia="方正黑体_GBK" w:cs="方正黑体_GBK"/>
          <w:b w:val="0"/>
          <w:i w:val="0"/>
          <w:caps w:val="0"/>
          <w:smallCaps w:val="0"/>
          <w:strike w:val="0"/>
          <w:dstrike w:val="0"/>
          <w:snapToGrid w:val="0"/>
          <w:vanish w:val="0"/>
          <w:color w:val="000000"/>
          <w:spacing w:val="33"/>
          <w:w w:val="102"/>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级（高风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w:t>
      </w:r>
    </w:p>
    <w:p w14:paraId="5D90ABD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6"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级（低风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理人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不承诺本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收益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资表</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现变动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品存在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极低</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的本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金损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p>
    <w:p w14:paraId="364A648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6"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29"/>
          <w:w w:val="102"/>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中低风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不承诺本金保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资表现变动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品存在较低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的本金损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险。</w:t>
      </w:r>
    </w:p>
    <w:p w14:paraId="33EF807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6"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28"/>
          <w:w w:val="101"/>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中等风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不承诺本金保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资表现变动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品存在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的本金损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险。</w:t>
      </w:r>
    </w:p>
    <w:p w14:paraId="439C2B5A">
      <w:pPr>
        <w:spacing w:line="196" w:lineRule="exact"/>
        <w:rPr>
          <w:rFonts w:hint="eastAsia" w:ascii="方正黑体_GBK" w:hAnsi="方正黑体_GBK" w:eastAsia="方正黑体_GBK" w:cs="方正黑体_GBK"/>
          <w:sz w:val="13"/>
          <w:szCs w:val="13"/>
        </w:rPr>
        <w:sectPr>
          <w:footerReference r:id="rId6" w:type="default"/>
          <w:pgSz w:w="11906" w:h="16839"/>
          <w:pgMar w:top="1428" w:right="1732" w:bottom="1435" w:left="1785" w:header="0" w:footer="1179" w:gutter="0"/>
          <w:cols w:space="720" w:num="1"/>
        </w:sectPr>
      </w:pPr>
    </w:p>
    <w:p w14:paraId="3D1E94D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8"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4</w:t>
      </w:r>
      <w:r>
        <w:rPr>
          <w:rFonts w:hint="eastAsia" w:ascii="方正黑体_GBK" w:hAnsi="方正黑体_GBK" w:eastAsia="方正黑体_GBK" w:cs="方正黑体_GBK"/>
          <w:b w:val="0"/>
          <w:i w:val="0"/>
          <w:caps w:val="0"/>
          <w:smallCaps w:val="0"/>
          <w:strike w:val="0"/>
          <w:dstrike w:val="0"/>
          <w:snapToGrid w:val="0"/>
          <w:vanish w:val="0"/>
          <w:color w:val="000000"/>
          <w:spacing w:val="28"/>
          <w:w w:val="102"/>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高风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不承诺本金保</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资表现变动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品存在较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的本金损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险。</w:t>
      </w:r>
    </w:p>
    <w:p w14:paraId="6FF813B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9" w:beforeAutospacing="0" w:after="0" w:afterAutospacing="0" w:line="411" w:lineRule="auto"/>
        <w:ind w:left="32" w:right="50" w:firstLine="32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5</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级（高风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不承诺本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资表</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现变动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品存在极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的本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金损</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品本金蒙受全部损失的可能性不容忽视。</w:t>
      </w:r>
    </w:p>
    <w:p w14:paraId="04B68FE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411" w:lineRule="auto"/>
        <w:ind w:left="19" w:right="50" w:firstLine="3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本风险等级为南</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zh-CN" w:bidi="ar-SA"/>
        </w:rPr>
        <w:t>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险评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结果</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，该</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zh-CN"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品通过代理销售机构渠道销售的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，理财产品评级应当以代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理销售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机构最终披露的评级结果为准</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您需充分认识投资风险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谨慎投资。</w:t>
      </w:r>
    </w:p>
    <w:p w14:paraId="324E362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411" w:lineRule="auto"/>
        <w:ind w:left="19" w:right="0" w:firstLine="33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理销</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zh-CN" w:bidi="ar-SA"/>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构在开</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展代理销售业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务前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应对理财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产品进行尽职调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查并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根据理财产品的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投资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范</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投资比例和风险状况等因素对理财产品进行风险等级评估，当南银理财对理财产品的风险等级评估结果与代理销</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售机构不一致时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，代理销售机构应当采用较高</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风险等级评估结果</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，按较高的风险等级评估结果向投资者进行充分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的风险提示并推介理财产品</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确保个人投资者的风险承受能力等级不低于本理财产品风险等级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p>
    <w:p w14:paraId="7ACFFB6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1" w:lineRule="auto"/>
        <w:ind w:left="355"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四</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与适合购买的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财产品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明</w:t>
      </w:r>
    </w:p>
    <w:p w14:paraId="42504F6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54" w:lineRule="exact"/>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p>
    <w:tbl>
      <w:tblPr>
        <w:tblStyle w:val="58"/>
        <w:tblW w:w="5800" w:type="dxa"/>
        <w:tblInd w:w="12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69"/>
        <w:gridCol w:w="741"/>
        <w:gridCol w:w="815"/>
        <w:gridCol w:w="815"/>
        <w:gridCol w:w="815"/>
        <w:gridCol w:w="745"/>
      </w:tblGrid>
      <w:tr w14:paraId="10F2D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 w:hRule="atLeast"/>
          <w:hidden/>
        </w:trPr>
        <w:tc>
          <w:tcPr>
            <w:tcW w:w="1869" w:type="dxa"/>
            <w:vMerge w:val="restart"/>
            <w:tcBorders>
              <w:bottom w:val="nil"/>
            </w:tcBorders>
            <w:vAlign w:val="top"/>
          </w:tcPr>
          <w:p w14:paraId="2B7727F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5"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p w14:paraId="09979AA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5" w:beforeAutospacing="0" w:after="0" w:afterAutospacing="0" w:line="232" w:lineRule="auto"/>
              <w:ind w:left="11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个人投资者风险承受能力</w:t>
            </w:r>
          </w:p>
          <w:p w14:paraId="22DB9F1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232" w:lineRule="auto"/>
              <w:ind w:left="78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等级</w:t>
            </w:r>
          </w:p>
        </w:tc>
        <w:tc>
          <w:tcPr>
            <w:tcW w:w="3931" w:type="dxa"/>
            <w:gridSpan w:val="5"/>
            <w:vAlign w:val="top"/>
          </w:tcPr>
          <w:p w14:paraId="10AD280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18" w:lineRule="auto"/>
              <w:ind w:left="106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南银理财理财产品风险等级</w:t>
            </w:r>
          </w:p>
        </w:tc>
      </w:tr>
      <w:tr w14:paraId="4115A7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9" w:hRule="atLeast"/>
          <w:hidden/>
        </w:trPr>
        <w:tc>
          <w:tcPr>
            <w:tcW w:w="1869" w:type="dxa"/>
            <w:vMerge w:val="continue"/>
            <w:tcBorders>
              <w:top w:val="nil"/>
            </w:tcBorders>
            <w:vAlign w:val="top"/>
          </w:tcPr>
          <w:p w14:paraId="2838F12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68FFE0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3" w:beforeAutospacing="0" w:after="0" w:afterAutospacing="0" w:line="233" w:lineRule="auto"/>
              <w:ind w:left="14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低风险</w:t>
            </w:r>
          </w:p>
          <w:p w14:paraId="533C087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7" w:beforeAutospacing="0" w:after="0" w:afterAutospacing="0" w:line="186" w:lineRule="exact"/>
              <w:ind w:left="11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1）</w:t>
            </w:r>
          </w:p>
        </w:tc>
        <w:tc>
          <w:tcPr>
            <w:tcW w:w="815" w:type="dxa"/>
            <w:vAlign w:val="top"/>
          </w:tcPr>
          <w:p w14:paraId="1DB5651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3" w:beforeAutospacing="0" w:after="0" w:afterAutospacing="0" w:line="233" w:lineRule="auto"/>
              <w:ind w:left="124"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中低风险</w:t>
            </w:r>
          </w:p>
          <w:p w14:paraId="608B2EB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7" w:beforeAutospacing="0" w:after="0" w:afterAutospacing="0" w:line="186" w:lineRule="exact"/>
              <w:ind w:left="1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2）</w:t>
            </w:r>
          </w:p>
        </w:tc>
        <w:tc>
          <w:tcPr>
            <w:tcW w:w="815" w:type="dxa"/>
            <w:vAlign w:val="top"/>
          </w:tcPr>
          <w:p w14:paraId="66F7F54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4" w:beforeAutospacing="0" w:after="0" w:afterAutospacing="0" w:line="232" w:lineRule="auto"/>
              <w:ind w:left="12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中等风险</w:t>
            </w:r>
          </w:p>
          <w:p w14:paraId="4551687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185" w:lineRule="exact"/>
              <w:ind w:left="15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3）</w:t>
            </w:r>
          </w:p>
        </w:tc>
        <w:tc>
          <w:tcPr>
            <w:tcW w:w="815" w:type="dxa"/>
            <w:vAlign w:val="top"/>
          </w:tcPr>
          <w:p w14:paraId="4F297CD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4" w:beforeAutospacing="0" w:after="0" w:afterAutospacing="0" w:line="232" w:lineRule="auto"/>
              <w:ind w:left="12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中高风险</w:t>
            </w:r>
          </w:p>
          <w:p w14:paraId="4C03AE8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185" w:lineRule="exact"/>
              <w:ind w:left="15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4）</w:t>
            </w:r>
          </w:p>
        </w:tc>
        <w:tc>
          <w:tcPr>
            <w:tcW w:w="745" w:type="dxa"/>
            <w:vAlign w:val="top"/>
          </w:tcPr>
          <w:p w14:paraId="66C3585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4" w:beforeAutospacing="0" w:after="0" w:afterAutospacing="0" w:line="232" w:lineRule="auto"/>
              <w:ind w:left="1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高风险</w:t>
            </w:r>
          </w:p>
          <w:p w14:paraId="17D3BE5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185" w:lineRule="exact"/>
              <w:ind w:left="12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5）</w:t>
            </w:r>
          </w:p>
        </w:tc>
      </w:tr>
      <w:tr w14:paraId="5CFD46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hidden/>
        </w:trPr>
        <w:tc>
          <w:tcPr>
            <w:tcW w:w="1869" w:type="dxa"/>
            <w:vAlign w:val="top"/>
          </w:tcPr>
          <w:p w14:paraId="514DDD4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14D7DA3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7FE3E98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0D1A9DE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3E2AA7E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6E74392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3CCB2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hidden/>
        </w:trPr>
        <w:tc>
          <w:tcPr>
            <w:tcW w:w="1869" w:type="dxa"/>
            <w:vAlign w:val="top"/>
          </w:tcPr>
          <w:p w14:paraId="1F9AC55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4E9603E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0650978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5C203F97">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7ED95C9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3C850AD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0A6565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hidden/>
        </w:trPr>
        <w:tc>
          <w:tcPr>
            <w:tcW w:w="1869" w:type="dxa"/>
            <w:vAlign w:val="top"/>
          </w:tcPr>
          <w:p w14:paraId="0FDDC19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53F02EE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57E7916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20ACC9F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58CB213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543245A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3FA1CF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hidden/>
        </w:trPr>
        <w:tc>
          <w:tcPr>
            <w:tcW w:w="1869" w:type="dxa"/>
            <w:vAlign w:val="top"/>
          </w:tcPr>
          <w:p w14:paraId="2B64CE8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6F3876D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209149A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1A24FEA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1FAACCA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425D6E6A">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7D33A2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hidden/>
        </w:trPr>
        <w:tc>
          <w:tcPr>
            <w:tcW w:w="1869" w:type="dxa"/>
            <w:vAlign w:val="top"/>
          </w:tcPr>
          <w:p w14:paraId="6CE091C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0EA8B5C6">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6ECCF9DA">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4C51740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178E386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0FF900B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bl>
    <w:p w14:paraId="7B9EB35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81" w:beforeAutospacing="0" w:after="0" w:afterAutospacing="0" w:line="232" w:lineRule="auto"/>
        <w:ind w:left="272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备注：</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可</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以购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买； ×</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能购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买。</w:t>
      </w:r>
    </w:p>
    <w:p w14:paraId="5853841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232"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2"/>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理财产品信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露的方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式</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渠道和频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明</w:t>
      </w:r>
    </w:p>
    <w:p w14:paraId="04C7FB1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1" w:right="53" w:firstLine="3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南银理财按照对应期次《</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约定的方式</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、渠道和频率进行信息披</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露</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。投资者应密切关注与本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理财产品有关的信息披露</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以免造成不必要的损失。</w:t>
      </w:r>
    </w:p>
    <w:p w14:paraId="21B5E1B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411" w:lineRule="auto"/>
        <w:ind w:left="21" w:right="53"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投资者预留在南银理财或销售机构的有效联系方式变更的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，应及时通知南银理财或销售机构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如投资者</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未及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时告知南银理财或销售机构联系方式变更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，造成南银理财或销售机构在需要时无法联系投资者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，并由此影响投资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者的投资决策</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因此而产生的责任和风险由投资者自行承担。</w:t>
      </w:r>
    </w:p>
    <w:p w14:paraId="43427E4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2"/>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投资者信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息保护</w:t>
      </w:r>
    </w:p>
    <w:p w14:paraId="4B49BE5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411" w:lineRule="auto"/>
        <w:ind w:left="20" w:right="63" w:firstLine="3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南银理财及销售机构承诺依法履行投资者信息保密义务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防范投资者信息被不当采集</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使用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传输和泄露，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保护投资者的信息安全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法律法规另有规定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或有权机关另有要求的</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情形除外。</w:t>
      </w:r>
    </w:p>
    <w:p w14:paraId="774BAC2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第七</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2"/>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投诉</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的方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式和程序</w:t>
      </w:r>
    </w:p>
    <w:p w14:paraId="3A67B42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2" w:right="50" w:firstLine="3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投资者若需针对产品的设计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、运作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到期清算或提前终止等事</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项进行投诉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可与管理人或销售机构联</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系</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管理人或销售机构将及时接听</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记录投资者的意见或建议并与投资者协商共同解决</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p>
    <w:p w14:paraId="302FB6F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系方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式</w:t>
      </w:r>
    </w:p>
    <w:p w14:paraId="623FE4A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1" w:right="25" w:firstLine="33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在购买本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者确保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完全明白</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zh-CN" w:bidi="ar-SA"/>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理财产品的性质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其中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涉及的风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以及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者的自</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身情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投资者若对理财产品销售文件的内容有任何疑问</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，请向南银理财或销售机构各营业场所或营业</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网点咨询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。联系方</w:t>
      </w:r>
      <w:r>
        <w:rPr>
          <w:rFonts w:hint="eastAsia" w:ascii="方正黑体_GBK" w:hAnsi="方正黑体_GBK" w:eastAsia="方正黑体_GBK" w:cs="方正黑体_GBK"/>
          <w:b/>
          <w:bCs/>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式分别如下：</w:t>
      </w:r>
    </w:p>
    <w:p w14:paraId="1FB41B2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3" w:lineRule="auto"/>
        <w:ind w:left="36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南银理财联系方式</w:t>
      </w:r>
    </w:p>
    <w:p w14:paraId="613028A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t>地址： 南京市建邺区</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t>庐山路242号2号楼14-16层</w:t>
      </w:r>
    </w:p>
    <w:p w14:paraId="64809CD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t>电话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t>4001195302</w:t>
      </w:r>
    </w:p>
    <w:p w14:paraId="5DCF2BC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t>（ 二 ） 销售机构联系方式</w:t>
      </w:r>
    </w:p>
    <w:p w14:paraId="1CA53FF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pPr>
    </w:p>
    <w:p w14:paraId="4243A86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pPr>
    </w:p>
    <w:p w14:paraId="7F9CF75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6" w:beforeAutospacing="0" w:after="0" w:afterAutospacing="0" w:line="232" w:lineRule="auto"/>
        <w:ind w:left="366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仔细阅读提示</w:t>
      </w:r>
    </w:p>
    <w:p w14:paraId="14F135B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397" w:lineRule="auto"/>
        <w:ind w:left="20" w:right="19" w:firstLine="339"/>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single" w:color="auto"/>
          <w:shd w:val="clear"/>
          <w:vertAlign w:val="baseline"/>
          <w:lang w:val="en-US" w:eastAsia="en-US" w:bidi="ar-SA"/>
        </w:rPr>
        <w:t>请投资者务必仔细阅读本理财产品销售文件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single" w:color="auto"/>
          <w:shd w:val="clear"/>
          <w:vertAlign w:val="baseline"/>
          <w:lang w:val="en-US" w:eastAsia="en-US" w:bidi="ar-SA"/>
        </w:rPr>
        <w:t>，包括但不限于本</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理财产品对应的《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理财产品销售协议书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理财产品风险揭示书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理财产品投资协议书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了解理财产品具体情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关注投资风险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自主决定是否投资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 xml:space="preserve"> </w:t>
      </w:r>
    </w:p>
    <w:p w14:paraId="650C60F7">
      <w:pPr>
        <w:sectPr>
          <w:footerReference r:id="rId7" w:type="default"/>
          <w:pgSz w:w="11906" w:h="16839"/>
          <w:pgMar w:top="1431" w:right="1770" w:bottom="1435" w:left="1785" w:header="0" w:footer="1179" w:gutter="0"/>
          <w:cols w:space="720" w:num="1"/>
        </w:sectPr>
      </w:pPr>
    </w:p>
    <w:p w14:paraId="59AA0CB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E3B934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1C0FDA8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45CE26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7002248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06FA504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637EA5D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355663B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0B92B95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6A934D5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39CF62E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8" w:beforeAutospacing="0" w:after="0" w:afterAutospacing="0" w:line="222" w:lineRule="auto"/>
        <w:ind w:left="3094" w:right="0" w:firstLine="0"/>
        <w:contextualSpacing w:val="0"/>
        <w:jc w:val="left"/>
        <w:textAlignment w:val="baseline"/>
        <w:outlineLvl w:val="0"/>
        <w:rPr>
          <w:rFonts w:ascii="黑体" w:hAnsi="黑体" w:eastAsia="黑体" w:cs="黑体"/>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r>
        <w:rPr>
          <w:rFonts w:ascii="黑体" w:hAnsi="黑体" w:eastAsia="黑体" w:cs="黑体"/>
          <w:b/>
          <w:bCs/>
          <w:i w:val="0"/>
          <w:caps w:val="0"/>
          <w:smallCaps w:val="0"/>
          <w:strike w:val="0"/>
          <w:dstrike w:val="0"/>
          <w:snapToGrid w:val="0"/>
          <w:vanish w:val="0"/>
          <w:color w:val="000000"/>
          <w:spacing w:val="-3"/>
          <w:w w:val="100"/>
          <w:kern w:val="0"/>
          <w:position w:val="0"/>
          <w:sz w:val="24"/>
          <w:szCs w:val="24"/>
          <w:u w:val="none"/>
          <w:shd w:val="clear"/>
          <w:vertAlign w:val="baseline"/>
          <w:lang w:eastAsia="en-US"/>
        </w:rPr>
        <w:t>理财产品销售协议书</w:t>
      </w:r>
    </w:p>
    <w:p w14:paraId="7AE8CC6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4BF3069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E60B9C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3DFA058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6CFCBA8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E3B252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416DE72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A38AD3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4CCF733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AF2038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E61D5B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5" w:beforeAutospacing="0" w:after="0" w:afterAutospacing="0" w:line="228" w:lineRule="auto"/>
        <w:ind w:left="2601" w:right="0" w:firstLine="0"/>
        <w:contextualSpacing w:val="0"/>
        <w:jc w:val="left"/>
        <w:textAlignment w:val="baseline"/>
        <w:outlineLvl w:val="9"/>
        <w:rPr>
          <w:rFonts w:ascii="宋体" w:hAnsi="宋体" w:eastAsia="宋体" w:cs="宋体"/>
          <w:b w:val="0"/>
          <w:i w:val="0"/>
          <w:caps w:val="0"/>
          <w:smallCaps w:val="0"/>
          <w:strike w:val="0"/>
          <w:dstrike w:val="0"/>
          <w:snapToGrid w:val="0"/>
          <w:vanish w:val="0"/>
          <w:color w:val="000000"/>
          <w:spacing w:val="0"/>
          <w:w w:val="100"/>
          <w:kern w:val="0"/>
          <w:position w:val="0"/>
          <w:sz w:val="20"/>
          <w:szCs w:val="20"/>
          <w:u w:val="none"/>
          <w:shd w:val="clear"/>
          <w:vertAlign w:val="baseline"/>
          <w:lang w:eastAsia="en-US"/>
        </w:rPr>
      </w:pPr>
      <w:r>
        <w:rPr>
          <w:rFonts w:ascii="宋体" w:hAnsi="宋体" w:eastAsia="宋体" w:cs="宋体"/>
          <w:b w:val="0"/>
          <w:i w:val="0"/>
          <w:caps w:val="0"/>
          <w:smallCaps w:val="0"/>
          <w:strike w:val="0"/>
          <w:dstrike w:val="0"/>
          <w:snapToGrid w:val="0"/>
          <w:vanish w:val="0"/>
          <w:color w:val="000000"/>
          <w:spacing w:val="9"/>
          <w:w w:val="100"/>
          <w:kern w:val="0"/>
          <w:position w:val="0"/>
          <w:sz w:val="20"/>
          <w:szCs w:val="20"/>
          <w:u w:val="none"/>
          <w:shd w:val="clear"/>
          <w:vertAlign w:val="baseline"/>
          <w:lang w:eastAsia="en-US"/>
        </w:rPr>
        <w:t>编制单位：</w:t>
      </w:r>
      <w:r>
        <w:rPr>
          <w:rFonts w:ascii="宋体" w:hAnsi="宋体" w:eastAsia="宋体" w:cs="宋体"/>
          <w:b w:val="0"/>
          <w:i w:val="0"/>
          <w:caps w:val="0"/>
          <w:smallCaps w:val="0"/>
          <w:strike w:val="0"/>
          <w:dstrike w:val="0"/>
          <w:snapToGrid w:val="0"/>
          <w:vanish w:val="0"/>
          <w:color w:val="000000"/>
          <w:spacing w:val="9"/>
          <w:w w:val="100"/>
          <w:kern w:val="0"/>
          <w:position w:val="0"/>
          <w:sz w:val="20"/>
          <w:szCs w:val="20"/>
          <w:u w:val="single" w:color="auto"/>
          <w:shd w:val="clear"/>
          <w:vertAlign w:val="baseline"/>
          <w:lang w:eastAsia="en-US"/>
        </w:rPr>
        <w:t>南银理财有限责任公司</w:t>
      </w:r>
    </w:p>
    <w:p w14:paraId="6AE7B04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4" w:beforeAutospacing="0" w:after="0" w:afterAutospacing="0" w:line="288" w:lineRule="auto"/>
        <w:ind w:left="2723" w:right="0" w:firstLine="0"/>
        <w:contextualSpacing w:val="0"/>
        <w:jc w:val="left"/>
        <w:textAlignment w:val="baseline"/>
        <w:outlineLvl w:val="9"/>
        <w:rPr>
          <w:rFonts w:ascii="宋体" w:hAnsi="宋体" w:eastAsia="宋体" w:cs="宋体"/>
          <w:b w:val="0"/>
          <w:i w:val="0"/>
          <w:caps w:val="0"/>
          <w:smallCaps w:val="0"/>
          <w:strike w:val="0"/>
          <w:dstrike w:val="0"/>
          <w:snapToGrid w:val="0"/>
          <w:vanish w:val="0"/>
          <w:color w:val="000000"/>
          <w:spacing w:val="0"/>
          <w:w w:val="100"/>
          <w:kern w:val="0"/>
          <w:position w:val="0"/>
          <w:sz w:val="20"/>
          <w:szCs w:val="20"/>
          <w:u w:val="none"/>
          <w:shd w:val="clear"/>
          <w:vertAlign w:val="baseline"/>
          <w:lang w:eastAsia="en-US"/>
        </w:rPr>
      </w:pPr>
      <w:r>
        <w:rPr>
          <w:rFonts w:ascii="宋体" w:hAnsi="宋体" w:eastAsia="宋体" w:cs="宋体"/>
          <w:b w:val="0"/>
          <w:i w:val="0"/>
          <w:caps w:val="0"/>
          <w:smallCaps w:val="0"/>
          <w:strike w:val="0"/>
          <w:dstrike w:val="0"/>
          <w:snapToGrid w:val="0"/>
          <w:vanish w:val="0"/>
          <w:color w:val="000000"/>
          <w:spacing w:val="5"/>
          <w:w w:val="100"/>
          <w:kern w:val="0"/>
          <w:position w:val="0"/>
          <w:sz w:val="20"/>
          <w:szCs w:val="20"/>
          <w:u w:val="none"/>
          <w:shd w:val="clear"/>
          <w:vertAlign w:val="baseline"/>
          <w:lang w:eastAsia="en-US"/>
        </w:rPr>
        <w:t>版次号：</w:t>
      </w:r>
      <w:r>
        <w:rPr>
          <w:rFonts w:ascii="Times New Roman" w:hAnsi="Times New Roman" w:eastAsia="Times New Roman" w:cs="Times New Roman"/>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 xml:space="preserve">2021 </w:t>
      </w:r>
      <w:r>
        <w:rPr>
          <w:rFonts w:ascii="宋体" w:hAnsi="宋体" w:eastAsia="宋体" w:cs="宋体"/>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第</w:t>
      </w:r>
      <w:r>
        <w:rPr>
          <w:rFonts w:ascii="宋体" w:hAnsi="宋体" w:eastAsia="宋体" w:cs="宋体"/>
          <w:b w:val="0"/>
          <w:i w:val="0"/>
          <w:caps w:val="0"/>
          <w:smallCaps w:val="0"/>
          <w:strike w:val="0"/>
          <w:dstrike w:val="0"/>
          <w:snapToGrid w:val="0"/>
          <w:vanish w:val="0"/>
          <w:color w:val="000000"/>
          <w:spacing w:val="-42"/>
          <w:w w:val="100"/>
          <w:kern w:val="0"/>
          <w:position w:val="0"/>
          <w:sz w:val="20"/>
          <w:szCs w:val="20"/>
          <w:u w:val="single" w:color="auto"/>
          <w:shd w:val="clear"/>
          <w:vertAlign w:val="baseline"/>
          <w:lang w:eastAsia="en-US"/>
        </w:rPr>
        <w:t xml:space="preserve"> </w:t>
      </w:r>
      <w:r>
        <w:rPr>
          <w:rFonts w:ascii="Times New Roman" w:hAnsi="Times New Roman" w:eastAsia="Times New Roman" w:cs="Times New Roman"/>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2</w:t>
      </w:r>
      <w:r>
        <w:rPr>
          <w:rFonts w:ascii="Times New Roman" w:hAnsi="Times New Roman" w:eastAsia="Times New Roman" w:cs="Times New Roman"/>
          <w:b w:val="0"/>
          <w:i w:val="0"/>
          <w:caps w:val="0"/>
          <w:smallCaps w:val="0"/>
          <w:strike w:val="0"/>
          <w:dstrike w:val="0"/>
          <w:snapToGrid w:val="0"/>
          <w:vanish w:val="0"/>
          <w:color w:val="000000"/>
          <w:spacing w:val="13"/>
          <w:w w:val="101"/>
          <w:kern w:val="0"/>
          <w:position w:val="0"/>
          <w:sz w:val="20"/>
          <w:szCs w:val="20"/>
          <w:u w:val="single" w:color="auto"/>
          <w:shd w:val="clear"/>
          <w:vertAlign w:val="baseline"/>
          <w:lang w:eastAsia="en-US"/>
        </w:rPr>
        <w:t xml:space="preserve"> </w:t>
      </w:r>
      <w:r>
        <w:rPr>
          <w:rFonts w:ascii="宋体" w:hAnsi="宋体" w:eastAsia="宋体" w:cs="宋体"/>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版</w:t>
      </w:r>
    </w:p>
    <w:p w14:paraId="393F4C60">
      <w:pPr>
        <w:spacing w:line="288" w:lineRule="auto"/>
        <w:rPr>
          <w:rFonts w:ascii="宋体" w:hAnsi="宋体" w:eastAsia="宋体" w:cs="宋体"/>
          <w:sz w:val="20"/>
          <w:szCs w:val="20"/>
        </w:rPr>
        <w:sectPr>
          <w:footerReference r:id="rId8" w:type="default"/>
          <w:pgSz w:w="11906" w:h="16839"/>
          <w:pgMar w:top="1431" w:right="1785" w:bottom="1066" w:left="1785" w:header="0" w:footer="812" w:gutter="0"/>
          <w:cols w:space="720" w:num="1"/>
        </w:sectPr>
      </w:pPr>
    </w:p>
    <w:p w14:paraId="7700AA8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2" w:beforeAutospacing="0" w:after="0" w:afterAutospacing="0" w:line="229" w:lineRule="auto"/>
        <w:ind w:left="4"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21"/>
          <w:szCs w:val="21"/>
          <w:u w:val="none"/>
          <w:shd w:val="clear"/>
          <w:vertAlign w:val="baseline"/>
          <w:lang w:eastAsia="en-US"/>
        </w:rPr>
        <w:t>风险提示：</w:t>
      </w:r>
    </w:p>
    <w:p w14:paraId="47936A7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52" w:lineRule="auto"/>
        <w:ind w:left="4" w:right="33" w:firstLine="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21"/>
          <w:szCs w:val="21"/>
          <w:u w:val="none"/>
          <w:shd w:val="clear"/>
          <w:vertAlign w:val="baseline"/>
          <w:lang w:eastAsia="en-US"/>
        </w:rPr>
        <w:t>本理财产品是净值型理财产品，不保证本金和收益，投资者的本金与收益可能会因市场变动</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21"/>
          <w:szCs w:val="21"/>
          <w:u w:val="none"/>
          <w:shd w:val="clear"/>
          <w:vertAlign w:val="baseline"/>
          <w:lang w:eastAsia="en-US"/>
        </w:rPr>
        <w:t>而蒙受重大损失，投资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21"/>
          <w:szCs w:val="21"/>
          <w:u w:val="none"/>
          <w:shd w:val="clear"/>
          <w:vertAlign w:val="baseline"/>
          <w:lang w:eastAsia="en-US"/>
        </w:rPr>
        <w:t>者应仔细阅读本理财产品销售协议书条款和对应期次的《理财产品说明书》《理财产品风</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21"/>
          <w:szCs w:val="21"/>
          <w:u w:val="none"/>
          <w:shd w:val="clear"/>
          <w:vertAlign w:val="baseline"/>
          <w:lang w:eastAsia="en-US"/>
        </w:rPr>
        <w:t>险揭示书》《投资者权益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21"/>
          <w:szCs w:val="21"/>
          <w:u w:val="none"/>
          <w:shd w:val="clear"/>
          <w:vertAlign w:val="baseline"/>
          <w:lang w:eastAsia="en-US"/>
        </w:rPr>
        <w:t>须知》《理财产品投资协议书》，充分认识投资风险，谨慎</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21"/>
          <w:szCs w:val="21"/>
          <w:u w:val="none"/>
          <w:shd w:val="clear"/>
          <w:vertAlign w:val="baseline"/>
          <w:lang w:eastAsia="en-US"/>
        </w:rPr>
        <w:t>投资。</w:t>
      </w:r>
    </w:p>
    <w:p w14:paraId="09D34AF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438"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412391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8" w:beforeAutospacing="0" w:after="0" w:afterAutospacing="0" w:line="222" w:lineRule="auto"/>
        <w:ind w:left="4155" w:right="0" w:firstLine="0"/>
        <w:contextualSpacing w:val="0"/>
        <w:jc w:val="left"/>
        <w:textAlignment w:val="baseline"/>
        <w:outlineLvl w:val="0"/>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21"/>
          <w:szCs w:val="21"/>
          <w:u w:val="none"/>
          <w:shd w:val="clear"/>
          <w:vertAlign w:val="baseline"/>
          <w:lang w:eastAsia="en-US"/>
        </w:rPr>
        <w:t>理财产品销售协议书</w:t>
      </w:r>
    </w:p>
    <w:p w14:paraId="5CA1150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19" w:beforeAutospacing="0" w:after="0" w:afterAutospacing="0" w:line="259" w:lineRule="auto"/>
        <w:ind w:left="6" w:right="72" w:firstLine="29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经甲方（南银理财有限责任公司，以下简称“南银理财”</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3D3D3D"/>
          <w:spacing w:val="9"/>
          <w:w w:val="100"/>
          <w:kern w:val="0"/>
          <w:position w:val="0"/>
          <w:sz w:val="13"/>
          <w:szCs w:val="13"/>
          <w:u w:val="none"/>
          <w:shd w:val="clear"/>
          <w:vertAlign w:val="baseline"/>
          <w:lang w:eastAsia="en-US"/>
        </w:rPr>
        <w:t>管理人”</w:t>
      </w:r>
      <w:r>
        <w:rPr>
          <w:rFonts w:hint="eastAsia" w:ascii="方正黑体_GBK" w:hAnsi="方正黑体_GBK" w:eastAsia="方正黑体_GBK" w:cs="方正黑体_GBK"/>
          <w:b w:val="0"/>
          <w:i w:val="0"/>
          <w:caps w:val="0"/>
          <w:smallCaps w:val="0"/>
          <w:strike w:val="0"/>
          <w:dstrike w:val="0"/>
          <w:snapToGrid w:val="0"/>
          <w:vanish w:val="0"/>
          <w:color w:val="3D3D3D"/>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3D3D3D"/>
          <w:spacing w:val="9"/>
          <w:w w:val="100"/>
          <w:kern w:val="0"/>
          <w:position w:val="0"/>
          <w:sz w:val="13"/>
          <w:szCs w:val="13"/>
          <w:u w:val="none"/>
          <w:shd w:val="clear"/>
          <w:vertAlign w:val="baseline"/>
          <w:lang w:eastAsia="en-US"/>
        </w:rPr>
        <w:t>、“产品管理人”或“理财产品管理人</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”）与乙方（以下简称“投资者”）双方平等友好协</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商，本着平等自愿、诚实守信的原则，就乙方购买甲方管理的理财产品的有关事宜达成协议如下：</w:t>
      </w:r>
    </w:p>
    <w:p w14:paraId="0735AF6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232" w:lineRule="auto"/>
        <w:ind w:left="346"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1.</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词释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义</w:t>
      </w:r>
    </w:p>
    <w:p w14:paraId="0024D74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4" w:beforeAutospacing="0" w:after="0" w:afterAutospacing="0" w:line="231" w:lineRule="auto"/>
        <w:ind w:left="342"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本协议项下用词与对应期次的《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中相关用词含</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义一致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本协议另有说明的除外。</w:t>
      </w:r>
    </w:p>
    <w:p w14:paraId="45B1405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89" w:beforeAutospacing="0" w:after="0" w:afterAutospacing="0" w:line="231" w:lineRule="auto"/>
        <w:ind w:left="339"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2.</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构</w:t>
      </w:r>
    </w:p>
    <w:p w14:paraId="33256DA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1" w:lineRule="auto"/>
        <w:ind w:left="33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作为本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的销售机构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责本理财产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品的销售。</w:t>
      </w:r>
    </w:p>
    <w:p w14:paraId="31451E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2" w:lineRule="auto"/>
        <w:ind w:left="338"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3. 甲方</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的权利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务：</w:t>
      </w:r>
    </w:p>
    <w:p w14:paraId="55563B4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甲方应当履行恪尽职守</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勤勉尽责</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诚实守信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有效管理的义务。</w:t>
      </w:r>
    </w:p>
    <w:p w14:paraId="779314D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（2） 甲方应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按照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者分配</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益。</w:t>
      </w:r>
    </w:p>
    <w:p w14:paraId="57F400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（3） 甲方应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按照法律法规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务。</w:t>
      </w:r>
    </w:p>
    <w:p w14:paraId="1AEF2B8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（4） 甲方应</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当确保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理财业务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与其他业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离</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间相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分离</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务操作</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与其他业务操作相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离。</w:t>
      </w:r>
    </w:p>
    <w:p w14:paraId="40760F5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47" w:lineRule="auto"/>
        <w:ind w:left="1" w:right="96"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（5） 甲方应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当遵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市场交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易和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公平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不得在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与其他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主体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间进行</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利益输送。</w:t>
      </w:r>
    </w:p>
    <w:p w14:paraId="124AA3C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2" w:lineRule="auto"/>
        <w:ind w:left="2" w:right="94" w:firstLine="34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（6） 甲方应</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当选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择具有证券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金托</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管业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资格</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融机构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登记托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管机构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院银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行业监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督</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管理机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构认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的其他机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构托管理财产品。</w:t>
      </w:r>
    </w:p>
    <w:p w14:paraId="6E707EB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49" w:lineRule="auto"/>
        <w:ind w:left="1" w:right="94"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（7）</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在本协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范</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围和权</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甲方拥有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理和运</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权利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并有权</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按照对应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取相</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应费用</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业绩报酬。</w:t>
      </w:r>
    </w:p>
    <w:p w14:paraId="16C12B6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3" w:lineRule="auto"/>
        <w:ind w:left="1" w:right="86"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8） 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资标</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需要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品财产支付产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运作和清算</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中产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的其他</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金汇划</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易手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、注册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登记</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账户服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审计</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师</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目推荐</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顾</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费和《</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品说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的其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他应由理财产品承担的费用等</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在实际发生时列支。</w:t>
      </w:r>
    </w:p>
    <w:p w14:paraId="39165CC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0" w:right="46" w:firstLine="35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（9） 甲方作为</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，全权</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用和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，有权</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参加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资产相关</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的所有会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并对相关事项进行表决；</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甲方应代表乙方利益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按照法律法规和监管部门相关规定对理财产品投资产生的风险资产进行多种方式的处置</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，包括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但不限于转让</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、重组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、债转股</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资产证券化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、催收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、抵债资产收取与处置</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、破产重整等；</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在理财产品运作过程中发生任何争议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甲方以管理人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义代表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维权</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包括但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于提起诉讼/仲裁</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申请保全/执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由此产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品承担</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列支。</w:t>
      </w:r>
    </w:p>
    <w:p w14:paraId="2A0F0C9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10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甲方有权根据产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品运作</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需要选任必要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务合作机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构。</w:t>
      </w:r>
    </w:p>
    <w:p w14:paraId="6940300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9" w:beforeAutospacing="0" w:after="0" w:afterAutospacing="0" w:line="252" w:lineRule="auto"/>
        <w:ind w:left="1" w:right="36" w:firstLine="30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11）</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投资者特此同意并授权甲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构有权按照法律法规规定，遵循正当、必要的原则，收集、使用投资者个人信息，包括但不限于根据法律法</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规规定、监管或有权机关要求、理财业务需要等采集、处理及使用投资者</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身份、持有理财产品、理财产品交易等信息，以及在办理与理财产品相关事项需要的情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况下向服务机构及其他管理人或销售机构认为必</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要的业务合作机构提供投资者相关信息。</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甲方及销售机构保证信息采集、处理及使用的安全性和合法性。</w:t>
      </w:r>
    </w:p>
    <w:p w14:paraId="29594D8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12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务对第三人支付本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分配金额及相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关权益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法律法规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另有规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除外。</w:t>
      </w:r>
    </w:p>
    <w:p w14:paraId="65C66C9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13） 甲方</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以其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固有财产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先行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垫付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品相关事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务所支</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出的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费用及税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资金享有优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受偿</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的权</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利。</w:t>
      </w:r>
    </w:p>
    <w:p w14:paraId="3702569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14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甲方有权根据本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定提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或延长本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品的存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续期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限。</w:t>
      </w:r>
    </w:p>
    <w:p w14:paraId="3DD8688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15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调整本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品的认购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申购起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单笔认购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申购上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等要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素。</w:t>
      </w:r>
    </w:p>
    <w:p w14:paraId="5158D8D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16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甲方有权根据相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关规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定及销售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更销售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容。</w:t>
      </w:r>
    </w:p>
    <w:p w14:paraId="6D34D02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58" w:lineRule="auto"/>
        <w:ind w:left="0" w:right="0"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17 ）</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挂</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失</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长</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特殊</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或被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关采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冻</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制措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施</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现其他异常情形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导致认购或申购不成功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以及在本理财产品存续期内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有权机关要求甲方或销售机构配合对乙</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方理财产品份额</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理财账户、</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授权指定账户进行查封</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冻结或扣划的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甲方或销售机构有权根据实际情况采取任何措施配合</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包括但不限于全部或部分终止理财交易</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停</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止向投资者支付投资本金及投资收益</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由此产生的一切损失及费用将由乙方承担</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甲方或销售机构有权将此损失及费用从乙方的授权指定账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none"/>
          <w:shd w:val="clear"/>
          <w:vertAlign w:val="baseline"/>
          <w:lang w:eastAsia="en-US"/>
        </w:rPr>
        <w:t>理财本金及收益中扣除。</w:t>
      </w:r>
    </w:p>
    <w:p w14:paraId="61A6D96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57" w:lineRule="auto"/>
        <w:ind w:left="0" w:right="57"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18 ）</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定向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并将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金划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入</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配和</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份</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划入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授权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足额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机构清算账户内资金被依法冻结或扣划</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或销售机构清算账户处于被挂失</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冻结</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注销或其他非正常状态等原因而导致交易失败</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由销售机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构与投资者依法协商解决。</w:t>
      </w:r>
    </w:p>
    <w:p w14:paraId="4CA889F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19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发现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或有合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由怀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金存在洗钱</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恐怖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融</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逃税</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等嫌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方有权提前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终止本协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议。</w:t>
      </w:r>
    </w:p>
    <w:p w14:paraId="325C8BE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2" w:lineRule="auto"/>
        <w:ind w:left="1" w:right="67"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（20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方在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此特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别披</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 xml:space="preserve">露：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关联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托</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合作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人将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律</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监</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行相应程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序</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乙方认购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申购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品即视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该</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安排。</w:t>
      </w:r>
    </w:p>
    <w:p w14:paraId="4A9D422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（21）</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法律法规规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的其他权利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w:t>
      </w:r>
    </w:p>
    <w:p w14:paraId="01EF96E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32" w:lineRule="auto"/>
        <w:ind w:left="339"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4.</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的权利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务：</w:t>
      </w:r>
    </w:p>
    <w:p w14:paraId="24B6C19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3" w:lineRule="auto"/>
        <w:ind w:left="1" w:right="94"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当保证其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为合法拥有</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不存在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涉嫌洗钱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逃避税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等违法违规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保证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可提供</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金来源</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合法</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的证</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配合</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为识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别合格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目</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尽职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查。</w:t>
      </w:r>
    </w:p>
    <w:p w14:paraId="57BC968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1" w:lineRule="auto"/>
        <w:ind w:left="4" w:right="94"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不得使</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用贷款</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行债券</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筹集</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自有</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乙方将其</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自有</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用作本理财产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品销售协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条款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交易并不违反相关法律</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规章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规定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法院裁定或命令的要求。</w:t>
      </w:r>
    </w:p>
    <w:p w14:paraId="1A48360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乙方保证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具有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完全</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民事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完全适</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资格</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订立</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行本协议。</w:t>
      </w:r>
    </w:p>
    <w:p w14:paraId="2916E46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（4）</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乙方应接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受销售机构对其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能力进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的测评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资者适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用）</w:t>
      </w:r>
    </w:p>
    <w:p w14:paraId="7E2F54A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49" w:lineRule="auto"/>
        <w:ind w:left="3" w:right="94"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（5）</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一</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按照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中国法律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式注册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并有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效存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的法</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或其他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织</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具有拥有和支配其财产</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以及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继续进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正在进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之业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的全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部权</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力和授权</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（机构投资者适用）</w:t>
      </w:r>
    </w:p>
    <w:p w14:paraId="69F87AD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1" w:lineRule="auto"/>
        <w:ind w:left="13" w:right="33" w:firstLine="33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（6）</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能够</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别</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、判</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断和承担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品的相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关风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不存在法律法规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、有权机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关或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主</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管机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关禁止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限制购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买理财产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各种情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乙方按其投资金额在本理财协议中享有相应的权利</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承担相应的义务和风险。</w:t>
      </w:r>
    </w:p>
    <w:p w14:paraId="6D18928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2" w:lineRule="auto"/>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（7）</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乙方保证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系</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符合监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管规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定要求</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的合格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资者</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（私募产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者适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用）</w:t>
      </w:r>
    </w:p>
    <w:p w14:paraId="63B3AE0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47" w:lineRule="auto"/>
        <w:ind w:left="9" w:right="62" w:firstLine="3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（8）</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保证其</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悉</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资顾</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他顾</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方和/或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的雇</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联机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对其所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陈</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述</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面）</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p>
    <w:p w14:paraId="24126F6F">
      <w:pPr>
        <w:keepNext w:val="0"/>
        <w:keepLines w:val="0"/>
        <w:pageBreakBefore w:val="0"/>
        <w:suppressLineNumbers w:val="0"/>
        <w:pBdr>
          <w:top w:val="none" w:sz="0" w:space="0"/>
          <w:left w:val="none" w:sz="0" w:space="0"/>
          <w:bottom w:val="none" w:sz="0" w:space="0"/>
          <w:right w:val="none" w:sz="0" w:space="0"/>
        </w:pBdr>
        <w:shd w:val="clear"/>
        <w:suppressAutoHyphens/>
        <w:kinsoku/>
        <w:wordWrap/>
        <w:overflowPunct/>
        <w:topLinePunct w:val="0"/>
        <w:autoSpaceDE/>
        <w:autoSpaceDN/>
        <w:bidi w:val="0"/>
        <w:adjustRightInd/>
        <w:snapToGrid/>
        <w:spacing w:before="4" w:beforeAutospacing="0" w:after="0" w:afterAutospacing="0" w:line="196" w:lineRule="exact"/>
        <w:ind w:left="350" w:right="0" w:firstLine="0"/>
        <w:contextualSpacing w:val="0"/>
        <w:textAlignment w:val="auto"/>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（9）</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乙方保证签署和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系其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思表示</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其有权利签</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署本协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议和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行本协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议所述</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为此采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一切</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zh-CN"/>
        </w:rPr>
        <w:t>所需</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的行为。</w:t>
      </w:r>
    </w:p>
    <w:p w14:paraId="69EAB09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2" w:lineRule="auto"/>
        <w:ind w:left="0" w:right="86"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10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乙方保证执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交付任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何文件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行本协议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不会违反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(i)任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何适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用法律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、法令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或法律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限制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何法</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院或其他政</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府机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关所</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出的适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指令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判</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约束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条款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他法律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方应在签</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署本协议的同时按照对应期次的《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的约定在授权指定账户存入足额的资金以确保账户余额大于或等于认购或申购金额。</w:t>
      </w:r>
    </w:p>
    <w:p w14:paraId="049BFE7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2" w:lineRule="auto"/>
        <w:ind w:left="1" w:right="84"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11） 乙方应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按要求确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于本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金划转及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期清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得将授权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户销户</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因乙方注销授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账户造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无法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乙方承</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担</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由此产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的损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失。</w:t>
      </w:r>
    </w:p>
    <w:p w14:paraId="0CD4052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0" w:right="41"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12 ）</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乙方应保证其授权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常状态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金余额</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失</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长</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不动户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等特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殊情况或被有权机关采取冻结</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扣划等强制措施或出现其他异常情形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导致认购或申购不成</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以及在本理财产品存续期内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有权机关要求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甲方或销售机构配合对乙方理财产品份额</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理财账户</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授权指定账户进行查封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冻结或扣划的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乙方应配合</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甲方或销售机构根据实际情况采</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取的任何措施</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，包括但不限于全部或部分终止理财交易</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、停止向投资者支付投资本金及投资收益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由此产生的一切损失及费用将由乙方承担，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甲方或销售机构有权将此损失及费用从乙方的授权指定账户</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理财本金及收益中扣除</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乙方无权要求甲方或销售机构对上述后果承担任何责</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p>
    <w:p w14:paraId="4AB9C01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49" w:lineRule="auto"/>
        <w:ind w:left="12" w:right="57" w:firstLine="33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13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应确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保</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真</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通</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办</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因乙方未及时通知甲方或销售机构并办理相应的变更手续</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由此导致的一</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切后果由乙方承担。</w:t>
      </w:r>
    </w:p>
    <w:p w14:paraId="43B2666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14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乙方承诺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不利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用本理财业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务及本理财产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明书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从事违法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活动。</w:t>
      </w:r>
    </w:p>
    <w:p w14:paraId="0571DC9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263" w:lineRule="auto"/>
        <w:ind w:left="1" w:right="58"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15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承诺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权利</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第</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债务设定担保或其他权益</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p>
    <w:p w14:paraId="3EB9012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2" w:lineRule="auto"/>
        <w:ind w:left="1" w:right="0"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16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承诺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向任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何第三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或本</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何权</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利益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权益</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p>
    <w:p w14:paraId="4370E37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1" w:right="51"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17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乙方保证遵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守</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家反洗钱法律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法规及相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关政</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策要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从事涉及洗钱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恐怖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融</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逃税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逃废债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等违法违规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活动，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积极配合甲方和销售机构开展投资者身份识别</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、交易记录保存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、投资者身份及交易背景尽职调查</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、大额和可疑交易报告等各项反洗</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钱</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、反恐怖</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融资及非居民金融账户涉税信息尽职调查工作</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，并按甲方和销售</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机构要求提供相关证明材料</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。乙方保证其不属于联合国</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、欧盟或美国等制裁名</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单</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中国政府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或有权机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关发布</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恐及反洗钱相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单；</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不位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于被联合</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、欧盟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等制裁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家和地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或销售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或有合理理由怀疑乙方或其资金存在洗钱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恐怖融资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逃税等嫌疑</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甲方有权提前终止本</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协议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造成乙方损失的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甲方不承担责任。</w:t>
      </w:r>
    </w:p>
    <w:p w14:paraId="1061416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3" w:lineRule="auto"/>
        <w:ind w:left="4" w:right="69"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18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品风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道</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代</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最</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的评级结果为准</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自愿购买甲方管理的本理财产品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，接受甲方提供</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的投资理财服务</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乙方已仔细阅读本理财产品《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已充分知</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悉本</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等级</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并确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以相应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乙方承诺</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由此产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的相关风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由其</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身承担。</w:t>
      </w:r>
    </w:p>
    <w:p w14:paraId="6DB780B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1" w:right="89"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19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乙方对</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因购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、持有本理财产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知悉</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甲方及销售机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保密信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息承担保密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义务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，乙方承诺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以任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何方式</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向任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何第</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三方披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保密信息</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法律法规另有规定的除外。</w:t>
      </w:r>
    </w:p>
    <w:p w14:paraId="35B828A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47" w:lineRule="auto"/>
        <w:ind w:left="1" w:right="57"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（20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承诺</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3D3D3D"/>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返还</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其</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3D3D3D"/>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过</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程</w:t>
      </w:r>
      <w:r>
        <w:rPr>
          <w:rFonts w:hint="eastAsia" w:ascii="方正黑体_GBK" w:hAnsi="方正黑体_GBK" w:eastAsia="方正黑体_GBK" w:cs="方正黑体_GBK"/>
          <w:b w:val="0"/>
          <w:i w:val="0"/>
          <w:caps w:val="0"/>
          <w:smallCaps w:val="0"/>
          <w:strike w:val="0"/>
          <w:dstrike w:val="0"/>
          <w:snapToGrid w:val="0"/>
          <w:vanish w:val="0"/>
          <w:color w:val="3D3D3D"/>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得</w:t>
      </w:r>
      <w:r>
        <w:rPr>
          <w:rFonts w:hint="eastAsia" w:ascii="方正黑体_GBK" w:hAnsi="方正黑体_GBK" w:eastAsia="方正黑体_GBK" w:cs="方正黑体_GBK"/>
          <w:b w:val="0"/>
          <w:i w:val="0"/>
          <w:caps w:val="0"/>
          <w:smallCaps w:val="0"/>
          <w:strike w:val="0"/>
          <w:dstrike w:val="0"/>
          <w:snapToGrid w:val="0"/>
          <w:vanish w:val="0"/>
          <w:color w:val="3D3D3D"/>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3D3D3D"/>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得利</w:t>
      </w:r>
      <w:r>
        <w:rPr>
          <w:rFonts w:hint="eastAsia" w:ascii="方正黑体_GBK" w:hAnsi="方正黑体_GBK" w:eastAsia="方正黑体_GBK" w:cs="方正黑体_GBK"/>
          <w:b w:val="0"/>
          <w:i w:val="0"/>
          <w:caps w:val="0"/>
          <w:smallCaps w:val="0"/>
          <w:strike w:val="0"/>
          <w:dstrike w:val="0"/>
          <w:snapToGrid w:val="0"/>
          <w:vanish w:val="0"/>
          <w:color w:val="3D3D3D"/>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3D3D3D"/>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此</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授权</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3D3D3D"/>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直</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接</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从</w:t>
      </w:r>
      <w:r>
        <w:rPr>
          <w:rFonts w:hint="eastAsia" w:ascii="方正黑体_GBK" w:hAnsi="方正黑体_GBK" w:eastAsia="方正黑体_GBK" w:cs="方正黑体_GBK"/>
          <w:b w:val="0"/>
          <w:i w:val="0"/>
          <w:caps w:val="0"/>
          <w:smallCaps w:val="0"/>
          <w:strike w:val="0"/>
          <w:dstrike w:val="0"/>
          <w:snapToGrid w:val="0"/>
          <w:vanish w:val="0"/>
          <w:color w:val="3D3D3D"/>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方开</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立</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3D3D3D"/>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的任</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一</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3D3D3D"/>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26"/>
          <w:w w:val="100"/>
          <w:kern w:val="0"/>
          <w:position w:val="0"/>
          <w:sz w:val="13"/>
          <w:szCs w:val="13"/>
          <w:u w:val="none"/>
          <w:shd w:val="clear"/>
          <w:vertAlign w:val="baseline"/>
          <w:lang w:eastAsia="en-US"/>
        </w:rPr>
        <w:t>户中直接扣收不当得利部分而无需另行征得</w:t>
      </w:r>
      <w:r>
        <w:rPr>
          <w:rFonts w:hint="eastAsia" w:ascii="方正黑体_GBK" w:hAnsi="方正黑体_GBK" w:eastAsia="方正黑体_GBK" w:cs="方正黑体_GBK"/>
          <w:b/>
          <w:bCs/>
          <w:i w:val="0"/>
          <w:caps w:val="0"/>
          <w:smallCaps w:val="0"/>
          <w:strike w:val="0"/>
          <w:dstrike w:val="0"/>
          <w:snapToGrid w:val="0"/>
          <w:vanish w:val="0"/>
          <w:color w:val="3D3D3D"/>
          <w:spacing w:val="25"/>
          <w:w w:val="100"/>
          <w:kern w:val="0"/>
          <w:position w:val="0"/>
          <w:sz w:val="13"/>
          <w:szCs w:val="13"/>
          <w:u w:val="none"/>
          <w:shd w:val="clear"/>
          <w:vertAlign w:val="baseline"/>
          <w:lang w:eastAsia="en-US"/>
        </w:rPr>
        <w:t>乙方同意</w:t>
      </w:r>
      <w:r>
        <w:rPr>
          <w:rFonts w:hint="eastAsia" w:ascii="方正黑体_GBK" w:hAnsi="方正黑体_GBK" w:eastAsia="方正黑体_GBK" w:cs="方正黑体_GBK"/>
          <w:b w:val="0"/>
          <w:i w:val="0"/>
          <w:caps w:val="0"/>
          <w:smallCaps w:val="0"/>
          <w:strike w:val="0"/>
          <w:dstrike w:val="0"/>
          <w:snapToGrid w:val="0"/>
          <w:vanish w:val="0"/>
          <w:color w:val="3D3D3D"/>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3D3D3D"/>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25"/>
          <w:w w:val="100"/>
          <w:kern w:val="0"/>
          <w:position w:val="0"/>
          <w:sz w:val="13"/>
          <w:szCs w:val="13"/>
          <w:u w:val="none"/>
          <w:shd w:val="clear"/>
          <w:vertAlign w:val="baseline"/>
          <w:lang w:eastAsia="en-US"/>
        </w:rPr>
        <w:t>乙方不提出任何异议。</w:t>
      </w:r>
    </w:p>
    <w:p w14:paraId="3EACF81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47" w:lineRule="auto"/>
        <w:ind w:left="1" w:right="55"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（21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通过</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电</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道购</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此特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别同</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措施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技</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手段</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整</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观记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推介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风险和关键信息提示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投资者确认和反馈等重点销售环节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确保能够满足回溯检查和核查取证的需要。</w:t>
      </w:r>
    </w:p>
    <w:p w14:paraId="61AC52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（22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法律法规规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定及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的其他权利</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务。</w:t>
      </w:r>
    </w:p>
    <w:p w14:paraId="105A1FD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32" w:lineRule="auto"/>
        <w:ind w:left="341"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5.</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申购</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回</w:t>
      </w:r>
    </w:p>
    <w:p w14:paraId="2C8A46C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理财产品认购或申购：</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参照《</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定。</w:t>
      </w:r>
    </w:p>
    <w:p w14:paraId="4CC1C92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63" w:lineRule="auto"/>
        <w:ind w:left="2" w:right="89" w:firstLine="34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品认购或</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申购撤销</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申请： 乙方在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品募集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或开放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冷静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私募产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用） 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以撤销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品相应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的认购</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或申购申请。</w:t>
      </w:r>
    </w:p>
    <w:p w14:paraId="20AEC85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3" w:lineRule="auto"/>
        <w:ind w:left="0" w:right="89" w:firstLine="35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若在募集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结束</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行规模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能达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到对应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甲方将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按对应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条款</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向乙方进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构及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时解</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除对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账户中认购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申</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购资金的冻结或返还认购或申购资金。</w:t>
      </w:r>
    </w:p>
    <w:p w14:paraId="6DF20EC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（4）</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品种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金额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益支付方式：</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参照对应期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定。</w:t>
      </w:r>
    </w:p>
    <w:p w14:paraId="1462CDC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54" w:lineRule="auto"/>
        <w:ind w:left="0" w:right="53"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（5）</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金支付：</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常情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按照本协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议及对应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行赎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金划付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生特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殊</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额变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根据</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择</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次支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时根据法律法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的要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向乙方披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露支付方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案。</w:t>
      </w:r>
    </w:p>
    <w:p w14:paraId="4C6D501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2" w:lineRule="auto"/>
        <w:ind w:left="341"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6.</w:t>
      </w:r>
      <w:r>
        <w:rPr>
          <w:rFonts w:hint="eastAsia" w:ascii="方正黑体_GBK" w:hAnsi="方正黑体_GBK" w:eastAsia="方正黑体_GBK" w:cs="方正黑体_GBK"/>
          <w:b/>
          <w:bCs/>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终止</w:t>
      </w:r>
    </w:p>
    <w:p w14:paraId="34387D2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 w:beforeAutospacing="0" w:after="0" w:afterAutospacing="0" w:line="270" w:lineRule="auto"/>
        <w:ind w:left="1" w:right="67" w:firstLine="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3D3D3D"/>
          <w:spacing w:val="10"/>
          <w:w w:val="100"/>
          <w:kern w:val="0"/>
          <w:position w:val="0"/>
          <w:sz w:val="13"/>
          <w:szCs w:val="13"/>
          <w:u w:val="none"/>
          <w:shd w:val="clear"/>
          <w:vertAlign w:val="baseline"/>
          <w:lang w:eastAsia="en-US"/>
        </w:rPr>
        <w:t>若本理财产品未提前终止或延期终止，则到期日/终止日即为名义到期日；若本理财产品被提前终止，则到期日</w:t>
      </w:r>
      <w:r>
        <w:rPr>
          <w:rFonts w:hint="eastAsia" w:ascii="方正黑体_GBK" w:hAnsi="方正黑体_GBK" w:eastAsia="方正黑体_GBK" w:cs="方正黑体_GBK"/>
          <w:b w:val="0"/>
          <w:i w:val="0"/>
          <w:caps w:val="0"/>
          <w:smallCaps w:val="0"/>
          <w:strike w:val="0"/>
          <w:dstrike w:val="0"/>
          <w:snapToGrid w:val="0"/>
          <w:vanish w:val="0"/>
          <w:color w:val="3D3D3D"/>
          <w:spacing w:val="9"/>
          <w:w w:val="100"/>
          <w:kern w:val="0"/>
          <w:position w:val="0"/>
          <w:sz w:val="13"/>
          <w:szCs w:val="13"/>
          <w:u w:val="none"/>
          <w:shd w:val="clear"/>
          <w:vertAlign w:val="baseline"/>
          <w:lang w:eastAsia="en-US"/>
        </w:rPr>
        <w:t>/终止日为提前终止权行使日；若本理财产品</w:t>
      </w:r>
      <w:r>
        <w:rPr>
          <w:rFonts w:hint="eastAsia" w:ascii="方正黑体_GBK" w:hAnsi="方正黑体_GBK" w:eastAsia="方正黑体_GBK" w:cs="方正黑体_GBK"/>
          <w:b w:val="0"/>
          <w:i w:val="0"/>
          <w:caps w:val="0"/>
          <w:smallCaps w:val="0"/>
          <w:strike w:val="0"/>
          <w:dstrike w:val="0"/>
          <w:snapToGrid w:val="0"/>
          <w:vanish w:val="0"/>
          <w:color w:val="3D3D3D"/>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3D3D3D"/>
          <w:spacing w:val="8"/>
          <w:w w:val="100"/>
          <w:kern w:val="0"/>
          <w:position w:val="0"/>
          <w:sz w:val="13"/>
          <w:szCs w:val="13"/>
          <w:u w:val="none"/>
          <w:shd w:val="clear"/>
          <w:vertAlign w:val="baseline"/>
          <w:lang w:eastAsia="en-US"/>
        </w:rPr>
        <w:t>被延期终止，则到期日/终止日为延期终止日。</w:t>
      </w:r>
    </w:p>
    <w:p w14:paraId="68659B3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32" w:lineRule="auto"/>
        <w:ind w:left="350"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1）</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品提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终止</w:t>
      </w:r>
    </w:p>
    <w:p w14:paraId="155FCB2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1"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在理财产品存续期内</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如发生以下事项时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南银理财可对本理财产品行使全部提前终止权：</w:t>
      </w:r>
    </w:p>
    <w:p w14:paraId="717A656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i.         如</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因本理财产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资产运作模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与法律法规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者监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管部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门的要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等存在冲</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导致理财产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须</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的；</w:t>
      </w:r>
    </w:p>
    <w:p w14:paraId="524AF03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64" w:lineRule="auto"/>
        <w:ind w:left="773" w:right="89" w:hanging="43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家有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关法律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管规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政</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策</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改变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紧</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急措施</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出台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市场环境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生重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大变化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须提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的；</w:t>
      </w:r>
    </w:p>
    <w:p w14:paraId="2B30A14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iii</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素</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导致本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必须提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的；</w:t>
      </w:r>
    </w:p>
    <w:p w14:paraId="5FF1263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iv</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      遇有</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现剧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烈波动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常风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险事件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等情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收益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大</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幅波动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或严重影</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响理财产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安全；</w:t>
      </w:r>
    </w:p>
    <w:p w14:paraId="7B49B83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47" w:lineRule="auto"/>
        <w:ind w:left="761" w:right="89" w:hanging="424"/>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v.        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金被有权机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扣划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剩余</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无法满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足相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关法律法规规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市场要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等相关法律</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续存续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无法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目标；</w:t>
      </w:r>
    </w:p>
    <w:p w14:paraId="176480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理人解散</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破产</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撤销</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取消业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无法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续履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行相应职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导致产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无法继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续运作；</w:t>
      </w:r>
    </w:p>
    <w:p w14:paraId="34EF3BA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vii</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     理财产</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资产部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或全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部提前偿付；</w:t>
      </w:r>
    </w:p>
    <w:p w14:paraId="7521158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viii</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终止产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持产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品运作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更有利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于保护产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品持有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的权</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益；</w:t>
      </w:r>
    </w:p>
    <w:p w14:paraId="4CB3AD0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ix</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      南银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理财合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为应该提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终止本理财产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的其</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他情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况。</w:t>
      </w:r>
    </w:p>
    <w:p w14:paraId="7D87341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31" w:lineRule="auto"/>
        <w:ind w:left="34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南银理财如提前终止本理财产品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应根据本理财产品销售文件约定的方式进行信息披露。</w:t>
      </w:r>
    </w:p>
    <w:p w14:paraId="670F90D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2" w:lineRule="auto"/>
        <w:ind w:left="350"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品的延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终止</w:t>
      </w:r>
    </w:p>
    <w:p w14:paraId="5AC0F1B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1"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下事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南银理财有权推迟本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品终止</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日：</w:t>
      </w:r>
    </w:p>
    <w:p w14:paraId="0C98EC5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i.         产</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到期</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工作</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日顺延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至</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一工作</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w:t>
      </w:r>
    </w:p>
    <w:p w14:paraId="7ADAF5E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市场成</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交量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限制赎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暂停</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缺</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易对手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导致产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品所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无法及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时全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现；</w:t>
      </w:r>
    </w:p>
    <w:p w14:paraId="573C58C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iii</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金在途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能及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金；</w:t>
      </w:r>
    </w:p>
    <w:p w14:paraId="7890AA4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5"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iv</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无法及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资金</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及/或进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行理财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金清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算分配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的；</w:t>
      </w:r>
    </w:p>
    <w:p w14:paraId="22D7B29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2" w:lineRule="auto"/>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v.        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涉及诉讼（或仲裁</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预计诉讼（或仲裁）</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及执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行程序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到期</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结；</w:t>
      </w:r>
    </w:p>
    <w:p w14:paraId="3A12558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其他</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人认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需要延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形；</w:t>
      </w:r>
    </w:p>
    <w:p w14:paraId="4895C2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vii</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     法律规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的及本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的其他情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形。</w:t>
      </w:r>
    </w:p>
    <w:p w14:paraId="4750E20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31" w:lineRule="auto"/>
        <w:ind w:left="34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南银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如推迟本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应根据本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式进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露。</w:t>
      </w:r>
    </w:p>
    <w:p w14:paraId="31A3364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65" w:lineRule="auto"/>
        <w:ind w:left="1" w:right="55" w:firstLine="3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本理财产品不因投资者丧失民事行为能力</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死亡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破产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解散等情形而终止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上述情况下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投资者于理财产品销售</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文件项下的权利以及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义务由其法定继承人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承继人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继受人或者指定的受益</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人以及继任管理人等承担</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甲方以及销售机构有权要求或配合投资者的法定继承人</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承继人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继受人或者指定受益人以及继任管理人等相关主体办理相关变更</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手续。</w:t>
      </w:r>
    </w:p>
    <w:p w14:paraId="4245FAE2">
      <w:pPr>
        <w:spacing w:line="265" w:lineRule="auto"/>
        <w:rPr>
          <w:rFonts w:hint="eastAsia" w:ascii="方正黑体_GBK" w:hAnsi="方正黑体_GBK" w:eastAsia="方正黑体_GBK" w:cs="方正黑体_GBK"/>
          <w:sz w:val="13"/>
          <w:szCs w:val="13"/>
        </w:rPr>
        <w:sectPr>
          <w:footerReference r:id="rId9" w:type="default"/>
          <w:pgSz w:w="11906" w:h="16839"/>
          <w:pgMar w:top="721" w:right="651" w:bottom="1066" w:left="724" w:header="0" w:footer="812" w:gutter="0"/>
          <w:cols w:space="720" w:num="1"/>
        </w:sectPr>
      </w:pPr>
    </w:p>
    <w:p w14:paraId="7931BA9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9" w:beforeAutospacing="0" w:after="0" w:afterAutospacing="0" w:line="232" w:lineRule="auto"/>
        <w:ind w:left="34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7.</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算</w:t>
      </w:r>
    </w:p>
    <w:p w14:paraId="6405D71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7" w:beforeAutospacing="0" w:after="0" w:afterAutospacing="0" w:line="263" w:lineRule="auto"/>
        <w:ind w:left="1" w:right="14" w:firstLine="364"/>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止</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息</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向乙方进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品份额</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并将对应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金划入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向乙方授权</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账户划付对应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金。</w:t>
      </w:r>
    </w:p>
    <w:p w14:paraId="3B5DCC1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3" w:lineRule="auto"/>
        <w:ind w:left="1" w:right="12" w:firstLine="34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不得超过 5</w:t>
      </w:r>
      <w:r>
        <w:rPr>
          <w:rFonts w:hint="eastAsia" w:ascii="方正黑体_GBK" w:hAnsi="方正黑体_GBK" w:eastAsia="方正黑体_GBK" w:cs="方正黑体_GBK"/>
          <w:b w:val="0"/>
          <w:i w:val="0"/>
          <w:caps w:val="0"/>
          <w:smallCaps w:val="0"/>
          <w:strike w:val="0"/>
          <w:dstrike w:val="0"/>
          <w:snapToGrid w:val="0"/>
          <w:vanish w:val="0"/>
          <w:color w:val="000000"/>
          <w:spacing w:val="26"/>
          <w:w w:val="101"/>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工作</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期超过 5</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工</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当在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品终止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依</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定进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告</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因本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法及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足额</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南银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择</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支付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迟支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时根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律法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方披露支付方案。</w:t>
      </w:r>
    </w:p>
    <w:p w14:paraId="774EF7C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1" w:lineRule="auto"/>
        <w:ind w:left="34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8.</w:t>
      </w:r>
      <w:r>
        <w:rPr>
          <w:rFonts w:hint="eastAsia" w:ascii="方正黑体_GBK" w:hAnsi="方正黑体_GBK" w:eastAsia="方正黑体_GBK" w:cs="方正黑体_GBK"/>
          <w:b/>
          <w:bCs/>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别提示</w:t>
      </w:r>
    </w:p>
    <w:p w14:paraId="75CEDF1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1" w:lineRule="auto"/>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在本理财产品存续期内：</w:t>
      </w:r>
    </w:p>
    <w:p w14:paraId="35078FF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52" w:lineRule="auto"/>
        <w:ind w:left="0" w:right="14"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1）</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因国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家法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律法规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生变化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单方面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对本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品销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售协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等相关销</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售文件进行修订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并进行信息披露</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投资者在此同意</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修订后的销售文</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件对投资者具有法律约束力；</w:t>
      </w:r>
    </w:p>
    <w:p w14:paraId="6C3DA4A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57" w:lineRule="auto"/>
        <w:ind w:left="0" w:right="12"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生变</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维</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护本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常运</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理认</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他情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发起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申请</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品的销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件进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范</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种类</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例</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目</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标</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并通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短</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南银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披</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此种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开</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放</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赎回</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体</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理人届时信息披露的内容为准</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投资者不同意信</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息披露内容的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可在信息披露中约定的时间内赎回本理财产品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若投资者未在约定的时间内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赎回全部份额或继续办理本理财产品说明书项下相关业务的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视同其接受调整内容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放弃</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赎回权并继续持有本理财产品。</w:t>
      </w:r>
    </w:p>
    <w:p w14:paraId="3FE5F44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6"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免</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条款</w:t>
      </w:r>
    </w:p>
    <w:p w14:paraId="59D1172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262" w:lineRule="auto"/>
        <w:ind w:left="761" w:right="48" w:hanging="422"/>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i.         不合法</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守任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何适</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用法律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条例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命令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指令（不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或将来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实施</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而使得</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行协</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务全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分成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不合法</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甲方有权在任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间向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出通知提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受影</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响</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在此情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甲方无</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需对乙</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方因提前终止投资而造成的任何损失承担任何责任。</w:t>
      </w:r>
    </w:p>
    <w:p w14:paraId="7112B7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 w:beforeAutospacing="0" w:after="0" w:afterAutospacing="0" w:line="263" w:lineRule="auto"/>
        <w:ind w:left="760" w:right="45" w:hanging="42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        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甲方认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自然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害</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震</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台风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海</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啸</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水</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灾</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停</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电</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发性</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公共</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卫</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生事件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工</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战</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军事</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行动</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任何种类的恐怖活动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暴动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公众示威或抗议；</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新的适用法律或国家政策的颁布或实施</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对原适用法律或国家政策的修改；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內地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或全球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外汇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生致使</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无法进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货币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划转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常变化；</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何政府机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或其他机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为（不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是在法</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律上或是在事实上</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条例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规则</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规定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裁决</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命令或指令（包括国有化或对外限制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外汇管制） 、</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诉讼或威胁；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方和/或其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关联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方运</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络</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攻击</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电信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技</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术</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调整</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故</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各方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和/或其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关联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之服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、营业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者延迟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何其他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甲方所</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能控</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甲方未</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需延迟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行协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议项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品相</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关的支付义务</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甲方无需对乙方承担任何责任</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尤其是</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当资金存放在任何销售机构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托管人或代理人处而他们因上述原因被禁止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甲方付款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需</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果在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一个支付</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发生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力（不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续整个</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回报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或赎</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金额（视情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形而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定） 的支付将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完全</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自行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酌情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定顺延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紧</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一个</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不存在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工作</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乙方将不会因此而收到额外的收益或者补偿。</w:t>
      </w:r>
    </w:p>
    <w:p w14:paraId="53E3ED3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1" w:lineRule="auto"/>
        <w:ind w:left="764" w:right="48" w:hanging="42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iii</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如</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乙方违反本协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定或其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金被</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家有权机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强制措施</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或有合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由怀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金存在洗钱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恐怖</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融资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逃税等嫌疑</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或存在其他违法违规违反本约定行为的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甲方有权提前终止本协议</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乙方承</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担由此给乙方造成的任何损失。</w:t>
      </w:r>
    </w:p>
    <w:p w14:paraId="2A7E268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5" w:lineRule="exact"/>
        <w:ind w:left="33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iv</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      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理财业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受销售机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构存款保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险机制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或其他保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障机制</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障。</w:t>
      </w:r>
    </w:p>
    <w:p w14:paraId="3D86154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（4）</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赔偿及</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责任</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限制</w:t>
      </w:r>
    </w:p>
    <w:p w14:paraId="1322D69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64" w:lineRule="auto"/>
        <w:ind w:left="1" w:right="45" w:firstLine="35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由于本协议一方当事人的过错</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，造成本协议不能履行或不能完全履行的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由有过错的一方承担违约责任；</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如双方同时负有过错</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，则应</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由双</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各</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自按照过错程度承担</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责任。</w:t>
      </w:r>
    </w:p>
    <w:p w14:paraId="4DBA53C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63" w:lineRule="auto"/>
        <w:ind w:left="0" w:right="0"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双方承诺</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如果任何一方在协议项下作出错误的陈述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保证或者违反任何陈述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保证或其他协议约定而导致另一方发生任何损失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责任、</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支出或者被提出主张</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、诉讼或要求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，违约方应向另一方作出赔偿</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本条所述的赔偿并不排除违约方依据相关法律或协议约定而应承担的任何其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他</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别地</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尽</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能给</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反</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遵</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守适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括但</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付体</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系的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遵守与其他银行</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金融机构达成的业务交易协议而导致甲方延迟执行乙方指示或者未能执行乙方指示或使乙方产生任何责任</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损失或支出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甲方无需负责</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p>
    <w:p w14:paraId="26C666E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3" w:lineRule="auto"/>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（5）</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抵销</w:t>
      </w:r>
    </w:p>
    <w:p w14:paraId="041499E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3" w:lineRule="auto"/>
        <w:ind w:left="761" w:right="14" w:hanging="422"/>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 xml:space="preserve">i.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除享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有法律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其他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抵销权</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外</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有权（但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方欠付</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的任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何债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务（不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否已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否</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致</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论债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货币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付款</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方欠付</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何债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务（不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否已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否</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议而</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也</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论债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货币</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付款地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登记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行抵销</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须事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书面通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或任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何其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员</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p>
    <w:p w14:paraId="10EB909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1" w:lineRule="auto"/>
        <w:ind w:left="760" w:right="48" w:hanging="42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为</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了对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货币进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行抵销</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可在有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甲方所选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择适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用的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市场汇率将</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予</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果债务</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未确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估计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该债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数额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后进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行抵销</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须在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该债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务得</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以确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向乙方支付差额。</w:t>
      </w:r>
    </w:p>
    <w:p w14:paraId="15808FB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6"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（6）</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弃权</w:t>
      </w:r>
    </w:p>
    <w:p w14:paraId="1C0CDC9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64" w:lineRule="auto"/>
        <w:ind w:left="12" w:right="45" w:firstLine="33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如乙方违反协议的任何规定</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甲方的任何作为或不作为</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、迟延或弃权</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，或甲方给予的其他放任或宽限</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，均不损害和影响甲方按协议可享有</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的权利</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权力或救济的进一步行使或以其他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方式行使该等权利</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权力或救济。</w:t>
      </w:r>
    </w:p>
    <w:p w14:paraId="23F4834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3" w:lineRule="auto"/>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（7）</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分割性</w:t>
      </w:r>
    </w:p>
    <w:p w14:paraId="04FCBB1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2"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协议的任何条款在任何方面的非法</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无效或不可强制执行</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不影响协议的其他条款的合法性</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有效性或可强制执行。</w:t>
      </w:r>
    </w:p>
    <w:p w14:paraId="3F98FA6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8）</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条款</w:t>
      </w:r>
    </w:p>
    <w:p w14:paraId="73EFCF9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31" w:lineRule="auto"/>
        <w:ind w:left="35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以对应期次的《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约定的税务处理方式为准</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如遇国家政策调整</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则相应执行最新政策。</w:t>
      </w:r>
    </w:p>
    <w:p w14:paraId="06653E3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2" w:lineRule="auto"/>
        <w:ind w:left="34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9.</w:t>
      </w:r>
      <w:r>
        <w:rPr>
          <w:rFonts w:hint="eastAsia" w:ascii="方正黑体_GBK" w:hAnsi="方正黑体_GBK" w:eastAsia="方正黑体_GBK" w:cs="方正黑体_GBK"/>
          <w:b/>
          <w:bCs/>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p>
    <w:p w14:paraId="532ADC4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1"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本协议在履行过程中发生争议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可以通过协商解决；</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协商不成的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任何一方有权向甲方所</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在地有管辖权的人民法院提起诉讼。</w:t>
      </w:r>
    </w:p>
    <w:p w14:paraId="02C4FE1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3" w:lineRule="auto"/>
        <w:ind w:left="345"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10.</w:t>
      </w:r>
      <w:r>
        <w:rPr>
          <w:rFonts w:hint="eastAsia" w:ascii="方正黑体_GBK" w:hAnsi="方正黑体_GBK" w:eastAsia="方正黑体_GBK" w:cs="方正黑体_GBK"/>
          <w:b/>
          <w:bCs/>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效和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止</w:t>
      </w:r>
    </w:p>
    <w:p w14:paraId="6F5BD93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72" w:lineRule="auto"/>
        <w:ind w:left="1" w:right="48" w:firstLine="34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纸质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书面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订立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为个</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本协议</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功缴</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纳购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系</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统确认购</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份额</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并生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为机构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乙方法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定代表人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或授权代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并加盖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或合</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同专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功缴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纳购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经甲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方系统确认购买份额后成立并生效。</w:t>
      </w:r>
    </w:p>
    <w:p w14:paraId="09F589F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56" w:lineRule="auto"/>
        <w:ind w:left="0" w:right="12"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本协议书以数据电文形式订立的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，乙方应在电子渠道仔细阅读本协议的所有条款</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，对本协议条款的含义及相应的法律后果应全部知晓并充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分理解</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，同意接受本协议约束</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。本协议自乙方成功缴纳购买资金并经甲方系统确认购买份额后成立并生效</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电子渠道所生成和保留记载的相关</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电子</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数据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记录</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以及销售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托</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管机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保</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留</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电子及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纸质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单据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凭</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等相</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料,</w:t>
      </w:r>
      <w:r>
        <w:rPr>
          <w:rFonts w:hint="eastAsia" w:ascii="方正黑体_GBK" w:hAnsi="方正黑体_GBK" w:eastAsia="方正黑体_GBK" w:cs="方正黑体_GBK"/>
          <w:b/>
          <w:bCs/>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证</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乙双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权利义务关系的确定证据</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乙方无条件认可电子数据的有效性和证据效力。</w:t>
      </w:r>
    </w:p>
    <w:p w14:paraId="5840536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3" w:lineRule="auto"/>
        <w:ind w:left="0" w:right="50"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办</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品的购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易后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需通过销售机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构提供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的渠道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查询相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易的确认情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甲方确认</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品购</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份额或赎回份额等作为《</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理财产品销售协议书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生效或终止的依据。</w:t>
      </w:r>
    </w:p>
    <w:p w14:paraId="786087B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2" w:lineRule="auto"/>
        <w:ind w:left="1" w:right="43"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，又变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该笔认/申购</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具体</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容（包括但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易变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、金额变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定账户变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者信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息变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则以双方最近一次交易达成的交易内容为准。</w:t>
      </w:r>
    </w:p>
    <w:p w14:paraId="62F4B28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32" w:lineRule="auto"/>
        <w:ind w:left="345"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11.</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声</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明</w:t>
      </w:r>
    </w:p>
    <w:p w14:paraId="57F34C0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64" w:lineRule="auto"/>
        <w:ind w:left="0" w:right="12" w:firstLine="34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署本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书以</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已根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就</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出的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细</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说明和解释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乙方已认真阅读本理财产品协议条款及对应期次的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理财产品风险揭示书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其愿意承担投资风险</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并对协议双方的权</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义务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责任与风险有清楚和准确的认知且对有关条款不存在任何疑问或异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乙方充分认识到投资本期理财产品可能面临的风险</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并自愿承担相关风险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特此确认。</w:t>
      </w:r>
    </w:p>
    <w:p w14:paraId="1EC13F1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9" w:beforeAutospacing="0" w:after="0" w:afterAutospacing="0" w:line="264" w:lineRule="auto"/>
        <w:ind w:left="0" w:right="0" w:firstLine="257" w:firstLineChars="20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冷</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从</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扣</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申</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购</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此甲方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销售机构无需另行征得乙方同意或给予通知</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无需在</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划款时以电话等方式与乙方进行最后确认</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对于风险较高或投资者单笔购买金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额较大的理财产品</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同样适用上述划款操作规则。</w:t>
      </w:r>
    </w:p>
    <w:p w14:paraId="32FA849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6" w:lineRule="auto"/>
        <w:ind w:left="0" w:right="2" w:firstLine="344"/>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12.</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分割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方签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署本</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并确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认</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理财产品投资协议书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等理财产品销售文件的相关条款。</w:t>
      </w:r>
    </w:p>
    <w:p w14:paraId="4EA08C4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349"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p w14:paraId="54849DC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6" w:beforeAutospacing="0" w:after="0" w:afterAutospacing="0" w:line="231"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p>
    <w:p w14:paraId="568F1C7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23" w:beforeAutospacing="0" w:after="0" w:afterAutospacing="0" w:line="231" w:lineRule="auto"/>
        <w:ind w:left="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投资者</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签名）</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投资者</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公章或合同专用章）</w:t>
      </w:r>
    </w:p>
    <w:p w14:paraId="492E051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377"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p w14:paraId="2359F72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5" w:beforeAutospacing="0" w:after="0" w:afterAutospacing="0" w:line="231" w:lineRule="auto"/>
        <w:ind w:left="8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年</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月</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或授权代理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章）</w:t>
      </w:r>
    </w:p>
    <w:p w14:paraId="450AA35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25" w:beforeAutospacing="0" w:after="0" w:afterAutospacing="0" w:line="232" w:lineRule="auto"/>
        <w:ind w:left="6022"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年月日</w:t>
      </w:r>
    </w:p>
    <w:p w14:paraId="213B2C86">
      <w:pPr>
        <w:spacing w:line="232" w:lineRule="auto"/>
        <w:rPr>
          <w:rFonts w:hint="eastAsia" w:ascii="方正黑体_GBK" w:hAnsi="方正黑体_GBK" w:eastAsia="方正黑体_GBK" w:cs="方正黑体_GBK"/>
          <w:sz w:val="13"/>
          <w:szCs w:val="13"/>
        </w:rPr>
        <w:sectPr>
          <w:footerReference r:id="rId10" w:type="default"/>
          <w:pgSz w:w="11906" w:h="16839"/>
          <w:pgMar w:top="721" w:right="707" w:bottom="1066" w:left="725" w:header="0" w:footer="812" w:gutter="0"/>
          <w:cols w:space="720" w:num="1"/>
        </w:sectPr>
      </w:pPr>
    </w:p>
    <w:p w14:paraId="16C2E39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8" w:beforeAutospacing="0" w:after="0" w:afterAutospacing="0" w:line="219" w:lineRule="auto"/>
        <w:ind w:left="4157" w:right="0" w:firstLine="0"/>
        <w:contextualSpacing w:val="0"/>
        <w:jc w:val="left"/>
        <w:textAlignment w:val="baseline"/>
        <w:outlineLvl w:val="0"/>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24"/>
          <w:szCs w:val="24"/>
          <w:u w:val="none"/>
          <w:shd w:val="clear"/>
          <w:vertAlign w:val="baseline"/>
          <w:lang w:eastAsia="en-US"/>
        </w:rPr>
        <w:t>理财产品投资协议书</w:t>
      </w:r>
    </w:p>
    <w:p w14:paraId="7462E5B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1" w:beforeAutospacing="0" w:after="0" w:afterAutospacing="0" w:line="264" w:lineRule="auto"/>
        <w:ind w:left="3" w:right="34" w:firstLine="4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经南银理财有限责任公司（下称“</w:t>
      </w:r>
      <w:r>
        <w:rPr>
          <w:rFonts w:hint="eastAsia" w:ascii="方正黑体_GBK" w:hAnsi="方正黑体_GBK" w:eastAsia="方正黑体_GBK" w:cs="方正黑体_GBK"/>
          <w:b w:val="0"/>
          <w:i w:val="0"/>
          <w:caps w:val="0"/>
          <w:smallCaps w:val="0"/>
          <w:strike w:val="0"/>
          <w:dstrike w:val="0"/>
          <w:snapToGrid w:val="0"/>
          <w:vanish w:val="0"/>
          <w:color w:val="000000"/>
          <w:spacing w:val="-76"/>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8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”或“理财产品管理人”）与投资者（下</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5"/>
          <w:szCs w:val="15"/>
          <w:u w:val="none"/>
          <w:shd w:val="clear"/>
          <w:vertAlign w:val="baseline"/>
          <w:lang w:eastAsia="en-US"/>
        </w:rPr>
        <w:t>称“</w:t>
      </w:r>
      <w:r>
        <w:rPr>
          <w:rFonts w:hint="eastAsia" w:ascii="方正黑体_GBK" w:hAnsi="方正黑体_GBK" w:eastAsia="方正黑体_GBK" w:cs="方正黑体_GBK"/>
          <w:b w:val="0"/>
          <w:i w:val="0"/>
          <w:caps w:val="0"/>
          <w:smallCaps w:val="0"/>
          <w:strike w:val="0"/>
          <w:dstrike w:val="0"/>
          <w:snapToGrid w:val="0"/>
          <w:vanish w:val="0"/>
          <w:color w:val="000000"/>
          <w:spacing w:val="-84"/>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5"/>
          <w:szCs w:val="15"/>
          <w:u w:val="none"/>
          <w:shd w:val="clear"/>
          <w:vertAlign w:val="baseline"/>
          <w:lang w:eastAsia="en-US"/>
        </w:rPr>
        <w:t>乙方”）协商一致，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就乙方购买的对应期次理财产品投资事宜，达成如下协议：</w:t>
      </w:r>
    </w:p>
    <w:p w14:paraId="7F321D9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446"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一、重要提示</w:t>
      </w:r>
    </w:p>
    <w:p w14:paraId="12C8AC3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3" w:beforeAutospacing="0" w:after="0" w:afterAutospacing="0" w:line="264" w:lineRule="auto"/>
        <w:ind w:left="2" w:right="65"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5"/>
          <w:szCs w:val="15"/>
          <w:u w:val="none"/>
          <w:shd w:val="clear"/>
          <w:vertAlign w:val="baseline"/>
          <w:lang w:eastAsia="en-US"/>
        </w:rPr>
        <w:t>理财非存款、产品有风险、投资须谨慎。</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5"/>
          <w:szCs w:val="15"/>
          <w:u w:val="none"/>
          <w:shd w:val="clear"/>
          <w:vertAlign w:val="baseline"/>
          <w:lang w:eastAsia="en-US"/>
        </w:rPr>
        <w:t>理财产品面</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临的风险详见对应期次《理财产品风险揭示书》和《理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财产品说明书》的详细条款，乙方应仔细阅读并充分理解对应期次理财</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产品可能发生的风险。</w:t>
      </w:r>
    </w:p>
    <w:p w14:paraId="78E69F9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4" w:lineRule="auto"/>
        <w:ind w:left="0" w:right="39" w:firstLine="443"/>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本协议为理财产品销售文件不可分割之组成部分，乙方签署本协议（含电子渠道）视为已详细阅读过本</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5"/>
          <w:szCs w:val="15"/>
          <w:u w:val="none"/>
          <w:shd w:val="clear"/>
          <w:vertAlign w:val="baseline"/>
          <w:lang w:eastAsia="en-US"/>
        </w:rPr>
        <w:t>协议及完整理财产品完整销售文件并且充分理解本理财产品销售文件各项条款和潜在风险，</w:t>
      </w:r>
      <w:r>
        <w:rPr>
          <w:rFonts w:hint="eastAsia" w:ascii="方正黑体_GBK" w:hAnsi="方正黑体_GBK" w:eastAsia="方正黑体_GBK" w:cs="方正黑体_GBK"/>
          <w:b w:val="0"/>
          <w:i w:val="0"/>
          <w:caps w:val="0"/>
          <w:smallCaps w:val="0"/>
          <w:strike w:val="0"/>
          <w:dstrike w:val="0"/>
          <w:snapToGrid w:val="0"/>
          <w:vanish w:val="0"/>
          <w:color w:val="000000"/>
          <w:spacing w:val="-6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5"/>
          <w:szCs w:val="15"/>
          <w:u w:val="none"/>
          <w:shd w:val="clear"/>
          <w:vertAlign w:val="baseline"/>
          <w:lang w:eastAsia="en-US"/>
        </w:rPr>
        <w:t>自愿购买本理财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产品，同意、确认并遵守对应期次的《理财产品说明书》《理财产品风险揭示书》《理财产</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5"/>
          <w:szCs w:val="15"/>
          <w:u w:val="none"/>
          <w:shd w:val="clear"/>
          <w:vertAlign w:val="baseline"/>
          <w:lang w:eastAsia="en-US"/>
        </w:rPr>
        <w:t>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及《投资者权益须知》等完整理财产品销售文件中的各项条款。</w:t>
      </w:r>
    </w:p>
    <w:p w14:paraId="1D79E1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444"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二、双方权利与义务</w:t>
      </w:r>
    </w:p>
    <w:p w14:paraId="5B86A21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44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（一）甲方的权利与义务</w:t>
      </w:r>
    </w:p>
    <w:p w14:paraId="7B3EE4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4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1.甲方应当履行恪尽职守、勤勉尽责、诚实守信、有效管理的义务。</w:t>
      </w:r>
    </w:p>
    <w:p w14:paraId="27FDFAD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19" w:right="77" w:firstLine="42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2.按照法律法规及对应期次《理财产品说明书》约定的投资范围和权限内，甲方拥有</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管理和运用理财资金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5"/>
          <w:szCs w:val="15"/>
          <w:u w:val="none"/>
          <w:shd w:val="clear"/>
          <w:vertAlign w:val="baseline"/>
          <w:lang w:eastAsia="en-US"/>
        </w:rPr>
        <w:t>的权利。</w:t>
      </w:r>
    </w:p>
    <w:p w14:paraId="183A860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44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3.甲方应当按照对应期次《理财产品说明书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》的约定向乙方分配收益。</w:t>
      </w:r>
    </w:p>
    <w:p w14:paraId="01AEF64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4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4.甲方有权按照对应期次《理财产品说明书》的约</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定收取相应费用。</w:t>
      </w:r>
    </w:p>
    <w:p w14:paraId="5D753FA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1" w:right="0" w:firstLine="44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5.由于投资管理或者获取投资标的的需要，甲方有权决定以理财产品财产支</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付产品运作和清算中产生的其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他资金汇划费、结算费、交易手续费、注册登记费、信息披露费、账户服务费、审计费、律师费、投后管理费、</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项目推荐费、财务顾问费和《理财产品说明书》约定的其他应由理财产品承担的费用等，在实际发生时列支。</w:t>
      </w:r>
    </w:p>
    <w:p w14:paraId="43A9A67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1" w:right="77"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6.甲方作为理财产品管理人，全权负责理财产品资金的运用和理财产品资产的管</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理，有权参加与理财产品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所投资资产相关的所有会议，并对相关事项进行表决；甲方应代表乙方利益，按照法律法规和监管</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部门相关规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定对理财产品投资产生的风险资产进行多种方式的处置，包括但不限于转让、重组、债转股、资产</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证券化、催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收、抵债资产收取与处置、破产重整等；在理财产品运作过程中发生任何争议，甲方以管理人的名</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义代表理财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产品进行维权，包括但不限于提起诉讼/仲裁、申请保全/执行等，由此产生的费用由理财产品承担，在</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实际发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生时列支。</w:t>
      </w:r>
    </w:p>
    <w:p w14:paraId="1B835AA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4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7.甲方有权根据产品运作的需要选任必要的业务合作机构</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，并确定合作模式等相关内容。</w:t>
      </w:r>
    </w:p>
    <w:p w14:paraId="5BB5452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4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8.</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在本理财产品存续期内：</w:t>
      </w:r>
    </w:p>
    <w:p w14:paraId="12165FC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0" w:right="26" w:firstLine="447"/>
        <w:contextualSpacing w:val="0"/>
        <w:jc w:val="both"/>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zh-CN"/>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（1）若因国家法律法规、监管规定发生变化，甲方有权单方面对本理财产品的《理财产品</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《理财产品说明书》《理财产品风险揭示书》《投资者权益须知》《理财产品投资协议书》等相关销售文件</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进行修订，并进行信息披露。投资者在此同意，修订后的销售文件对投资者具有法律约束力</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zh-CN"/>
        </w:rPr>
        <w:t>。</w:t>
      </w:r>
    </w:p>
    <w:p w14:paraId="7341483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0" w:right="0" w:firstLine="446" w:firstLineChars="30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（2）若因市场情况等发生变化或是出于维护本理</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财产品正常运营或管理的需要，或基于甲方合理认定的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其他情形，且投资者无法发起赎回申请时，甲方有权单方面对本理财产品的销售文件进行修订，包括但不限</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于对本理财产品的投资范围、投资资产种类、投资比例或已约定的收</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费项目、条件、标准和方式等进行调整，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并通过短信及南银理财官网等渠道进行信息披露。此种情况下管理人可能开放赎回，具体以管理人届时信息</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披露的内容为准。投资者不同意信息披露内容的，可在信息披露中约定的时间内赎回本理财产品。若投资者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未在约定的时间内赎回全部份额或继续办理本理财产品说明书项下相关业务的，视同其接受调整内容、放弃</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赎回权并继续持有本理财产品。</w:t>
      </w:r>
    </w:p>
    <w:p w14:paraId="002EF99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4" w:lineRule="auto"/>
        <w:ind w:left="0" w:right="0"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9.投资者特此同意并授权甲方及销售机构有权按照法律法规规定，遵循正当、必要的原则，收集、使用</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投资者个人信息，包括但不限于根据法律法规规定、监管或有权机关要求、理财业务需要等采集、处理及使</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用投资者身份、持有理财产品、理财产品交易等信息，以及在办理与理财产品相关事项需要的情况下向服务</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机构及其他管理人或销售机构认为必要的业务合作机构提供投资者相关信息。甲方及销售机构保证信息采集、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处理及使用的安全性和合法性。</w:t>
      </w:r>
    </w:p>
    <w:p w14:paraId="38309EE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10.法律法规规定或理财产品销售文件约定的其它权利及义务。</w:t>
      </w:r>
    </w:p>
    <w:p w14:paraId="3B05DB0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4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（二）乙方的权利与义务</w:t>
      </w:r>
    </w:p>
    <w:p w14:paraId="0EE4FCB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1.乙方保证具有完全民事行为能力，有完全适当的资格与能力订立并履行本协议。</w:t>
      </w:r>
    </w:p>
    <w:p w14:paraId="5C66DA6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2" w:right="113"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2.乙方能够自行识别、判断和承担理财产品的相关风险；不存在法律法规、有权机关</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或主管机关禁止或限</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制购买理财产品的各种情形。乙方按其购买金额在对应期次理财协议中享有相应的权利，承</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担相应的义务和风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险。</w:t>
      </w:r>
    </w:p>
    <w:p w14:paraId="5D44B5F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8" w:right="116" w:firstLine="43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3.乙方自愿购买甲方管理的理财产品，接受甲方提供的投资理财服务。甲方</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向乙方提供的市场分析和预测</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（如有）仅供参考，乙方据此做出的任何决策均出于乙方</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自身的判断，甲方不承担任何责任。</w:t>
      </w:r>
    </w:p>
    <w:p w14:paraId="58BC0EF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13" w:right="113" w:firstLine="42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4.乙方已仔细阅读《投资者权益须知》《理财产品说明书》并清楚知晓其内容，接受并签署《</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理财产品风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险揭示书》《理财产品销售协议书》和本协议。</w:t>
      </w:r>
    </w:p>
    <w:p w14:paraId="63878C8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3" w:right="113" w:firstLine="4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5.乙方已充分知悉对应期次理财产品风险等级（该产品通过代理销售机构渠</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道销售的，理财产品评级应当</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以代理销售机构最终披露的评级结果为准</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并确定以相应理财资金购买对应期次理财产品，乙方</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承诺由此产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生的相关风险由其自身承担。</w:t>
      </w:r>
    </w:p>
    <w:p w14:paraId="03333EE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0" w:right="75" w:firstLine="44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6.乙方应当保证其理财资金为合法拥有的自有资金，不得使用贷款、发行债券等方式筹集的非自有资金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购买理财产品，不存在涉嫌洗钱、恶意逃避税收征收管理等违法违规行为，保证可提供资金来源合法的证明</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文件，配合甲方或销售机构为识别合格投资者等目的进行的尽职调查。</w:t>
      </w:r>
    </w:p>
    <w:p w14:paraId="3762B7E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3" w:beforeAutospacing="0" w:after="0" w:afterAutospacing="0" w:line="264" w:lineRule="auto"/>
        <w:ind w:left="0" w:right="38" w:firstLine="440" w:firstLineChars="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7.乙方保证遵守国家反洗钱法律、法规及相关政策要求，不从事涉及洗钱、恐怖融资</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、逃税、逃废债务、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套取现金等违法违规活动，积极配合甲方和销售机构开展投资者身份识别、交易记录保存、投资者身份及交</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易背景尽职调查、大额和可疑交易报告等各项反洗钱、反恐怖融资及非居民金融账户涉税信息尽职调查</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工作，</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甲方或销售机构发现或有合理理由怀疑乙方或其资金存在洗钱、恐怖融资、逃税等嫌疑，甲方有权提前终止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本协议，造成乙方损失的，甲方不承担责任。</w:t>
      </w:r>
    </w:p>
    <w:p w14:paraId="792A42B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1" w:right="38" w:firstLine="440"/>
        <w:contextualSpacing w:val="0"/>
        <w:jc w:val="left"/>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8</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乙方应确保其提供的所有资料真实、完整、合法、有效，如果有任何变更，乙方应及时通知甲方或销</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售机构并办理变更手续。如因乙方未及时通知甲方或销售机构并办理相应的变更手续，由此导致的一切后果</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由乙方承担。</w:t>
      </w:r>
    </w:p>
    <w:p w14:paraId="5917D2B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0" w:right="38" w:firstLine="458" w:firstLineChars="300"/>
        <w:contextualSpacing w:val="0"/>
        <w:jc w:val="left"/>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9.乙方通过电子渠道购买理财产品的，在此特别同意理财产品销售机构积极采取有效措施和技术手段完</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整客观记录营销推介、产品风险和关键信息提示、投资者确认和反馈等重点销售环节，确保能够满足回溯检</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查和核查取证的需要。</w:t>
      </w:r>
    </w:p>
    <w:p w14:paraId="60824A0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0" w:right="38" w:firstLine="440" w:firstLineChars="300"/>
        <w:contextualSpacing w:val="0"/>
        <w:jc w:val="left"/>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10.乙方对因购买、持有本理财产品而知悉的甲方及销售机构保密信息承担保密义务，乙方承诺不以任何</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方式向任何第三方披露甲方或销售机构的保密信息，法律法规另有规定的除外。</w:t>
      </w:r>
    </w:p>
    <w:p w14:paraId="4255A3F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0" w:right="38" w:firstLine="444" w:firstLineChars="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11.法律法规规定或理财产品销售文件约定的其它权利及义务。</w:t>
      </w:r>
    </w:p>
    <w:p w14:paraId="08C627E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40"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三、协议的生效和终止</w:t>
      </w:r>
    </w:p>
    <w:p w14:paraId="13E4C5D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1" w:right="78" w:firstLine="44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（一）本协议书以纸质书面形式订立的情况下，乙方为个人投资者</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的，本协议自乙方签名、成功缴纳购买</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资金并经甲方系统确认购买份额后成立并生效；乙方为机构投资者的，本协议自乙方法定代</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表人或授权代理人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签名或盖章并加盖公章或合同专用章、成功缴纳购买资金并经甲方系统确认购买</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份额后成立并生效。</w:t>
      </w:r>
    </w:p>
    <w:p w14:paraId="77B5228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1" w:right="76" w:firstLine="44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（二）本协议书以数据电文形式订立的，乙方应在电子渠道仔细阅读本</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协议的所有条款，对本协议条款的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含义及相应的法律后果应全部知晓并充分理解，同意接受本协议条款。本协议自乙方成功缴</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纳购买资金并经甲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方系统确认购买份额后成立并生效。</w:t>
      </w:r>
    </w:p>
    <w:p w14:paraId="57B587C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2" w:right="76" w:firstLine="444"/>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（三）乙方购买理财产品失败、甲方提前终止对应期次理财产品以及对</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应期次理财产品到期并结清后，本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协议自动终止。</w:t>
      </w:r>
    </w:p>
    <w:p w14:paraId="6873CB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61"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四、不可抗力及其他免责条款</w:t>
      </w:r>
    </w:p>
    <w:p w14:paraId="5057C65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3" w:beforeAutospacing="0" w:after="0" w:afterAutospacing="0" w:line="264" w:lineRule="auto"/>
        <w:ind w:left="0" w:right="0" w:firstLine="45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因法律法规及监管政策变化、自然灾害、战争</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等不能预见、不能避免、不能克服的不可抗力事件或系统故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障、通讯故障、投资市场停止交易等意外事件，导致甲方无法或延后履行本协议的有关义务，甲方不承担责任，</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但应以适当的方式通知乙方，并采取一切必要的补救措施以减少有关损失。由于国家的有关法律、法规、规章、</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政策的改变、紧急措施的出台而导致的风险，</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甲方不承担责任。</w:t>
      </w:r>
    </w:p>
    <w:p w14:paraId="3784BC5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4" w:lineRule="auto"/>
        <w:ind w:left="0" w:right="0" w:firstLine="44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非因甲方原因（包括但不限于理财产品投资者遗失理财产品销售文件、理财产品销售文件被盗用等原因）</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造成的损失，甲方不承担责任。</w:t>
      </w:r>
    </w:p>
    <w:p w14:paraId="3A43B0F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444"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五、争议解决</w:t>
      </w:r>
    </w:p>
    <w:p w14:paraId="4454666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0" w:right="78" w:firstLine="468"/>
        <w:contextualSpacing w:val="0"/>
        <w:jc w:val="both"/>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甲乙双方因履行本协议或与本协议有关的活动而产生的一切争议，应首先本着诚实信用原则通过友好协商</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解决；不能协商解决的，由甲方所在地人民法院诉讼解决。本协议适用中华人民共和国（为各</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项理财产品销售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文件之目的，不包括香港特别行政区、澳门特别行政区和</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台湾地区）法律。</w:t>
      </w:r>
    </w:p>
    <w:p w14:paraId="3E4FF33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3" w:beforeAutospacing="0" w:after="0" w:afterAutospacing="0" w:line="264" w:lineRule="auto"/>
        <w:ind w:left="1" w:right="33" w:firstLine="4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六、</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本协议未尽事宜，以《理财产品说明书》《理财产品风险揭示书》《理财</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产品销售协议书》及《投资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者权益须知》等销售文件的内容为准。</w:t>
      </w:r>
    </w:p>
    <w:p w14:paraId="7DC8DC6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val="en-US" w:eastAsia="en-US" w:bidi="ar-SA"/>
        </w:rPr>
      </w:pPr>
    </w:p>
    <w:p w14:paraId="70F4667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2" w:beforeAutospacing="0" w:after="0" w:afterAutospacing="0" w:line="264" w:lineRule="auto"/>
        <w:ind w:left="26" w:right="0" w:firstLine="41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请投资者在购买本理财产品前认真阅读以上条款，尤其是加粗的条款。如果投资者不同意本协议的任何</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内容，或者无法准确理解相关条款的解释，请不要进行后续操作。</w:t>
      </w:r>
    </w:p>
    <w:p w14:paraId="479F1A6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44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（以下无正文）</w:t>
      </w:r>
    </w:p>
    <w:p w14:paraId="5964A9E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val="en-US" w:eastAsia="en-US" w:bidi="ar-SA"/>
        </w:rPr>
      </w:pPr>
    </w:p>
    <w:p w14:paraId="01AD1C4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98"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val="en-US" w:eastAsia="en-US" w:bidi="ar-SA"/>
        </w:rPr>
      </w:pPr>
    </w:p>
    <w:p w14:paraId="7FA9BE5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2" w:beforeAutospacing="0" w:after="0" w:afterAutospacing="0" w:line="22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个人投资者（如适用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机构投资者（如适用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w:t>
      </w:r>
    </w:p>
    <w:p w14:paraId="31825B1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2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个人投资者</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签名或盖章）</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机构投资者</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公章或合同专用章）</w:t>
      </w:r>
    </w:p>
    <w:p w14:paraId="1608F0E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20" w:lineRule="auto"/>
        <w:ind w:left="32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年  月</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日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法定代表人或授权代理人</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签名或盖章）</w:t>
      </w:r>
    </w:p>
    <w:p w14:paraId="371519FE">
      <w:pPr>
        <w:keepNext w:val="0"/>
        <w:keepLines w:val="0"/>
        <w:pageBreakBefore w:val="0"/>
        <w:suppressLineNumbers w:val="0"/>
        <w:pBdr>
          <w:top w:val="none" w:sz="0" w:space="0"/>
          <w:left w:val="none" w:sz="0" w:space="0"/>
          <w:bottom w:val="none" w:sz="0" w:space="0"/>
          <w:right w:val="none" w:sz="0" w:space="0"/>
        </w:pBdr>
        <w:shd w:val="clear"/>
        <w:suppressAutoHyphens/>
        <w:kinsoku/>
        <w:wordWrap/>
        <w:overflowPunct/>
        <w:topLinePunct w:val="0"/>
        <w:autoSpaceDE/>
        <w:autoSpaceDN/>
        <w:bidi w:val="0"/>
        <w:adjustRightInd/>
        <w:snapToGrid/>
        <w:spacing w:before="0" w:beforeAutospacing="0" w:after="0" w:afterAutospacing="0" w:line="240" w:lineRule="auto"/>
        <w:ind w:left="0" w:right="0" w:firstLine="0"/>
        <w:contextualSpacing w:val="0"/>
        <w:textAlignment w:val="auto"/>
        <w:outlineLvl w:val="9"/>
        <w:rPr>
          <w:rFonts w:ascii="Calibri" w:hAnsi="Calibri" w:eastAsia="宋体"/>
          <w:b w:val="0"/>
          <w:i w:val="0"/>
          <w:caps w:val="0"/>
          <w:smallCaps w:val="0"/>
          <w:strike w:val="0"/>
          <w:dstrike w:val="0"/>
          <w:snapToGrid/>
          <w:vanish w:val="0"/>
          <w:spacing w:val="0"/>
          <w:w w:val="100"/>
          <w:position w:val="0"/>
          <w:szCs w:val="24"/>
          <w:u w:val="none"/>
          <w:shd w:val="clear"/>
          <w:vertAlign w:val="baseline"/>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年</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月</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5"/>
          <w:szCs w:val="15"/>
          <w:u w:val="none"/>
          <w:shd w:val="clear"/>
          <w:vertAlign w:val="baseline"/>
          <w:lang w:val="en-US" w:eastAsia="zh-CN"/>
        </w:rPr>
        <w:t xml:space="preserve"> 日</w:t>
      </w:r>
    </w:p>
    <w:p w14:paraId="28E5CE61">
      <w:pPr>
        <w:rPr>
          <w:rFonts w:hint="eastAsia"/>
          <w:lang w:val="en-US" w:eastAsia="zh-CN"/>
        </w:rPr>
      </w:pPr>
      <w:bookmarkStart w:id="0" w:name="_GoBack"/>
      <w:bookmarkEnd w:id="0"/>
    </w:p>
    <w:sectPr>
      <w:footerReference r:id="rId11" w:type="default"/>
      <w:pgSz w:w="11906" w:h="16839"/>
      <w:pgMar w:top="798" w:right="681" w:bottom="1066" w:left="728" w:header="0" w:footer="81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4E5DBD0-B090-4C4B-A487-B6D46E65D9D4}"/>
  </w:font>
  <w:font w:name="黑体">
    <w:panose1 w:val="02010609060101010101"/>
    <w:charset w:val="86"/>
    <w:family w:val="auto"/>
    <w:pitch w:val="default"/>
    <w:sig w:usb0="800002BF" w:usb1="38CF7CFA" w:usb2="00000016" w:usb3="00000000" w:csb0="00040001" w:csb1="00000000"/>
    <w:embedRegular r:id="rId2" w:fontKey="{A12738E8-4AE8-4940-97D9-67CA10F1C63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471E55E7-D31E-4459-B245-5141ADCFAC24}"/>
  </w:font>
  <w:font w:name="方正黑体_GBK">
    <w:panose1 w:val="02010600010101010101"/>
    <w:charset w:val="86"/>
    <w:family w:val="auto"/>
    <w:pitch w:val="default"/>
    <w:sig w:usb0="00000001" w:usb1="080E0000" w:usb2="00000000" w:usb3="00000000" w:csb0="00040000" w:csb1="00000000"/>
    <w:embedRegular r:id="rId4" w:fontKey="{273846F0-0AC3-489C-80F0-8170CB7A28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DB36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exact"/>
      <w:ind w:left="4013"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86D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exact"/>
      <w:ind w:left="4008"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6848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4013"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FDE7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5069"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F2DD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5069"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162F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5063"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EBE80">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0BE52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e7f4f848"/>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cbe16f5"/>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918aeb8"/>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3bd15b1e"/>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4c40a12e"/>
    <w:uiPriority w:val="0"/>
  </w:style>
  <w:style w:type="paragraph" w:customStyle="1" w:styleId="20">
    <w:name w:val="toc 1d6801a44"/>
    <w:basedOn w:val="15"/>
    <w:next w:val="1"/>
    <w:autoRedefine/>
    <w:uiPriority w:val="0"/>
  </w:style>
  <w:style w:type="paragraph" w:customStyle="1" w:styleId="21">
    <w:name w:val="toc 226e9b5d7"/>
    <w:basedOn w:val="15"/>
    <w:next w:val="1"/>
    <w:autoRedefine/>
    <w:uiPriority w:val="0"/>
    <w:pPr>
      <w:ind w:left="420"/>
    </w:pPr>
  </w:style>
  <w:style w:type="paragraph" w:customStyle="1" w:styleId="22">
    <w:name w:val="toc 330a61338"/>
    <w:basedOn w:val="15"/>
    <w:next w:val="1"/>
    <w:autoRedefine/>
    <w:uiPriority w:val="0"/>
    <w:pPr>
      <w:ind w:left="840"/>
    </w:pPr>
  </w:style>
  <w:style w:type="paragraph" w:customStyle="1" w:styleId="23">
    <w:name w:val="toc 44b60de26"/>
    <w:basedOn w:val="15"/>
    <w:next w:val="1"/>
    <w:autoRedefine/>
    <w:uiPriority w:val="0"/>
    <w:pPr>
      <w:ind w:left="1260"/>
    </w:pPr>
  </w:style>
  <w:style w:type="paragraph" w:customStyle="1" w:styleId="24">
    <w:name w:val="toc 534f87bad"/>
    <w:basedOn w:val="15"/>
    <w:next w:val="1"/>
    <w:autoRedefine/>
    <w:uiPriority w:val="0"/>
    <w:pPr>
      <w:ind w:left="1680"/>
    </w:pPr>
  </w:style>
  <w:style w:type="paragraph" w:customStyle="1" w:styleId="25">
    <w:name w:val="header9c927d14"/>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b708b0ad"/>
    <w:basedOn w:val="15"/>
    <w:uiPriority w:val="0"/>
    <w:pPr>
      <w:tabs>
        <w:tab w:val="center" w:pos="4153"/>
        <w:tab w:val="right" w:pos="8307"/>
      </w:tabs>
      <w:adjustRightInd/>
      <w:snapToGrid w:val="0"/>
      <w:contextualSpacing w:val="0"/>
      <w:jc w:val="left"/>
    </w:pPr>
    <w:rPr>
      <w:sz w:val="18"/>
    </w:rPr>
  </w:style>
  <w:style w:type="character" w:customStyle="1" w:styleId="27">
    <w:name w:val="Stronga13e1deb"/>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ea19332"/>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17fdcec4"/>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049ac371"/>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b4341e17"/>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c09c0a36"/>
    <w:qFormat/>
    <w:uiPriority w:val="0"/>
  </w:style>
  <w:style w:type="paragraph" w:customStyle="1" w:styleId="34">
    <w:name w:val="Normal Indenta24e5da0"/>
    <w:basedOn w:val="29"/>
    <w:qFormat/>
    <w:uiPriority w:val="0"/>
    <w:pPr>
      <w:ind w:firstLine="200" w:firstLineChars="200"/>
    </w:pPr>
  </w:style>
  <w:style w:type="paragraph" w:customStyle="1" w:styleId="35">
    <w:name w:val="toc 5c7d2f106"/>
    <w:basedOn w:val="29"/>
    <w:next w:val="1"/>
    <w:qFormat/>
    <w:uiPriority w:val="0"/>
    <w:pPr>
      <w:ind w:left="1680"/>
    </w:pPr>
  </w:style>
  <w:style w:type="paragraph" w:customStyle="1" w:styleId="36">
    <w:name w:val="toc 393f78f79"/>
    <w:basedOn w:val="29"/>
    <w:next w:val="1"/>
    <w:qFormat/>
    <w:uiPriority w:val="0"/>
    <w:pPr>
      <w:ind w:left="840"/>
    </w:pPr>
  </w:style>
  <w:style w:type="paragraph" w:customStyle="1" w:styleId="37">
    <w:name w:val="footer54f1db37"/>
    <w:basedOn w:val="29"/>
    <w:qFormat/>
    <w:uiPriority w:val="0"/>
    <w:pPr>
      <w:tabs>
        <w:tab w:val="center" w:pos="4153"/>
        <w:tab w:val="right" w:pos="8307"/>
      </w:tabs>
      <w:adjustRightInd/>
      <w:snapToGrid w:val="0"/>
      <w:contextualSpacing w:val="0"/>
      <w:jc w:val="left"/>
    </w:pPr>
    <w:rPr>
      <w:sz w:val="18"/>
    </w:rPr>
  </w:style>
  <w:style w:type="paragraph" w:customStyle="1" w:styleId="38">
    <w:name w:val="header5462a029"/>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a8a3e25f"/>
    <w:basedOn w:val="29"/>
    <w:next w:val="1"/>
    <w:qFormat/>
    <w:uiPriority w:val="0"/>
  </w:style>
  <w:style w:type="paragraph" w:customStyle="1" w:styleId="40">
    <w:name w:val="toc 4e4b28d77"/>
    <w:basedOn w:val="29"/>
    <w:next w:val="1"/>
    <w:qFormat/>
    <w:uiPriority w:val="0"/>
    <w:pPr>
      <w:ind w:left="1260"/>
    </w:pPr>
  </w:style>
  <w:style w:type="paragraph" w:customStyle="1" w:styleId="41">
    <w:name w:val="toc 222090dae"/>
    <w:basedOn w:val="29"/>
    <w:next w:val="1"/>
    <w:uiPriority w:val="0"/>
    <w:pPr>
      <w:ind w:left="420"/>
    </w:pPr>
  </w:style>
  <w:style w:type="paragraph" w:customStyle="1" w:styleId="42">
    <w:name w:val="Normal (Web)67186c59"/>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f7e10f75f7e10f7"/>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81c9664a81c9664a"/>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f79740f9f79740f9"/>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6a1da7cf6a1da7cf"/>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5609541056095410"/>
    <w:uiPriority w:val="0"/>
  </w:style>
  <w:style w:type="paragraph" w:customStyle="1" w:styleId="49">
    <w:name w:val="引文目录1305055e0305055e0"/>
    <w:basedOn w:val="44"/>
    <w:next w:val="1"/>
    <w:uiPriority w:val="0"/>
    <w:pPr>
      <w:ind w:left="200" w:leftChars="200"/>
    </w:pPr>
  </w:style>
  <w:style w:type="paragraph" w:customStyle="1" w:styleId="50">
    <w:name w:val="toc 57fac4ec67fac4ec6"/>
    <w:basedOn w:val="44"/>
    <w:next w:val="1"/>
    <w:uiPriority w:val="0"/>
    <w:pPr>
      <w:ind w:left="1680"/>
    </w:pPr>
  </w:style>
  <w:style w:type="paragraph" w:customStyle="1" w:styleId="51">
    <w:name w:val="toc 389b65eb189b65eb1"/>
    <w:basedOn w:val="44"/>
    <w:next w:val="1"/>
    <w:uiPriority w:val="0"/>
    <w:pPr>
      <w:ind w:left="840"/>
    </w:pPr>
  </w:style>
  <w:style w:type="paragraph" w:customStyle="1" w:styleId="52">
    <w:name w:val="footer6f3213516f321351"/>
    <w:basedOn w:val="44"/>
    <w:uiPriority w:val="0"/>
    <w:pPr>
      <w:tabs>
        <w:tab w:val="center" w:pos="4153"/>
        <w:tab w:val="right" w:pos="8307"/>
      </w:tabs>
      <w:adjustRightInd/>
      <w:snapToGrid w:val="0"/>
      <w:contextualSpacing w:val="0"/>
      <w:jc w:val="left"/>
    </w:pPr>
    <w:rPr>
      <w:sz w:val="18"/>
    </w:rPr>
  </w:style>
  <w:style w:type="paragraph" w:customStyle="1" w:styleId="53">
    <w:name w:val="headerf333007ff333007f"/>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9983eb869983eb86"/>
    <w:basedOn w:val="44"/>
    <w:next w:val="1"/>
    <w:uiPriority w:val="0"/>
  </w:style>
  <w:style w:type="paragraph" w:customStyle="1" w:styleId="55">
    <w:name w:val="toc 4d6d6e879d6d6e879"/>
    <w:basedOn w:val="44"/>
    <w:next w:val="1"/>
    <w:qFormat/>
    <w:uiPriority w:val="0"/>
    <w:pPr>
      <w:ind w:left="1260"/>
    </w:pPr>
  </w:style>
  <w:style w:type="paragraph" w:customStyle="1" w:styleId="56">
    <w:name w:val="toc 20259bc4d0259bc4d"/>
    <w:basedOn w:val="44"/>
    <w:next w:val="1"/>
    <w:qFormat/>
    <w:uiPriority w:val="0"/>
    <w:pPr>
      <w:ind w:left="420"/>
    </w:pPr>
  </w:style>
  <w:style w:type="paragraph" w:customStyle="1" w:styleId="57">
    <w:name w:val="列出段落16a46e6c66a46e6c6"/>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table" w:customStyle="1" w:styleId="5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23</Pages>
  <Words>23543</Words>
  <Characters>24134</Characters>
  <Lines>77</Lines>
  <Paragraphs>27</Paragraphs>
  <TotalTime>0</TotalTime>
  <ScaleCrop>false</ScaleCrop>
  <LinksUpToDate>false</LinksUpToDate>
  <CharactersWithSpaces>24311</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He.TT</cp:lastModifiedBy>
  <dcterms:modified xsi:type="dcterms:W3CDTF">2025-10-25T03:48:15Z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eyJoZGlkIjoiZmM2N2ZhZTRmZmYyMmE5Mjg5NWRiZmQ0NmFmZWNjNTEiLCJ1c2VySWQiOiIzNzgzMTQ0NjYifQ==</vt:lpwstr>
  </property>
</Properties>
</file>