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0DC33B">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0614B13F">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1E6FBEA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1"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4E61BCA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1"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30229AD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1"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16B5346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44327FC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5177C45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344950F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3C76B05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54502EB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5B33D52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0820F29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3446012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6D7F9FC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7E63B0E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3F0C270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573B644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74B2251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1D380F7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6528762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25F4401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0F7BAFE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1242FDB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21EF347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24043C2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3897D992">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22C214A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61B659AF">
      <w:pPr>
        <w:spacing w:line="200" w:lineRule="exact"/>
      </w:pPr>
      <w:r>
        <w:rPr>
          <w:rFonts w:ascii="方正黑体_GBK" w:hAnsi="方正黑体_GBK" w:eastAsia="方正黑体_GBK" w:cs="宋体"/>
          <w:b/>
          <w:sz w:val="13"/>
          <w:szCs w:val="20"/>
        </w:rPr>
        <w:t xml:space="preserve">    1.债券类资产投资风险</w:t>
      </w:r>
    </w:p>
    <w:p w14:paraId="4CDCF874">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4BDA4F49">
      <w:pPr>
        <w:spacing w:line="200" w:lineRule="exact"/>
      </w:pPr>
      <w:r>
        <w:rPr>
          <w:rFonts w:ascii="方正黑体_GBK" w:hAnsi="方正黑体_GBK" w:eastAsia="方正黑体_GBK" w:cs="宋体"/>
          <w:b/>
          <w:sz w:val="13"/>
          <w:szCs w:val="20"/>
        </w:rPr>
        <w:t xml:space="preserve">    2.非标准化债权类资产投资风险</w:t>
      </w:r>
    </w:p>
    <w:p w14:paraId="33AAAEA5">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57487BCD">
      <w:pPr>
        <w:spacing w:line="200" w:lineRule="exact"/>
      </w:pPr>
      <w:r>
        <w:rPr>
          <w:rFonts w:ascii="方正黑体_GBK" w:hAnsi="方正黑体_GBK" w:eastAsia="方正黑体_GBK" w:cs="宋体"/>
          <w:b/>
          <w:sz w:val="13"/>
          <w:szCs w:val="20"/>
        </w:rPr>
        <w:t xml:space="preserve">    3.资产管理产品投资风险</w:t>
      </w:r>
    </w:p>
    <w:p w14:paraId="66752169">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73327F4E">
      <w:pPr>
        <w:spacing w:line="200" w:lineRule="exact"/>
      </w:pPr>
      <w:r>
        <w:rPr>
          <w:rFonts w:ascii="方正黑体_GBK" w:hAnsi="方正黑体_GBK" w:eastAsia="方正黑体_GBK" w:cs="宋体"/>
          <w:b/>
          <w:sz w:val="13"/>
          <w:szCs w:val="20"/>
        </w:rPr>
        <w:t xml:space="preserve">    4.非标准化债权类资产无法投资的风险</w:t>
      </w:r>
    </w:p>
    <w:p w14:paraId="59C3F0B6">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63887EE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6BF8B6B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196天</w:t>
      </w:r>
      <w:r>
        <w:rPr>
          <w:rFonts w:hint="eastAsia" w:ascii="方正黑体_GBK" w:hAnsi="方正黑体_GBK" w:eastAsia="方正黑体_GBK"/>
          <w:b/>
          <w:bCs w:val="0"/>
          <w:vanish w:val="0"/>
          <w:color w:val="3D3D3D"/>
          <w:kern w:val="0"/>
          <w:sz w:val="13"/>
          <w:szCs w:val="13"/>
        </w:rPr>
        <w:t>。</w:t>
      </w:r>
    </w:p>
    <w:p w14:paraId="6DB488CC">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4C67D597">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1"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3E6DD3B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1"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6CD4A8B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2FBFD8B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77AA5E3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587D153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759FAA1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6A7D208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7D16796B">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1AAFC4A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59F8068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3029036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1694CBCB">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11EAD53D">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71D35B9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6FAF4BF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258E74D5">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3184B78E">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0CAA709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589D574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7C45038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08367B7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6531981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2B5D8DD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31A230D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3BD11E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07F71CE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04425C93">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2DBD930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667B43B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670131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154125E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0E8E5FE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6E999F8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34132E2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323F003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36D73A7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372E1B1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32C4ED1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CC4640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324F93F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C62F52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1"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0A677D83">
      <w:r>
        <w:rPr>
          <w:rFonts w:ascii="方正黑体_GBK" w:hAnsi="方正黑体_GBK" w:eastAsia="方正黑体_GBK"/>
        </w:rPr>
        <w:br w:type="page"/>
      </w:r>
    </w:p>
    <w:p w14:paraId="732A999D">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57533F61">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5E3E8D83">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72E5E3B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40F2B6B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181E492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南银理财珠联璧合鑫逸稳半年149期封闭式公募人民币理财产品</w:t>
            </w:r>
          </w:p>
        </w:tc>
      </w:tr>
      <w:tr w14:paraId="2AD8F2A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7EEAA05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798BDFA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22A39CA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4BACCF2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45F984A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7FF23E0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3353CB6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33D3310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ZZ700322500562</w:t>
            </w:r>
          </w:p>
        </w:tc>
      </w:tr>
      <w:tr w14:paraId="59E84E8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71D688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14A557F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Z7003225000361(投资者可依据该编码在中国理财网www.chinawealth.com.cn查询理财产品相关信息）</w:t>
            </w:r>
          </w:p>
        </w:tc>
      </w:tr>
      <w:tr w14:paraId="7A0166C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3CB441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4B647258">
            <w:pPr>
              <w:spacing w:line="200" w:lineRule="exact"/>
            </w:pPr>
            <w:r>
              <w:rPr>
                <w:rFonts w:ascii="方正黑体_GBK" w:hAnsi="方正黑体_GBK" w:eastAsia="方正黑体_GBK" w:cs="宋体"/>
                <w:sz w:val="18"/>
                <w:szCs w:val="18"/>
              </w:rPr>
              <w:t>A份额：Y70149</w:t>
            </w:r>
          </w:p>
          <w:p w14:paraId="2939713E">
            <w:pPr>
              <w:spacing w:line="200" w:lineRule="exact"/>
            </w:pPr>
            <w:r>
              <w:rPr>
                <w:rFonts w:ascii="方正黑体_GBK" w:hAnsi="方正黑体_GBK" w:eastAsia="方正黑体_GBK" w:cs="宋体"/>
                <w:sz w:val="18"/>
                <w:szCs w:val="18"/>
              </w:rPr>
              <w:t>B份额：Y71149</w:t>
            </w:r>
          </w:p>
          <w:p w14:paraId="18F659A4">
            <w:pPr>
              <w:spacing w:line="200" w:lineRule="exact"/>
            </w:pPr>
            <w:r>
              <w:rPr>
                <w:rFonts w:ascii="方正黑体_GBK" w:hAnsi="方正黑体_GBK" w:eastAsia="方正黑体_GBK" w:cs="宋体"/>
                <w:sz w:val="18"/>
                <w:szCs w:val="18"/>
              </w:rPr>
              <w:t>C份额：Y72149</w:t>
            </w:r>
          </w:p>
          <w:p w14:paraId="01F3F6A5">
            <w:pPr>
              <w:spacing w:line="200" w:lineRule="exact"/>
            </w:pPr>
            <w:r>
              <w:rPr>
                <w:rFonts w:ascii="方正黑体_GBK" w:hAnsi="方正黑体_GBK" w:eastAsia="方正黑体_GBK" w:cs="宋体"/>
                <w:sz w:val="18"/>
                <w:szCs w:val="18"/>
              </w:rPr>
              <w:t>D份额：Y73149</w:t>
            </w:r>
          </w:p>
          <w:p w14:paraId="1E357C5D">
            <w:pPr>
              <w:spacing w:line="200" w:lineRule="exact"/>
            </w:pPr>
            <w:r>
              <w:rPr>
                <w:rFonts w:ascii="方正黑体_GBK" w:hAnsi="方正黑体_GBK" w:eastAsia="方正黑体_GBK" w:cs="宋体"/>
                <w:sz w:val="18"/>
                <w:szCs w:val="18"/>
              </w:rPr>
              <w:t>F份额：Y75149</w:t>
            </w:r>
          </w:p>
          <w:p w14:paraId="64B13134">
            <w:pPr>
              <w:spacing w:line="200" w:lineRule="exact"/>
            </w:pPr>
            <w:r>
              <w:rPr>
                <w:rFonts w:ascii="方正黑体_GBK" w:hAnsi="方正黑体_GBK" w:eastAsia="方正黑体_GBK" w:cs="宋体"/>
                <w:sz w:val="18"/>
                <w:szCs w:val="18"/>
              </w:rPr>
              <w:t>G份额：Y76149</w:t>
            </w:r>
          </w:p>
          <w:p w14:paraId="0E6BF7D9">
            <w:pPr>
              <w:spacing w:line="200" w:lineRule="exact"/>
            </w:pPr>
            <w:r>
              <w:rPr>
                <w:rFonts w:ascii="方正黑体_GBK" w:hAnsi="方正黑体_GBK" w:eastAsia="方正黑体_GBK" w:cs="宋体"/>
                <w:sz w:val="18"/>
                <w:szCs w:val="18"/>
              </w:rPr>
              <w:t>H份额：Y77149</w:t>
            </w:r>
          </w:p>
          <w:p w14:paraId="2F045BE4">
            <w:pPr>
              <w:spacing w:line="200" w:lineRule="exact"/>
            </w:pPr>
            <w:r>
              <w:rPr>
                <w:rFonts w:ascii="方正黑体_GBK" w:hAnsi="方正黑体_GBK" w:eastAsia="方正黑体_GBK" w:cs="宋体"/>
                <w:sz w:val="18"/>
                <w:szCs w:val="18"/>
              </w:rPr>
              <w:t>J份额：Y79149</w:t>
            </w:r>
          </w:p>
          <w:p w14:paraId="1C06A0C3">
            <w:pPr>
              <w:spacing w:line="200" w:lineRule="exact"/>
            </w:pPr>
            <w:r>
              <w:rPr>
                <w:rFonts w:ascii="方正黑体_GBK" w:hAnsi="方正黑体_GBK" w:eastAsia="方正黑体_GBK" w:cs="宋体"/>
                <w:sz w:val="18"/>
                <w:szCs w:val="18"/>
              </w:rPr>
              <w:t>L份额：YB70149</w:t>
            </w:r>
          </w:p>
          <w:p w14:paraId="72934E40">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4802F35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1F9843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7394EDCC">
            <w:pPr>
              <w:spacing w:line="200" w:lineRule="exact"/>
            </w:pPr>
            <w:r>
              <w:rPr>
                <w:rFonts w:ascii="方正黑体_GBK" w:hAnsi="方正黑体_GBK" w:eastAsia="方正黑体_GBK" w:cs="宋体"/>
                <w:sz w:val="18"/>
                <w:szCs w:val="18"/>
              </w:rPr>
              <w:t>全国</w:t>
            </w:r>
          </w:p>
        </w:tc>
      </w:tr>
      <w:tr w14:paraId="54A9766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2130A9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7119F976">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032AF41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B1AF9E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31094AA5">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06C102F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7AE302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740B29E4">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7C575DD3">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08CD82E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AD9164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1A49F8B8">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7288CCDD">
            <w:pPr>
              <w:spacing w:line="200" w:lineRule="exact"/>
            </w:pPr>
            <w:r>
              <w:rPr>
                <w:rFonts w:ascii="方正黑体_GBK" w:hAnsi="方正黑体_GBK" w:eastAsia="方正黑体_GBK" w:cs="宋体"/>
                <w:sz w:val="18"/>
                <w:szCs w:val="18"/>
              </w:rPr>
              <w:t>A份额： 除B、C、D、F、G、H、J、L份额以外的所有客户（详见“销售机构”条款）。</w:t>
            </w:r>
          </w:p>
          <w:p w14:paraId="3ADA33F0">
            <w:pPr>
              <w:spacing w:line="200" w:lineRule="exact"/>
            </w:pPr>
            <w:r>
              <w:rPr>
                <w:rFonts w:ascii="方正黑体_GBK" w:hAnsi="方正黑体_GBK" w:eastAsia="方正黑体_GBK" w:cs="宋体"/>
                <w:sz w:val="18"/>
                <w:szCs w:val="18"/>
              </w:rPr>
              <w:t>B份额：南京银行股份有限公司(新客或新资金或代发客户 )、青岛银行股份有限公司( 私行客户)、徽商银行股份有限公司( 大众客群)、杭州银行股份有限公司( 大众客群)、温州银行股份有限公司、江苏张家港农村商业银行股份有限公司( 所有客户)、烟台银行股份有限公司(工会卡 )、浙江民泰商业银行股份有限公司、广州银行股份有限公司、江苏常熟农村商业银行股份有限公司(专属客户)、江苏苏州农村商业银行股份有限公司( 专属客户)、江苏江南农村商业银行股份有限公司(财富客户)、秦皇岛银行股份有限公司、齐鲁银行股份有限公司(政务服务中心支行开业专享)、甘肃银行股份有限公司、台州银行股份有限公司(普通客群)、天津农村商业银行股份有限公司(滨海分行专属)、云南红塔银行股份有限公司( 代发客户)、中原银行股份有限公司(县域客群专属)、桂林银行股份有限公司(常规客户)、石嘴山银行股份有限公司( 分行特供)、江苏淮安农村商业银行股份有限公司( 财富客户)、江苏镇江农村商业银行股份有限公司( 20万元起购)、江苏如皋农村商业银行股份有限公司(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财富客群)、江苏紫金农村商业银行股份有限公司、江苏沛县农村商业银行股份有限公司、江苏仪征农村商业银行股份有限公司(20万元起购 )、江苏海安农村商业银行股份有限公司。</w:t>
            </w:r>
          </w:p>
          <w:p w14:paraId="1C65C7D7">
            <w:pPr>
              <w:spacing w:line="200" w:lineRule="exact"/>
            </w:pPr>
            <w:r>
              <w:rPr>
                <w:rFonts w:ascii="方正黑体_GBK" w:hAnsi="方正黑体_GBK" w:eastAsia="方正黑体_GBK" w:cs="宋体"/>
                <w:sz w:val="18"/>
                <w:szCs w:val="18"/>
              </w:rPr>
              <w:t>C份额：徽商银行股份有限公司(特定分行专享)、杭州银行股份有限公司( 私行客群)、四川天府银行股份有限公司( 新客新资金客户)、江苏张家港农村商业银行股份有限公司(特定客户)、烟台银行股份有限公司( 特邀客户)、江苏江南农村商业银行股份有限公司(私享客户)、蒙商银行股份有限公司(特邀客户)、长沙银行股份有限公司、郑州银行股份有限公司、吉林银行股份有限公司、日照银行股份有限公司、泰安银行股份有限公司、齐鲁银行股份有限公司(特邀客户 )、台州银行股份有限公司( 新客专享)、天津农村商业银行股份有限公司(军人客户)、山西银行股份有限公司(10万元起购)、云南红塔银行股份有限公司( 财富客户)、兰州银行股份有限公司、桂林银行股份有限公司( 特供客户)、江苏泰兴农村商业银行股份有限公司、江苏响水农村商业银行股份有限公司(起点金额50万)、江苏靖江农村商业银行股份有限公司、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仪征农村商业银行股份有限公司(50万元起购 )。</w:t>
            </w:r>
          </w:p>
          <w:p w14:paraId="3F8C33EA">
            <w:pPr>
              <w:spacing w:line="200" w:lineRule="exact"/>
            </w:pPr>
            <w:r>
              <w:rPr>
                <w:rFonts w:ascii="方正黑体_GBK" w:hAnsi="方正黑体_GBK" w:eastAsia="方正黑体_GBK" w:cs="宋体"/>
                <w:sz w:val="18"/>
                <w:szCs w:val="18"/>
              </w:rPr>
              <w:t>D份额：天津农村商业银行股份有限公司( 新客户)。</w:t>
            </w:r>
          </w:p>
          <w:p w14:paraId="75C771E4">
            <w:pPr>
              <w:spacing w:line="200" w:lineRule="exact"/>
            </w:pPr>
            <w:r>
              <w:rPr>
                <w:rFonts w:ascii="方正黑体_GBK" w:hAnsi="方正黑体_GBK" w:eastAsia="方正黑体_GBK" w:cs="宋体"/>
                <w:sz w:val="18"/>
                <w:szCs w:val="18"/>
              </w:rPr>
              <w:t>F份额：兴业银行股份有限公司(普通客户)。</w:t>
            </w:r>
          </w:p>
          <w:p w14:paraId="06F497DE">
            <w:pPr>
              <w:spacing w:line="200" w:lineRule="exact"/>
            </w:pPr>
            <w:r>
              <w:rPr>
                <w:rFonts w:ascii="方正黑体_GBK" w:hAnsi="方正黑体_GBK" w:eastAsia="方正黑体_GBK" w:cs="宋体"/>
                <w:sz w:val="18"/>
                <w:szCs w:val="18"/>
              </w:rPr>
              <w:t>G份额：兴业银行股份有限公司( 新客户)。</w:t>
            </w:r>
          </w:p>
          <w:p w14:paraId="676EFE3B">
            <w:pPr>
              <w:spacing w:line="200" w:lineRule="exact"/>
            </w:pPr>
            <w:r>
              <w:rPr>
                <w:rFonts w:ascii="方正黑体_GBK" w:hAnsi="方正黑体_GBK" w:eastAsia="方正黑体_GBK" w:cs="宋体"/>
                <w:sz w:val="18"/>
                <w:szCs w:val="18"/>
              </w:rPr>
              <w:t>H份额：广发银行股份有限公司所有个人客户。</w:t>
            </w:r>
          </w:p>
          <w:p w14:paraId="4FB8FF1C">
            <w:pPr>
              <w:spacing w:line="200" w:lineRule="exact"/>
            </w:pPr>
            <w:r>
              <w:rPr>
                <w:rFonts w:ascii="方正黑体_GBK" w:hAnsi="方正黑体_GBK" w:eastAsia="方正黑体_GBK" w:cs="宋体"/>
                <w:sz w:val="18"/>
                <w:szCs w:val="18"/>
              </w:rPr>
              <w:t>J份额：昆山鹿城村镇银行股份有限公司。</w:t>
            </w:r>
          </w:p>
          <w:p w14:paraId="5F912824">
            <w:pPr>
              <w:spacing w:line="200" w:lineRule="exact"/>
            </w:pPr>
            <w:r>
              <w:rPr>
                <w:rFonts w:ascii="方正黑体_GBK" w:hAnsi="方正黑体_GBK" w:eastAsia="方正黑体_GBK" w:cs="宋体"/>
                <w:sz w:val="18"/>
                <w:szCs w:val="18"/>
              </w:rPr>
              <w:t>L份额：江苏江南农村商业银行股份有限公司(高净值客户专属份额)、天津农村商业银行股份有限公司( 私行客群)、江苏扬州农村商业银行股份有限公司( 公司客户)。</w:t>
            </w:r>
          </w:p>
          <w:p w14:paraId="0E18EC39">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3A9B226C">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3CF8C3C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B85846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0B76C498">
            <w:pPr>
              <w:spacing w:line="200" w:lineRule="exact"/>
            </w:pPr>
            <w:r>
              <w:rPr>
                <w:rFonts w:ascii="方正黑体_GBK" w:hAnsi="方正黑体_GBK" w:eastAsia="方正黑体_GBK" w:cs="宋体"/>
                <w:sz w:val="18"/>
                <w:szCs w:val="18"/>
              </w:rPr>
              <w:t>A份额/B份额/C份额/D份额/F份额/G份额/J份额/L份额：</w:t>
            </w:r>
          </w:p>
          <w:p w14:paraId="5789E332">
            <w:pPr>
              <w:spacing w:line="200" w:lineRule="exact"/>
            </w:pPr>
            <w:r>
              <w:rPr>
                <w:rFonts w:ascii="方正黑体_GBK" w:hAnsi="方正黑体_GBK" w:eastAsia="方正黑体_GBK" w:cs="宋体"/>
                <w:sz w:val="18"/>
                <w:szCs w:val="18"/>
              </w:rPr>
              <w:t>个人投资者投资起点金额1元人民币，以1元的整数倍递增；</w:t>
            </w:r>
          </w:p>
          <w:p w14:paraId="4CE2B486">
            <w:pPr>
              <w:spacing w:line="200" w:lineRule="exact"/>
            </w:pPr>
            <w:r>
              <w:rPr>
                <w:rFonts w:ascii="方正黑体_GBK" w:hAnsi="方正黑体_GBK" w:eastAsia="方正黑体_GBK" w:cs="宋体"/>
                <w:sz w:val="18"/>
                <w:szCs w:val="18"/>
              </w:rPr>
              <w:t>机构投资者投资起点金额1元人民币，以1元的整数倍递增；</w:t>
            </w:r>
          </w:p>
          <w:p w14:paraId="27554C24">
            <w:pPr>
              <w:spacing w:line="200" w:lineRule="exact"/>
            </w:pPr>
            <w:r>
              <w:rPr>
                <w:rFonts w:ascii="方正黑体_GBK" w:hAnsi="方正黑体_GBK" w:eastAsia="方正黑体_GBK" w:cs="宋体"/>
                <w:sz w:val="18"/>
                <w:szCs w:val="18"/>
              </w:rPr>
              <w:t>H份额：</w:t>
            </w:r>
          </w:p>
          <w:p w14:paraId="7C78B13F">
            <w:pPr>
              <w:spacing w:line="200" w:lineRule="exact"/>
            </w:pPr>
            <w:r>
              <w:rPr>
                <w:rFonts w:ascii="方正黑体_GBK" w:hAnsi="方正黑体_GBK" w:eastAsia="方正黑体_GBK" w:cs="宋体"/>
                <w:sz w:val="18"/>
                <w:szCs w:val="18"/>
              </w:rPr>
              <w:t>个人投资者投资起点金额1元人民币，以1元的整数倍递增；</w:t>
            </w:r>
          </w:p>
          <w:p w14:paraId="3B8F3094">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174ADB22">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099EE56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CE72587">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1001F461">
            <w:pPr>
              <w:spacing w:line="200" w:lineRule="exact"/>
            </w:pPr>
            <w:r>
              <w:rPr>
                <w:rFonts w:ascii="方正黑体_GBK" w:hAnsi="方正黑体_GBK" w:eastAsia="方正黑体_GBK" w:cs="宋体"/>
                <w:sz w:val="18"/>
                <w:szCs w:val="18"/>
              </w:rPr>
              <w:t>A份额/B份额/C份额/D份额/F份额/G份额/H份额/J份额/L份额：</w:t>
            </w:r>
          </w:p>
          <w:p w14:paraId="0B71E153">
            <w:pPr>
              <w:spacing w:line="200" w:lineRule="exact"/>
            </w:pPr>
            <w:r>
              <w:rPr>
                <w:rFonts w:ascii="方正黑体_GBK" w:hAnsi="方正黑体_GBK" w:eastAsia="方正黑体_GBK" w:cs="宋体"/>
                <w:sz w:val="18"/>
                <w:szCs w:val="18"/>
              </w:rPr>
              <w:t>暂不设置单个投资者持有金额上限；</w:t>
            </w:r>
          </w:p>
          <w:p w14:paraId="2996B036">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417BC696">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1AD4800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3A3642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33FB37CB">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14E40455">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586EC9F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D10C2A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6F860EBF">
            <w:pPr>
              <w:spacing w:line="200" w:lineRule="exact"/>
            </w:pPr>
            <w:r>
              <w:rPr>
                <w:rFonts w:ascii="方正黑体_GBK" w:hAnsi="方正黑体_GBK" w:eastAsia="方正黑体_GBK" w:cs="宋体"/>
                <w:color w:val="000000"/>
                <w:sz w:val="18"/>
                <w:szCs w:val="18"/>
              </w:rPr>
              <w:t>2025年10月29日 09:00—2025年11月04日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36F54AD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EBF8F82">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528E7877">
            <w:pPr>
              <w:spacing w:line="200" w:lineRule="exact"/>
            </w:pPr>
            <w:r>
              <w:rPr>
                <w:rFonts w:ascii="方正黑体_GBK" w:hAnsi="方正黑体_GBK" w:eastAsia="方正黑体_GBK" w:cs="宋体"/>
                <w:sz w:val="18"/>
                <w:szCs w:val="18"/>
              </w:rPr>
              <w:t>认购份额=确认认购金额/1。（认购份额以去尾法保留两位小数）</w:t>
            </w:r>
          </w:p>
        </w:tc>
      </w:tr>
      <w:tr w14:paraId="413BF88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8CCA76D">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4D2C4F61">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50EF814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E23156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79E3724D">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2025年11月05日</w:t>
            </w:r>
          </w:p>
        </w:tc>
      </w:tr>
      <w:tr w14:paraId="2A5C2ED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5A814D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7C61D9F0">
            <w:pPr>
              <w:spacing w:line="200" w:lineRule="exact"/>
            </w:pPr>
            <w:r>
              <w:rPr>
                <w:rFonts w:ascii="方正黑体_GBK" w:hAnsi="方正黑体_GBK" w:eastAsia="方正黑体_GBK" w:cs="宋体"/>
                <w:sz w:val="18"/>
                <w:szCs w:val="18"/>
              </w:rPr>
              <w:t>2025年11月05日—实际到期日（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196天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35BBB3E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A46FBC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5C3E2F4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2026年05月20日</w:t>
            </w:r>
          </w:p>
        </w:tc>
      </w:tr>
      <w:tr w14:paraId="55C044A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AD4D1A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590E267E">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2F1E009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30CC77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5BB296E3">
            <w:pPr>
              <w:spacing w:line="200" w:lineRule="exact"/>
            </w:pPr>
            <w:r>
              <w:rPr>
                <w:rFonts w:ascii="方正黑体_GBK" w:hAnsi="方正黑体_GBK" w:eastAsia="方正黑体_GBK" w:cs="宋体"/>
                <w:sz w:val="18"/>
                <w:szCs w:val="18"/>
              </w:rPr>
              <w:t>本理财产品存续期间不进行分红。</w:t>
            </w:r>
          </w:p>
          <w:p w14:paraId="3A2A5411">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096CE4C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C9AFE9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0AE1649F">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12C1B68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E6D734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49C72CAA">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4EFAFE80">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58701774">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38CDBB72">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637D61DC">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0891546C">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75905E2F">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2AD8435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BB7C9C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686FF848">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575762C0">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4AEB418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D37FC2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1B50944F">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737ED8D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7C354B">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28B05428">
            <w:pPr>
              <w:spacing w:line="200" w:lineRule="exact"/>
            </w:pPr>
            <w:r>
              <w:rPr>
                <w:rFonts w:ascii="方正黑体_GBK" w:hAnsi="方正黑体_GBK" w:eastAsia="方正黑体_GBK" w:cs="宋体"/>
                <w:b/>
                <w:sz w:val="18"/>
                <w:szCs w:val="18"/>
              </w:rPr>
              <w:t>本理财产品拟投资以下备选非标准化债权类资产：</w:t>
            </w:r>
          </w:p>
          <w:p w14:paraId="6FE0BEFA">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784B3AFE">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722DC6AE">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45B98CAC">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2471A8D4">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14:paraId="1C4D4C3D">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27B00513">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571F7C58">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14:paraId="3DA6AC35">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14:paraId="0DE040EC">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14:paraId="0304AFFF">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14:paraId="6A9EE104">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12.信托贷款：资产类型为信托公司设立的资金信托计划，底层资产为抖音及信托公司双重审核、信托公司自主风控后发放的“放心借”贷款资产，资产到期日不超过理财产品到期日。</w:t>
            </w:r>
          </w:p>
          <w:p w14:paraId="05100309">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14:paraId="1AEA4989">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14:paraId="1EA9649B">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6425F856">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481F2BEE">
            <w:pPr>
              <w:spacing w:line="200" w:lineRule="exact"/>
            </w:pPr>
            <w:r>
              <w:rPr>
                <w:rFonts w:ascii="方正黑体_GBK" w:hAnsi="方正黑体_GBK" w:eastAsia="方正黑体_GBK" w:cs="宋体"/>
                <w:b/>
                <w:sz w:val="18"/>
                <w:szCs w:val="18"/>
              </w:rPr>
              <w:t>以上资产剩余期限均不超过产品期限。</w:t>
            </w:r>
          </w:p>
          <w:p w14:paraId="0F97D11B">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1DE24D5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1917B1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43D22CF2">
            <w:pPr>
              <w:spacing w:line="200" w:lineRule="exact"/>
            </w:pPr>
            <w:r>
              <w:rPr>
                <w:rFonts w:ascii="方正黑体_GBK" w:hAnsi="方正黑体_GBK" w:eastAsia="方正黑体_GBK" w:cs="宋体"/>
                <w:sz w:val="18"/>
                <w:szCs w:val="18"/>
              </w:rPr>
              <w:t>A份额：业绩比较基准为2.13%(年化)。</w:t>
            </w:r>
          </w:p>
          <w:p w14:paraId="1819CEAE">
            <w:pPr>
              <w:spacing w:line="200" w:lineRule="exact"/>
            </w:pPr>
            <w:r>
              <w:rPr>
                <w:rFonts w:ascii="方正黑体_GBK" w:hAnsi="方正黑体_GBK" w:eastAsia="方正黑体_GBK" w:cs="宋体"/>
                <w:sz w:val="18"/>
                <w:szCs w:val="18"/>
              </w:rPr>
              <w:t>B份额：业绩比较基准为2.23%(年化)。</w:t>
            </w:r>
          </w:p>
          <w:p w14:paraId="40ECF6E8">
            <w:pPr>
              <w:spacing w:line="200" w:lineRule="exact"/>
            </w:pPr>
            <w:r>
              <w:rPr>
                <w:rFonts w:ascii="方正黑体_GBK" w:hAnsi="方正黑体_GBK" w:eastAsia="方正黑体_GBK" w:cs="宋体"/>
                <w:sz w:val="18"/>
                <w:szCs w:val="18"/>
              </w:rPr>
              <w:t>C份额：业绩比较基准为2.33%(年化)。</w:t>
            </w:r>
          </w:p>
          <w:p w14:paraId="4EE8B756">
            <w:pPr>
              <w:spacing w:line="200" w:lineRule="exact"/>
            </w:pPr>
            <w:r>
              <w:rPr>
                <w:rFonts w:ascii="方正黑体_GBK" w:hAnsi="方正黑体_GBK" w:eastAsia="方正黑体_GBK" w:cs="宋体"/>
                <w:sz w:val="18"/>
                <w:szCs w:val="18"/>
              </w:rPr>
              <w:t>D份额：业绩比较基准为2.43%(年化)。</w:t>
            </w:r>
          </w:p>
          <w:p w14:paraId="7F200272">
            <w:pPr>
              <w:spacing w:line="200" w:lineRule="exact"/>
            </w:pPr>
            <w:r>
              <w:rPr>
                <w:rFonts w:ascii="方正黑体_GBK" w:hAnsi="方正黑体_GBK" w:eastAsia="方正黑体_GBK" w:cs="宋体"/>
                <w:sz w:val="18"/>
                <w:szCs w:val="18"/>
              </w:rPr>
              <w:t>F份额：业绩比较基准为2.18%(年化)。</w:t>
            </w:r>
          </w:p>
          <w:p w14:paraId="6294E9B6">
            <w:pPr>
              <w:spacing w:line="200" w:lineRule="exact"/>
            </w:pPr>
            <w:r>
              <w:rPr>
                <w:rFonts w:ascii="方正黑体_GBK" w:hAnsi="方正黑体_GBK" w:eastAsia="方正黑体_GBK" w:cs="宋体"/>
                <w:sz w:val="18"/>
                <w:szCs w:val="18"/>
              </w:rPr>
              <w:t>G份额：业绩比较基准为2.23%(年化)。</w:t>
            </w:r>
          </w:p>
          <w:p w14:paraId="0C077888">
            <w:pPr>
              <w:spacing w:line="200" w:lineRule="exact"/>
            </w:pPr>
            <w:r>
              <w:rPr>
                <w:rFonts w:ascii="方正黑体_GBK" w:hAnsi="方正黑体_GBK" w:eastAsia="方正黑体_GBK" w:cs="宋体"/>
                <w:sz w:val="18"/>
                <w:szCs w:val="18"/>
              </w:rPr>
              <w:t>H份额：业绩比较基准为2.23%(年化)。</w:t>
            </w:r>
          </w:p>
          <w:p w14:paraId="49781EAB">
            <w:pPr>
              <w:spacing w:line="200" w:lineRule="exact"/>
            </w:pPr>
            <w:r>
              <w:rPr>
                <w:rFonts w:ascii="方正黑体_GBK" w:hAnsi="方正黑体_GBK" w:eastAsia="方正黑体_GBK" w:cs="宋体"/>
                <w:sz w:val="18"/>
                <w:szCs w:val="18"/>
              </w:rPr>
              <w:t>J份额：业绩比较基准为2.13%(年化)。</w:t>
            </w:r>
          </w:p>
          <w:p w14:paraId="7042CB5F">
            <w:pPr>
              <w:spacing w:line="200" w:lineRule="exact"/>
            </w:pPr>
            <w:r>
              <w:rPr>
                <w:rFonts w:ascii="方正黑体_GBK" w:hAnsi="方正黑体_GBK" w:eastAsia="方正黑体_GBK" w:cs="宋体"/>
                <w:sz w:val="18"/>
                <w:szCs w:val="18"/>
              </w:rPr>
              <w:t>L份额：业绩比较基准为2.38%(年化)。</w:t>
            </w:r>
          </w:p>
          <w:p w14:paraId="672F2BAA">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44061B33">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0D9D1BE7">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78470AA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8A6859E">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41AEB3F1">
            <w:pPr>
              <w:spacing w:line="200" w:lineRule="exact"/>
            </w:pPr>
            <w:r>
              <w:rPr>
                <w:rFonts w:ascii="方正黑体_GBK" w:hAnsi="方正黑体_GBK" w:eastAsia="方正黑体_GBK" w:cs="宋体"/>
                <w:b/>
                <w:sz w:val="18"/>
                <w:szCs w:val="18"/>
              </w:rPr>
              <w:t>认/申购费：本理财产品暂不收取认/申购费。</w:t>
            </w:r>
          </w:p>
          <w:p w14:paraId="6408FAD2">
            <w:pPr>
              <w:spacing w:line="200" w:lineRule="exact"/>
            </w:pPr>
            <w:r>
              <w:rPr>
                <w:rFonts w:ascii="方正黑体_GBK" w:hAnsi="方正黑体_GBK" w:eastAsia="方正黑体_GBK" w:cs="宋体"/>
                <w:b/>
                <w:sz w:val="18"/>
                <w:szCs w:val="18"/>
              </w:rPr>
              <w:t>赎回费：本理财产品暂不收取赎回费。</w:t>
            </w:r>
          </w:p>
          <w:p w14:paraId="7423C30A">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5050624F">
            <w:pPr>
              <w:spacing w:line="200" w:lineRule="exact"/>
            </w:pPr>
            <w:r>
              <w:rPr>
                <w:rFonts w:ascii="方正黑体_GBK" w:hAnsi="方正黑体_GBK" w:eastAsia="方正黑体_GBK" w:cs="宋体"/>
                <w:b/>
                <w:sz w:val="18"/>
                <w:szCs w:val="18"/>
              </w:rPr>
              <w:t>A份额：销售费年化0.2%</w:t>
            </w:r>
          </w:p>
          <w:p w14:paraId="041C3770">
            <w:pPr>
              <w:spacing w:line="200" w:lineRule="exact"/>
            </w:pPr>
            <w:r>
              <w:rPr>
                <w:rFonts w:ascii="方正黑体_GBK" w:hAnsi="方正黑体_GBK" w:eastAsia="方正黑体_GBK" w:cs="宋体"/>
                <w:b/>
                <w:sz w:val="18"/>
                <w:szCs w:val="18"/>
              </w:rPr>
              <w:t>B份额：销售费年化0.15%</w:t>
            </w:r>
          </w:p>
          <w:p w14:paraId="1F6F3030">
            <w:pPr>
              <w:spacing w:line="200" w:lineRule="exact"/>
            </w:pPr>
            <w:r>
              <w:rPr>
                <w:rFonts w:ascii="方正黑体_GBK" w:hAnsi="方正黑体_GBK" w:eastAsia="方正黑体_GBK" w:cs="宋体"/>
                <w:b/>
                <w:sz w:val="18"/>
                <w:szCs w:val="18"/>
              </w:rPr>
              <w:t>C份额：销售费年化0.05%</w:t>
            </w:r>
          </w:p>
          <w:p w14:paraId="0B19F396">
            <w:pPr>
              <w:spacing w:line="200" w:lineRule="exact"/>
            </w:pPr>
            <w:r>
              <w:rPr>
                <w:rFonts w:ascii="方正黑体_GBK" w:hAnsi="方正黑体_GBK" w:eastAsia="方正黑体_GBK" w:cs="宋体"/>
                <w:b/>
                <w:sz w:val="18"/>
                <w:szCs w:val="18"/>
              </w:rPr>
              <w:t>D份额：销售费年化0%</w:t>
            </w:r>
          </w:p>
          <w:p w14:paraId="640CBD24">
            <w:pPr>
              <w:spacing w:line="200" w:lineRule="exact"/>
            </w:pPr>
            <w:r>
              <w:rPr>
                <w:rFonts w:ascii="方正黑体_GBK" w:hAnsi="方正黑体_GBK" w:eastAsia="方正黑体_GBK" w:cs="宋体"/>
                <w:b/>
                <w:sz w:val="18"/>
                <w:szCs w:val="18"/>
              </w:rPr>
              <w:t>F份额：销售费年化0.25%</w:t>
            </w:r>
          </w:p>
          <w:p w14:paraId="05510104">
            <w:pPr>
              <w:spacing w:line="200" w:lineRule="exact"/>
            </w:pPr>
            <w:r>
              <w:rPr>
                <w:rFonts w:ascii="方正黑体_GBK" w:hAnsi="方正黑体_GBK" w:eastAsia="方正黑体_GBK" w:cs="宋体"/>
                <w:b/>
                <w:sz w:val="18"/>
                <w:szCs w:val="18"/>
              </w:rPr>
              <w:t>G份额：销售费年化0.2%</w:t>
            </w:r>
          </w:p>
          <w:p w14:paraId="7BD8624A">
            <w:pPr>
              <w:spacing w:line="200" w:lineRule="exact"/>
            </w:pPr>
            <w:r>
              <w:rPr>
                <w:rFonts w:ascii="方正黑体_GBK" w:hAnsi="方正黑体_GBK" w:eastAsia="方正黑体_GBK" w:cs="宋体"/>
                <w:b/>
                <w:sz w:val="18"/>
                <w:szCs w:val="18"/>
              </w:rPr>
              <w:t>H份额：销售费年化0.15%</w:t>
            </w:r>
          </w:p>
          <w:p w14:paraId="256BC3B3">
            <w:pPr>
              <w:spacing w:line="200" w:lineRule="exact"/>
            </w:pPr>
            <w:r>
              <w:rPr>
                <w:rFonts w:ascii="方正黑体_GBK" w:hAnsi="方正黑体_GBK" w:eastAsia="方正黑体_GBK" w:cs="宋体"/>
                <w:b/>
                <w:sz w:val="18"/>
                <w:szCs w:val="18"/>
              </w:rPr>
              <w:t>J份额：销售费年化0.2%</w:t>
            </w:r>
          </w:p>
          <w:p w14:paraId="5764BC7F">
            <w:pPr>
              <w:spacing w:line="200" w:lineRule="exact"/>
            </w:pPr>
            <w:r>
              <w:rPr>
                <w:rFonts w:ascii="方正黑体_GBK" w:hAnsi="方正黑体_GBK" w:eastAsia="方正黑体_GBK" w:cs="宋体"/>
                <w:b/>
                <w:sz w:val="18"/>
                <w:szCs w:val="18"/>
              </w:rPr>
              <w:t>L份额：销售费年化0.05%</w:t>
            </w:r>
          </w:p>
          <w:p w14:paraId="6AA93907">
            <w:pPr>
              <w:spacing w:line="200" w:lineRule="exact"/>
            </w:pPr>
            <w:r>
              <w:rPr>
                <w:rFonts w:ascii="方正黑体_GBK" w:hAnsi="方正黑体_GBK" w:eastAsia="方正黑体_GBK" w:cs="宋体"/>
                <w:b/>
                <w:sz w:val="18"/>
                <w:szCs w:val="18"/>
              </w:rPr>
              <w:t>每日计提的销售费=前一日理财产品资产净值×年化销售费率÷365</w:t>
            </w:r>
          </w:p>
          <w:p w14:paraId="48754124">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40BAC5F0">
            <w:pPr>
              <w:spacing w:line="200" w:lineRule="exact"/>
            </w:pPr>
            <w:r>
              <w:rPr>
                <w:rFonts w:ascii="方正黑体_GBK" w:hAnsi="方正黑体_GBK" w:eastAsia="方正黑体_GBK" w:cs="宋体"/>
                <w:b/>
                <w:sz w:val="18"/>
                <w:szCs w:val="18"/>
              </w:rPr>
              <w:t>A份额：固定管理费年化0.18%</w:t>
            </w:r>
          </w:p>
          <w:p w14:paraId="127A1DA2">
            <w:pPr>
              <w:spacing w:line="200" w:lineRule="exact"/>
            </w:pPr>
            <w:r>
              <w:rPr>
                <w:rFonts w:ascii="方正黑体_GBK" w:hAnsi="方正黑体_GBK" w:eastAsia="方正黑体_GBK" w:cs="宋体"/>
                <w:b/>
                <w:sz w:val="18"/>
                <w:szCs w:val="18"/>
              </w:rPr>
              <w:t>B份额：固定管理费年化0.13%</w:t>
            </w:r>
          </w:p>
          <w:p w14:paraId="4759A3C9">
            <w:pPr>
              <w:spacing w:line="200" w:lineRule="exact"/>
            </w:pPr>
            <w:r>
              <w:rPr>
                <w:rFonts w:ascii="方正黑体_GBK" w:hAnsi="方正黑体_GBK" w:eastAsia="方正黑体_GBK" w:cs="宋体"/>
                <w:b/>
                <w:sz w:val="18"/>
                <w:szCs w:val="18"/>
              </w:rPr>
              <w:t>C份额：固定管理费年化0.13%</w:t>
            </w:r>
          </w:p>
          <w:p w14:paraId="22236ADD">
            <w:pPr>
              <w:spacing w:line="200" w:lineRule="exact"/>
            </w:pPr>
            <w:r>
              <w:rPr>
                <w:rFonts w:ascii="方正黑体_GBK" w:hAnsi="方正黑体_GBK" w:eastAsia="方正黑体_GBK" w:cs="宋体"/>
                <w:b/>
                <w:sz w:val="18"/>
                <w:szCs w:val="18"/>
              </w:rPr>
              <w:t>D份额：固定管理费年化0.08%</w:t>
            </w:r>
          </w:p>
          <w:p w14:paraId="23853E50">
            <w:pPr>
              <w:spacing w:line="200" w:lineRule="exact"/>
            </w:pPr>
            <w:r>
              <w:rPr>
                <w:rFonts w:ascii="方正黑体_GBK" w:hAnsi="方正黑体_GBK" w:eastAsia="方正黑体_GBK" w:cs="宋体"/>
                <w:b/>
                <w:sz w:val="18"/>
                <w:szCs w:val="18"/>
              </w:rPr>
              <w:t>F份额：固定管理费年化0.08%</w:t>
            </w:r>
          </w:p>
          <w:p w14:paraId="5B30D9BA">
            <w:pPr>
              <w:spacing w:line="200" w:lineRule="exact"/>
            </w:pPr>
            <w:r>
              <w:rPr>
                <w:rFonts w:ascii="方正黑体_GBK" w:hAnsi="方正黑体_GBK" w:eastAsia="方正黑体_GBK" w:cs="宋体"/>
                <w:b/>
                <w:sz w:val="18"/>
                <w:szCs w:val="18"/>
              </w:rPr>
              <w:t>G份额：固定管理费年化0.08%</w:t>
            </w:r>
          </w:p>
          <w:p w14:paraId="6BB6FAA9">
            <w:pPr>
              <w:spacing w:line="200" w:lineRule="exact"/>
            </w:pPr>
            <w:r>
              <w:rPr>
                <w:rFonts w:ascii="方正黑体_GBK" w:hAnsi="方正黑体_GBK" w:eastAsia="方正黑体_GBK" w:cs="宋体"/>
                <w:b/>
                <w:sz w:val="18"/>
                <w:szCs w:val="18"/>
              </w:rPr>
              <w:t>H份额：固定管理费年化0.13%</w:t>
            </w:r>
          </w:p>
          <w:p w14:paraId="39DFBD6D">
            <w:pPr>
              <w:spacing w:line="200" w:lineRule="exact"/>
            </w:pPr>
            <w:r>
              <w:rPr>
                <w:rFonts w:ascii="方正黑体_GBK" w:hAnsi="方正黑体_GBK" w:eastAsia="方正黑体_GBK" w:cs="宋体"/>
                <w:b/>
                <w:sz w:val="18"/>
                <w:szCs w:val="18"/>
              </w:rPr>
              <w:t>J份额：固定管理费年化0.18%</w:t>
            </w:r>
          </w:p>
          <w:p w14:paraId="4DF126A2">
            <w:pPr>
              <w:spacing w:line="200" w:lineRule="exact"/>
            </w:pPr>
            <w:r>
              <w:rPr>
                <w:rFonts w:ascii="方正黑体_GBK" w:hAnsi="方正黑体_GBK" w:eastAsia="方正黑体_GBK" w:cs="宋体"/>
                <w:b/>
                <w:sz w:val="18"/>
                <w:szCs w:val="18"/>
              </w:rPr>
              <w:t>L份额：固定管理费年化0.08%</w:t>
            </w:r>
          </w:p>
          <w:p w14:paraId="4763B10F">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2DC95E59">
            <w:pPr>
              <w:spacing w:line="200" w:lineRule="exact"/>
            </w:pPr>
            <w:r>
              <w:rPr>
                <w:rFonts w:ascii="方正黑体_GBK" w:hAnsi="方正黑体_GBK" w:eastAsia="方正黑体_GBK" w:cs="宋体"/>
                <w:b/>
                <w:sz w:val="18"/>
                <w:szCs w:val="18"/>
              </w:rPr>
              <w:t>托管费：</w:t>
            </w:r>
          </w:p>
          <w:p w14:paraId="45BFAA82">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71668C29">
            <w:pPr>
              <w:spacing w:line="200" w:lineRule="exact"/>
            </w:pPr>
            <w:r>
              <w:rPr>
                <w:rFonts w:ascii="方正黑体_GBK" w:hAnsi="方正黑体_GBK" w:eastAsia="方正黑体_GBK" w:cs="宋体"/>
                <w:b/>
                <w:sz w:val="18"/>
                <w:szCs w:val="18"/>
              </w:rPr>
              <w:t>每日计提的托管费=前一日理财产品资产净值×年化托管费率÷365</w:t>
            </w:r>
          </w:p>
          <w:p w14:paraId="39263D2B">
            <w:pPr>
              <w:spacing w:line="200" w:lineRule="exact"/>
            </w:pPr>
            <w:r>
              <w:rPr>
                <w:rFonts w:ascii="方正黑体_GBK" w:hAnsi="方正黑体_GBK" w:eastAsia="方正黑体_GBK" w:cs="宋体"/>
                <w:b/>
                <w:sz w:val="18"/>
                <w:szCs w:val="18"/>
              </w:rPr>
              <w:t>业绩报酬：</w:t>
            </w:r>
          </w:p>
          <w:p w14:paraId="2E1BFCCA">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A份额：到期兑付时，当期产品投资的实际资产组合收益（扣除销售费、固定管理费、托管费等相关费用）超过2.13%（年化，即产品该份额对应的业绩报酬计提基准）时，超过部分管理人将按60%收取业绩报酬。</w:t>
            </w:r>
          </w:p>
          <w:p w14:paraId="1BAB7CB9">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B份额：到期兑付时，当期产品投资的实际资产组合收益（扣除销售费、固定管理费、托管费等相关费用）超过2.23%（年化，即产品该份额对应的业绩报酬计提基准）时，超过部分管理人将按60%收取业绩报酬。</w:t>
            </w:r>
          </w:p>
          <w:p w14:paraId="4608308E">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C份额：到期兑付时，当期产品投资的实际资产组合收益（扣除销售费、固定管理费、托管费等相关费用）超过2.33%（年化，即产品该份额对应的业绩报酬计提基准）时，超过部分管理人将按60%收取业绩报酬。</w:t>
            </w:r>
          </w:p>
          <w:p w14:paraId="0780AABB">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D份额：到期兑付时，当期产品投资的实际资产组合收益（扣除销售费、固定管理费、托管费等相关费用）超过2.43%（年化，即产品该份额对应的业绩报酬计提基准）时，超过部分管理人将按60%收取业绩报酬。</w:t>
            </w:r>
          </w:p>
          <w:p w14:paraId="23F678F8">
            <w:pPr>
              <w:spacing w:line="200" w:lineRule="exact"/>
            </w:pPr>
            <w:r>
              <w:rPr>
                <w:rFonts w:ascii="方正黑体_GBK" w:hAnsi="方正黑体_GBK" w:eastAsia="方正黑体_GBK" w:cs="宋体"/>
                <w:b/>
                <w:sz w:val="18"/>
                <w:szCs w:val="18"/>
              </w:rPr>
              <w:t>F份额：到期兑付时，当期产品投资的实际资产组合收益（扣除销售费、固定管理费、托管费等相关费用）超过2.18%（年化，即产品该份额对应的业绩报酬计提基准）时，超过部分管理人将按60%收取业绩报酬。</w:t>
            </w:r>
          </w:p>
          <w:p w14:paraId="7EEEDEB6">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G份额：到期兑付时，当期产品投资的实际资产组合收益（扣除销售费、固定管理费、托管费等相关费用）超过2.23%（年化，即产品该份额对应的业绩报酬计提基准）时，超过部分管理人将按60%收取业绩报酬。</w:t>
            </w:r>
          </w:p>
          <w:p w14:paraId="20385030">
            <w:pPr>
              <w:spacing w:line="200" w:lineRule="exact"/>
            </w:pPr>
            <w:r>
              <w:rPr>
                <w:rFonts w:ascii="方正黑体_GBK" w:hAnsi="方正黑体_GBK" w:eastAsia="方正黑体_GBK" w:cs="宋体"/>
                <w:b/>
                <w:sz w:val="18"/>
                <w:szCs w:val="18"/>
              </w:rPr>
              <w:t>H份额：到期兑付时，当期产品投资的实际资产组合收益（扣除销售费、固定管理费、托管费等相关费用）超过2.23%（年化，即产品该份额对应的业绩报酬计提基准）时，超过部分管理人将按60%收取业绩报酬。</w:t>
            </w:r>
          </w:p>
          <w:p w14:paraId="2D28610D">
            <w:pPr>
              <w:spacing w:line="200" w:lineRule="exact"/>
            </w:pPr>
            <w:r>
              <w:rPr>
                <w:rFonts w:ascii="方正黑体_GBK" w:hAnsi="方正黑体_GBK" w:eastAsia="方正黑体_GBK" w:cs="宋体"/>
                <w:b/>
                <w:sz w:val="18"/>
                <w:szCs w:val="18"/>
              </w:rPr>
              <w:t>J份额：到期兑付时，当期产品投资的实际资产组合收益（扣除销售费、固定管理费、托管费等相关费用）超过2.13%（年化，即产品该份额对应的业绩报酬计提基准）时，超过部分管理人将按60%收取业绩报酬。</w:t>
            </w:r>
          </w:p>
          <w:p w14:paraId="65030069">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L份额：到期兑付时，当期产品投资的实际资产组合收益（扣除销售费、固定管理费、托管费等相关费用）超过2.38%（年化，即产品该份额对应的业绩报酬计提基准）时，超过部分管理人将按60%收取业绩报酬。</w:t>
            </w:r>
          </w:p>
          <w:p w14:paraId="7694C5CE">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1531E60E">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7C7E8477">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57A47590">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4A40B154">
            <w:pPr>
              <w:spacing w:line="200" w:lineRule="exact"/>
            </w:pPr>
            <w:r>
              <w:rPr>
                <w:rFonts w:ascii="方正黑体_GBK" w:hAnsi="方正黑体_GBK" w:eastAsia="方正黑体_GBK" w:cs="宋体"/>
                <w:b/>
                <w:sz w:val="18"/>
                <w:szCs w:val="18"/>
              </w:rPr>
              <w:t>计算本区间业绩报酬的公式如下：</w:t>
            </w:r>
          </w:p>
          <w:p w14:paraId="7CC67316">
            <w:pPr>
              <w:spacing w:line="200" w:lineRule="exact"/>
            </w:pPr>
            <w:r>
              <w:rPr>
                <w:rFonts w:ascii="方正黑体_GBK" w:hAnsi="方正黑体_GBK" w:eastAsia="方正黑体_GBK" w:cs="宋体"/>
                <w:b/>
                <w:sz w:val="18"/>
                <w:szCs w:val="18"/>
              </w:rPr>
              <w:t>A={B-C*D*(1+E*F/365)}*G。</w:t>
            </w:r>
          </w:p>
          <w:p w14:paraId="69B4034F">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14:paraId="670C5577">
            <w:pPr>
              <w:spacing w:line="200" w:lineRule="exact"/>
            </w:pPr>
            <w:r>
              <w:rPr>
                <w:rFonts w:ascii="方正黑体_GBK" w:hAnsi="方正黑体_GBK" w:eastAsia="方正黑体_GBK" w:cs="宋体"/>
                <w:b/>
                <w:sz w:val="18"/>
                <w:szCs w:val="18"/>
              </w:rPr>
              <w:t>3.本理财产品所有份额的固定管理费自本理财产品成立日（含）至2025年12月31日（含）期间优惠至0.01%。</w:t>
            </w:r>
          </w:p>
        </w:tc>
      </w:tr>
      <w:tr w14:paraId="33D8121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B58FE9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6F629A3D">
            <w:pPr>
              <w:spacing w:line="200" w:lineRule="exact"/>
            </w:pPr>
            <w:r>
              <w:rPr>
                <w:rFonts w:ascii="方正黑体_GBK" w:hAnsi="方正黑体_GBK" w:eastAsia="方正黑体_GBK" w:cs="宋体"/>
                <w:sz w:val="18"/>
                <w:szCs w:val="18"/>
              </w:rPr>
              <w:t>具体详见本理财产品风险揭示书。</w:t>
            </w:r>
          </w:p>
        </w:tc>
      </w:tr>
      <w:tr w14:paraId="5D6B69A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AC09D9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50779E6D">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41DDBDAC">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0FA61AA5">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3C86F44D">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2E873DF2">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39225AED">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5888D295">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36F12C2F">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1FAD259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CEA817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3F4519AC">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杭州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四川天府银行股份有限公司、北京农村商业银行股份有限公司、上海农村商业银行股份有限公司、广发银行股份有限公司、江苏沭阳农村商业银行股份有限公司、湖州银行股份有限公司、江苏灌云农村商业银行股份有限公司、江苏海安农村商业银行股份有限公司。管理人有权调整本理财产品的销售机构并进行信息披露。</w:t>
            </w:r>
          </w:p>
          <w:p w14:paraId="6331C1BC">
            <w:pPr>
              <w:spacing w:line="200" w:lineRule="exact"/>
              <w:jc w:val="left"/>
            </w:pPr>
            <w:r>
              <w:rPr>
                <w:rFonts w:ascii="方正黑体_GBK" w:hAnsi="方正黑体_GBK" w:eastAsia="方正黑体_GBK" w:cs="宋体"/>
                <w:sz w:val="18"/>
                <w:szCs w:val="18"/>
              </w:rPr>
              <w:t>销售机构主要职责如下：</w:t>
            </w:r>
          </w:p>
          <w:p w14:paraId="5CDC94AC">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1F6B894B">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6C8328C7">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28619C20">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238DCB5F">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40853048">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026177F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6A82A6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43C3914C">
            <w:pPr>
              <w:spacing w:line="200" w:lineRule="exact"/>
            </w:pPr>
            <w:r>
              <w:rPr>
                <w:rFonts w:ascii="方正黑体_GBK" w:hAnsi="方正黑体_GBK" w:eastAsia="方正黑体_GBK" w:cs="宋体"/>
                <w:sz w:val="18"/>
                <w:szCs w:val="18"/>
              </w:rPr>
              <w:t>本理财产品托管人为南京银行股份有限公司，主要职责如下：</w:t>
            </w:r>
          </w:p>
          <w:p w14:paraId="3C521ECD">
            <w:pPr>
              <w:spacing w:line="200" w:lineRule="exact"/>
            </w:pPr>
            <w:r>
              <w:rPr>
                <w:rFonts w:ascii="方正黑体_GBK" w:hAnsi="方正黑体_GBK" w:eastAsia="方正黑体_GBK" w:cs="宋体"/>
                <w:sz w:val="18"/>
                <w:szCs w:val="18"/>
              </w:rPr>
              <w:t>1.安全保管理财产品财产；</w:t>
            </w:r>
          </w:p>
          <w:p w14:paraId="166BFD30">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24209E2D">
            <w:pPr>
              <w:spacing w:line="200" w:lineRule="exact"/>
            </w:pPr>
            <w:r>
              <w:rPr>
                <w:rFonts w:ascii="方正黑体_GBK" w:hAnsi="方正黑体_GBK" w:eastAsia="方正黑体_GBK" w:cs="宋体"/>
                <w:sz w:val="18"/>
                <w:szCs w:val="18"/>
              </w:rPr>
              <w:t>3.按照托管协议约定和管理人的投资指令，及时办理清算、交割事宜；</w:t>
            </w:r>
          </w:p>
          <w:p w14:paraId="75FB8EC7">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78040715">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2B56F4F5">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5A1B32A3">
            <w:pPr>
              <w:spacing w:line="200" w:lineRule="exact"/>
            </w:pPr>
            <w:r>
              <w:rPr>
                <w:rFonts w:ascii="方正黑体_GBK" w:hAnsi="方正黑体_GBK" w:eastAsia="方正黑体_GBK" w:cs="宋体"/>
                <w:sz w:val="18"/>
                <w:szCs w:val="18"/>
              </w:rPr>
              <w:t>7.理财托管业务活动的记录、账册、报表和其他相关资料保存20年以上；</w:t>
            </w:r>
          </w:p>
          <w:p w14:paraId="59C6B50D">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28116649">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0D797CB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C29B7A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6DE3ACE2">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14:paraId="2A4EB698">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20123F66">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14:paraId="0FAB8531">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687FD475">
            <w:pPr>
              <w:spacing w:line="200" w:lineRule="exact"/>
            </w:pPr>
            <w:r>
              <w:rPr>
                <w:rFonts w:ascii="方正黑体_GBK" w:hAnsi="方正黑体_GBK" w:eastAsia="方正黑体_GBK" w:cs="宋体"/>
                <w:sz w:val="18"/>
                <w:szCs w:val="18"/>
              </w:rPr>
              <w:t>上述投资合作机构简介：</w:t>
            </w:r>
          </w:p>
          <w:p w14:paraId="24F0180B">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5B153CEA">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50DCE80F">
            <w:pPr>
              <w:spacing w:line="200" w:lineRule="exact"/>
            </w:pPr>
            <w:r>
              <w:rPr>
                <w:rFonts w:ascii="方正黑体_GBK" w:hAnsi="方正黑体_GBK" w:eastAsia="方正黑体_GBK" w:cs="宋体"/>
                <w:sz w:val="18"/>
                <w:szCs w:val="18"/>
              </w:rPr>
              <w:t>国联基金管理有限公司成立于2013年05月31日，注册资本金11.5亿元。</w:t>
            </w:r>
          </w:p>
          <w:p w14:paraId="6082E88B">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7294B013">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4F397C22">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42C4E85A">
            <w:pPr>
              <w:spacing w:line="200" w:lineRule="exact"/>
            </w:pPr>
            <w:r>
              <w:rPr>
                <w:rFonts w:ascii="方正黑体_GBK" w:hAnsi="方正黑体_GBK" w:eastAsia="方正黑体_GBK" w:cs="宋体"/>
                <w:sz w:val="18"/>
                <w:szCs w:val="18"/>
              </w:rPr>
              <w:t>华鑫国际信托有限公司成立于1984年06月01日，注册资本金73.95亿元。</w:t>
            </w:r>
          </w:p>
          <w:p w14:paraId="6F2B5DA4">
            <w:pPr>
              <w:spacing w:line="200" w:lineRule="exact"/>
            </w:pPr>
            <w:r>
              <w:rPr>
                <w:rFonts w:ascii="方正黑体_GBK" w:hAnsi="方正黑体_GBK" w:eastAsia="方正黑体_GBK" w:cs="宋体"/>
                <w:sz w:val="18"/>
                <w:szCs w:val="18"/>
              </w:rPr>
              <w:t>建信保险资产管理有限公司成立于2016年04月27日，注册资本金3亿元。</w:t>
            </w:r>
          </w:p>
          <w:p w14:paraId="27E672B2">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77E973E0">
            <w:pPr>
              <w:spacing w:line="200" w:lineRule="exact"/>
            </w:pPr>
            <w:r>
              <w:rPr>
                <w:rFonts w:ascii="方正黑体_GBK" w:hAnsi="方正黑体_GBK" w:eastAsia="方正黑体_GBK" w:cs="宋体"/>
                <w:sz w:val="18"/>
                <w:szCs w:val="18"/>
              </w:rPr>
              <w:t>平安资产管理有限责任公司成立于2005年05月27日，注册资本金15亿元。</w:t>
            </w:r>
          </w:p>
          <w:p w14:paraId="26612C0C">
            <w:pPr>
              <w:spacing w:line="200" w:lineRule="exact"/>
            </w:pPr>
            <w:r>
              <w:rPr>
                <w:rFonts w:ascii="方正黑体_GBK" w:hAnsi="方正黑体_GBK" w:eastAsia="方正黑体_GBK" w:cs="宋体"/>
                <w:sz w:val="18"/>
                <w:szCs w:val="18"/>
              </w:rPr>
              <w:t>泰康资产管理有限责任公司成立于2006年02月21日，注册资本金10亿元。</w:t>
            </w:r>
          </w:p>
          <w:p w14:paraId="1CB4200E">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573A0FF7">
            <w:pPr>
              <w:spacing w:line="200" w:lineRule="exact"/>
            </w:pPr>
            <w:r>
              <w:rPr>
                <w:rFonts w:ascii="方正黑体_GBK" w:hAnsi="方正黑体_GBK" w:eastAsia="方正黑体_GBK" w:cs="宋体"/>
                <w:sz w:val="18"/>
                <w:szCs w:val="18"/>
              </w:rPr>
              <w:t>太平资产管理有限公司成立于2006年09月01日，注册资本金10亿元。</w:t>
            </w:r>
          </w:p>
          <w:p w14:paraId="1DFAC1B1">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100DA2AE">
            <w:pPr>
              <w:spacing w:line="200" w:lineRule="exact"/>
            </w:pPr>
            <w:r>
              <w:rPr>
                <w:rFonts w:ascii="方正黑体_GBK" w:hAnsi="方正黑体_GBK" w:eastAsia="方正黑体_GBK" w:cs="宋体"/>
                <w:sz w:val="18"/>
                <w:szCs w:val="18"/>
              </w:rPr>
              <w:t>中国人保资产管理有限公司成立于2003年07月16日，注册资本金12.98亿元。</w:t>
            </w:r>
          </w:p>
          <w:p w14:paraId="057259DC">
            <w:pPr>
              <w:spacing w:line="200" w:lineRule="exact"/>
            </w:pPr>
            <w:r>
              <w:rPr>
                <w:rFonts w:ascii="方正黑体_GBK" w:hAnsi="方正黑体_GBK" w:eastAsia="方正黑体_GBK" w:cs="宋体"/>
                <w:sz w:val="18"/>
                <w:szCs w:val="18"/>
              </w:rPr>
              <w:t>中粮信托有限责任公司成立于2009年07月27日，注册资本金28.3亿元。</w:t>
            </w:r>
          </w:p>
          <w:p w14:paraId="46DF6AB1">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14CC53D0">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7EFB4DB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9581ED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0E23B116">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616E5767">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2E252F70">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64A5B758">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1BF5DE8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93D476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2F97958D">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25CE8094">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6F264229">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446C8F60">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7A403DF9">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5A09F7E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54263EF6">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75ED89F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3A61E41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50FFE96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42B6466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1AB5DD44">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2837C03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3720E4A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2153AA4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27922C7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5225E49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3E85C54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38CB2675">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1D3CD40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2616803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254A48F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4AF328B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67718D0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62B7FD1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0BDD424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4048E73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304F269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742F441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2F7DFEB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7B80CB4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563C3DC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277B9C6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62668A8F">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南银理财珠联璧合鑫逸稳半年149期封闭式公募人民币理财产品</w:t>
      </w:r>
      <w:r>
        <w:rPr>
          <w:rFonts w:hint="eastAsia" w:ascii="方正黑体_GBK" w:hAnsi="方正黑体_GBK" w:eastAsia="方正黑体_GBK"/>
          <w:vanish w:val="0"/>
          <w:color w:val="3D3D3D"/>
          <w:kern w:val="0"/>
          <w:sz w:val="15"/>
          <w:szCs w:val="15"/>
        </w:rPr>
        <w:t>。</w:t>
      </w:r>
    </w:p>
    <w:p w14:paraId="68A02AD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36AAD99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79D3334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4C475B6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1C7064C8">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7FEDD25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74F3939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2BE3ADA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380B101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33D3603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09AE0A9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346276D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64E6EB7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47493E0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0F4249E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732E144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78E8FB8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24F5C9D3">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30133A44">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4B6A09E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5B5733DE">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555C667B">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65573CA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5B9C454F">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647C0F0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55A2E252">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7ABD6EA4">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530805F7">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5BEB39F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529F2D34">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4CE78FDA">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427B73F1">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27DE076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0D93CB0B">
      <w:pPr>
        <w:pStyle w:val="29"/>
        <w:keepNext w:val="0"/>
        <w:keepLines w:val="0"/>
        <w:pageBreakBefore w:val="0"/>
        <w:widowControl/>
        <w:suppressLineNumbers w:val="0"/>
        <w:suppressAutoHyphens w:val="0"/>
        <w:spacing w:line="200" w:lineRule="exact"/>
        <w:ind w:firstLine="301"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57552F8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44705766">
      <w:pPr>
        <w:spacing w:line="200" w:lineRule="exact"/>
        <w:ind w:firstLine="300"/>
        <w:jc w:val="both"/>
      </w:pPr>
      <w:r>
        <w:rPr>
          <w:rFonts w:ascii="方正黑体_GBK" w:hAnsi="方正黑体_GBK" w:eastAsia="方正黑体_GBK" w:cs="宋体"/>
          <w:sz w:val="15"/>
          <w:szCs w:val="20"/>
        </w:rPr>
        <w:t>（一）估值日</w:t>
      </w:r>
    </w:p>
    <w:p w14:paraId="76F704A0">
      <w:pPr>
        <w:spacing w:line="200" w:lineRule="exact"/>
        <w:ind w:firstLine="300"/>
        <w:jc w:val="both"/>
      </w:pPr>
      <w:r>
        <w:rPr>
          <w:rFonts w:ascii="方正黑体_GBK" w:hAnsi="方正黑体_GBK" w:eastAsia="方正黑体_GBK" w:cs="宋体"/>
          <w:sz w:val="15"/>
          <w:szCs w:val="20"/>
        </w:rPr>
        <w:t>本理财产品每个工作日进行估值。</w:t>
      </w:r>
    </w:p>
    <w:p w14:paraId="510F62B2">
      <w:pPr>
        <w:spacing w:line="200" w:lineRule="exact"/>
        <w:ind w:firstLine="300"/>
        <w:jc w:val="both"/>
      </w:pPr>
      <w:r>
        <w:rPr>
          <w:rFonts w:ascii="方正黑体_GBK" w:hAnsi="方正黑体_GBK" w:eastAsia="方正黑体_GBK" w:cs="宋体"/>
          <w:sz w:val="15"/>
          <w:szCs w:val="20"/>
        </w:rPr>
        <w:t>（二）估值对象</w:t>
      </w:r>
    </w:p>
    <w:p w14:paraId="4414DEEC">
      <w:pPr>
        <w:spacing w:line="200" w:lineRule="exact"/>
        <w:ind w:firstLine="300"/>
        <w:jc w:val="both"/>
      </w:pPr>
      <w:r>
        <w:rPr>
          <w:rFonts w:ascii="方正黑体_GBK" w:hAnsi="方正黑体_GBK" w:eastAsia="方正黑体_GBK" w:cs="宋体"/>
          <w:sz w:val="15"/>
          <w:szCs w:val="20"/>
        </w:rPr>
        <w:t>本理财产品所拥有的所有资产及负债。</w:t>
      </w:r>
    </w:p>
    <w:p w14:paraId="5FBCD219">
      <w:pPr>
        <w:spacing w:line="200" w:lineRule="exact"/>
        <w:ind w:firstLine="300"/>
        <w:jc w:val="both"/>
      </w:pPr>
      <w:r>
        <w:rPr>
          <w:rFonts w:ascii="方正黑体_GBK" w:hAnsi="方正黑体_GBK" w:eastAsia="方正黑体_GBK" w:cs="宋体"/>
          <w:sz w:val="15"/>
          <w:szCs w:val="20"/>
        </w:rPr>
        <w:t>（三）估值目的</w:t>
      </w:r>
    </w:p>
    <w:p w14:paraId="56767C2D">
      <w:pPr>
        <w:spacing w:line="200" w:lineRule="exact"/>
        <w:ind w:firstLine="300"/>
        <w:jc w:val="both"/>
      </w:pPr>
      <w:r>
        <w:rPr>
          <w:rFonts w:ascii="方正黑体_GBK" w:hAnsi="方正黑体_GBK" w:eastAsia="方正黑体_GBK" w:cs="宋体"/>
          <w:sz w:val="15"/>
          <w:szCs w:val="20"/>
        </w:rPr>
        <w:t>客观、准确反映理财产品的价值。</w:t>
      </w:r>
    </w:p>
    <w:p w14:paraId="73384C0A">
      <w:pPr>
        <w:spacing w:line="200" w:lineRule="exact"/>
        <w:ind w:firstLine="300"/>
        <w:jc w:val="both"/>
      </w:pPr>
      <w:r>
        <w:rPr>
          <w:rFonts w:ascii="方正黑体_GBK" w:hAnsi="方正黑体_GBK" w:eastAsia="方正黑体_GBK" w:cs="宋体"/>
          <w:sz w:val="15"/>
          <w:szCs w:val="20"/>
        </w:rPr>
        <w:t>（四）估值原则</w:t>
      </w:r>
    </w:p>
    <w:p w14:paraId="0D17609C">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69766BA4">
      <w:pPr>
        <w:spacing w:line="200" w:lineRule="exact"/>
        <w:ind w:firstLine="300"/>
        <w:jc w:val="both"/>
      </w:pPr>
      <w:r>
        <w:rPr>
          <w:rFonts w:ascii="方正黑体_GBK" w:hAnsi="方正黑体_GBK" w:eastAsia="方正黑体_GBK" w:cs="宋体"/>
          <w:sz w:val="15"/>
          <w:szCs w:val="20"/>
        </w:rPr>
        <w:t>（五）估值方法</w:t>
      </w:r>
    </w:p>
    <w:p w14:paraId="69B14287">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0070A73D">
      <w:pPr>
        <w:spacing w:line="200" w:lineRule="exact"/>
        <w:ind w:firstLine="440"/>
      </w:pPr>
      <w:r>
        <w:rPr>
          <w:rFonts w:ascii="方正黑体_GBK" w:hAnsi="方正黑体_GBK" w:eastAsia="方正黑体_GBK" w:cs="宋体"/>
          <w:sz w:val="18"/>
          <w:szCs w:val="20"/>
        </w:rPr>
        <w:t>1.银行存款、回购等货币市场工具</w:t>
      </w:r>
    </w:p>
    <w:p w14:paraId="5A6360B7">
      <w:pPr>
        <w:spacing w:line="200" w:lineRule="exact"/>
        <w:ind w:firstLine="440"/>
      </w:pPr>
      <w:r>
        <w:rPr>
          <w:rFonts w:ascii="方正黑体_GBK" w:hAnsi="方正黑体_GBK" w:eastAsia="方正黑体_GBK" w:cs="宋体"/>
          <w:sz w:val="18"/>
          <w:szCs w:val="20"/>
        </w:rPr>
        <w:t>以本金列示，逐日计提利息。</w:t>
      </w:r>
    </w:p>
    <w:p w14:paraId="00874C24">
      <w:pPr>
        <w:spacing w:line="200" w:lineRule="exact"/>
        <w:ind w:firstLine="440"/>
      </w:pPr>
      <w:r>
        <w:rPr>
          <w:rFonts w:ascii="方正黑体_GBK" w:hAnsi="方正黑体_GBK" w:eastAsia="方正黑体_GBK" w:cs="宋体"/>
          <w:sz w:val="18"/>
          <w:szCs w:val="20"/>
        </w:rPr>
        <w:t>2.债券类资产</w:t>
      </w:r>
    </w:p>
    <w:p w14:paraId="099321A5">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5EAF6BB9">
      <w:pPr>
        <w:spacing w:line="200" w:lineRule="exact"/>
        <w:ind w:firstLine="440"/>
      </w:pPr>
      <w:r>
        <w:rPr>
          <w:rFonts w:ascii="方正黑体_GBK" w:hAnsi="方正黑体_GBK" w:eastAsia="方正黑体_GBK" w:cs="宋体"/>
          <w:sz w:val="18"/>
          <w:szCs w:val="20"/>
        </w:rPr>
        <w:t>3.非标准化债权类资产</w:t>
      </w:r>
    </w:p>
    <w:p w14:paraId="046778F3">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755B255C">
      <w:pPr>
        <w:spacing w:line="200" w:lineRule="exact"/>
        <w:ind w:firstLine="440"/>
      </w:pPr>
      <w:r>
        <w:rPr>
          <w:rFonts w:ascii="方正黑体_GBK" w:hAnsi="方正黑体_GBK" w:eastAsia="方正黑体_GBK" w:cs="宋体"/>
          <w:sz w:val="18"/>
          <w:szCs w:val="20"/>
        </w:rPr>
        <w:t>4.证券投资基金、资管计划、信托计划等资产</w:t>
      </w:r>
    </w:p>
    <w:p w14:paraId="094377A7">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30E60CA3">
      <w:pPr>
        <w:spacing w:line="200" w:lineRule="exact"/>
        <w:ind w:firstLine="440"/>
      </w:pPr>
      <w:r>
        <w:rPr>
          <w:rFonts w:ascii="方正黑体_GBK" w:hAnsi="方正黑体_GBK" w:eastAsia="方正黑体_GBK" w:cs="宋体"/>
          <w:sz w:val="18"/>
          <w:szCs w:val="20"/>
        </w:rPr>
        <w:t>5.股权类及其他资产</w:t>
      </w:r>
    </w:p>
    <w:p w14:paraId="6E4D6AC7">
      <w:pPr>
        <w:spacing w:line="200" w:lineRule="exact"/>
        <w:ind w:firstLine="440"/>
      </w:pPr>
      <w:r>
        <w:rPr>
          <w:rFonts w:ascii="方正黑体_GBK" w:hAnsi="方正黑体_GBK" w:eastAsia="方正黑体_GBK" w:cs="宋体"/>
          <w:sz w:val="18"/>
          <w:szCs w:val="20"/>
        </w:rPr>
        <w:t>按照公允价值估值，优先采用市值法估值。</w:t>
      </w:r>
    </w:p>
    <w:p w14:paraId="7ABEBE19">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2D721263">
      <w:pPr>
        <w:spacing w:line="200" w:lineRule="exact"/>
        <w:ind w:firstLine="300"/>
        <w:jc w:val="both"/>
      </w:pPr>
      <w:r>
        <w:rPr>
          <w:rFonts w:ascii="方正黑体_GBK" w:hAnsi="方正黑体_GBK" w:eastAsia="方正黑体_GBK" w:cs="宋体"/>
          <w:sz w:val="15"/>
          <w:szCs w:val="20"/>
        </w:rPr>
        <w:t>（六）估值错误及暂停估值</w:t>
      </w:r>
    </w:p>
    <w:p w14:paraId="208903D5">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3CAB7BD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396B6427">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61CBDCB2">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54990C53">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19FBEC5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3C653FA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7C1D509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0F9B900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043BC59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1C6B1DF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606D824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03BC56A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183EB13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00C0C00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1825A78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0E141D8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64968A6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1FF201E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3DE0E51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0537BD6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2A55744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42DF221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36A3998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020FBA4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1B2F6210">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5802A94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43698CE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486E3E2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2A727C4A">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0D14403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3DF336A4">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1B90C92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731DD67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0BB0376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1A35AC1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50E9B68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00C5876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6384E110">
      <w:pPr>
        <w:pStyle w:val="29"/>
        <w:tabs>
          <w:tab w:val="left" w:pos="8033"/>
        </w:tabs>
        <w:ind w:left="0" w:firstLine="0"/>
        <w:jc w:val="left"/>
        <w:rPr>
          <w:rFonts w:hint="eastAsia" w:ascii="方正黑体_GBK" w:hAnsi="方正黑体_GBK" w:eastAsia="方正黑体_GBK"/>
          <w:b/>
          <w:bCs/>
          <w:color w:val="3D3D3D"/>
          <w:kern w:val="0"/>
          <w:sz w:val="15"/>
          <w:szCs w:val="15"/>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p w14:paraId="170453EE">
      <w:pPr>
        <w:pStyle w:val="9"/>
        <w:rPr>
          <w:rFonts w:hint="eastAsia" w:ascii="方正黑体_GBK" w:hAnsi="方正黑体_GBK" w:eastAsia="方正黑体_GBK"/>
          <w:b/>
          <w:bCs/>
          <w:color w:val="3D3D3D"/>
          <w:kern w:val="0"/>
          <w:sz w:val="15"/>
          <w:szCs w:val="15"/>
        </w:rPr>
        <w:sectPr>
          <w:headerReference r:id="rId5" w:type="default"/>
          <w:pgSz w:w="11907" w:h="16839"/>
          <w:pgMar w:top="1440" w:right="1800" w:bottom="1440" w:left="1800" w:header="851" w:footer="992" w:gutter="0"/>
          <w:cols w:space="720" w:num="1"/>
          <w:docGrid w:type="lines" w:linePitch="312" w:charSpace="0"/>
        </w:sectPr>
      </w:pPr>
    </w:p>
    <w:p w14:paraId="609FCFA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8" w:beforeAutospacing="0" w:after="0" w:afterAutospacing="0" w:line="221" w:lineRule="auto"/>
        <w:ind w:left="3333" w:right="0" w:firstLine="0"/>
        <w:contextualSpacing w:val="0"/>
        <w:jc w:val="left"/>
        <w:textAlignment w:val="baseline"/>
        <w:outlineLvl w:val="0"/>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4"/>
          <w:szCs w:val="24"/>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24"/>
          <w:szCs w:val="24"/>
          <w:u w:val="none"/>
          <w:shd w:val="clear"/>
          <w:vertAlign w:val="baseline"/>
          <w:lang w:eastAsia="en-US"/>
        </w:rPr>
        <w:t>投资者权益须知</w:t>
      </w:r>
    </w:p>
    <w:p w14:paraId="3361ED4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319"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4"/>
          <w:szCs w:val="24"/>
          <w:u w:val="none"/>
          <w:shd w:val="clear"/>
          <w:vertAlign w:val="baseline"/>
          <w:lang w:eastAsia="en-US"/>
        </w:rPr>
      </w:pPr>
    </w:p>
    <w:p w14:paraId="34566C23">
      <w:pPr>
        <w:keepNext w:val="0"/>
        <w:keepLines w:val="0"/>
        <w:pageBreakBefore w:val="0"/>
        <w:suppressLineNumbers w:val="0"/>
        <w:pBdr>
          <w:top w:val="none" w:sz="0" w:space="0"/>
          <w:left w:val="none" w:sz="0" w:space="0"/>
          <w:bottom w:val="none" w:sz="0" w:space="0"/>
          <w:right w:val="none" w:sz="0" w:space="0"/>
        </w:pBdr>
        <w:shd w:val="clear"/>
        <w:tabs>
          <w:tab w:val="left" w:pos="514"/>
        </w:tabs>
        <w:suppressAutoHyphens/>
        <w:kinsoku w:val="0"/>
        <w:wordWrap/>
        <w:overflowPunct/>
        <w:topLinePunct w:val="0"/>
        <w:autoSpaceDE w:val="0"/>
        <w:autoSpaceDN w:val="0"/>
        <w:bidi w:val="0"/>
        <w:adjustRightInd w:val="0"/>
        <w:snapToGrid w:val="0"/>
        <w:spacing w:before="52" w:beforeAutospacing="0" w:after="0" w:afterAutospacing="0" w:line="383" w:lineRule="auto"/>
        <w:ind w:left="21" w:right="0" w:firstLine="385"/>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single" w:color="auto"/>
          <w:shd w:val="clear"/>
          <w:vertAlign w:val="baseline"/>
          <w:lang w:val="en-US" w:eastAsia="en-US" w:bidi="ar-SA"/>
        </w:rPr>
        <w:tab/>
      </w:r>
      <w:r>
        <w:rPr>
          <w:rFonts w:hint="eastAsia" w:ascii="方正黑体_GBK" w:hAnsi="方正黑体_GBK" w:eastAsia="方正黑体_GBK" w:cs="方正黑体_GBK"/>
          <w:b/>
          <w:bCs/>
          <w:i/>
          <w:iCs/>
          <w:caps w:val="0"/>
          <w:smallCaps w:val="0"/>
          <w:strike w:val="0"/>
          <w:dstrike w:val="0"/>
          <w:snapToGrid w:val="0"/>
          <w:vanish w:val="0"/>
          <w:color w:val="000000"/>
          <w:spacing w:val="-2"/>
          <w:w w:val="100"/>
          <w:kern w:val="0"/>
          <w:position w:val="0"/>
          <w:sz w:val="13"/>
          <w:szCs w:val="13"/>
          <w:u w:val="single" w:color="auto"/>
          <w:shd w:val="clear"/>
          <w:vertAlign w:val="baseline"/>
          <w:lang w:val="en-US" w:eastAsia="en-US" w:bidi="ar-SA"/>
        </w:rPr>
        <w:t>“理财非存款、产品有风险、理财产品过往业绩不代表其未来表现，不等于理财产品实际收益，投资须谨慎！</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iCs/>
          <w:caps w:val="0"/>
          <w:smallCaps w:val="0"/>
          <w:strike w:val="0"/>
          <w:dstrike w:val="0"/>
          <w:snapToGrid w:val="0"/>
          <w:vanish w:val="0"/>
          <w:color w:val="000000"/>
          <w:spacing w:val="-2"/>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val="en-US" w:eastAsia="en-US" w:bidi="ar-SA"/>
        </w:rPr>
        <w:t>尊敬的投资者：</w:t>
      </w:r>
    </w:p>
    <w:p w14:paraId="5EF9B6F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0" w:beforeAutospacing="0" w:after="0" w:afterAutospacing="0" w:line="411" w:lineRule="auto"/>
        <w:ind w:left="20" w:right="84" w:firstLine="341"/>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理财产品在投资并获取收益的同时也存在投资</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风险</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。为了方便您办理南银理财有限责任公司（</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以下简称</w:t>
      </w:r>
      <w:r>
        <w:rPr>
          <w:rFonts w:hint="eastAsia" w:ascii="方正黑体_GBK" w:hAnsi="方正黑体_GBK" w:eastAsia="方正黑体_GBK" w:cs="方正黑体_GBK"/>
          <w:b w:val="0"/>
          <w:i w:val="0"/>
          <w:caps w:val="0"/>
          <w:smallCaps w:val="0"/>
          <w:strike w:val="0"/>
          <w:dstrike w:val="0"/>
          <w:snapToGrid w:val="0"/>
          <w:vanish w:val="0"/>
          <w:color w:val="000000"/>
          <w:spacing w:val="-4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南</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银理财</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管理人</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理财业务</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保护投资者（</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以下简称</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投资者</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zh-CN"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的合法权益</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，请在投资本理财产品前认</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真阅读以下内容：</w:t>
      </w:r>
    </w:p>
    <w:p w14:paraId="43BD2B77">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31" w:lineRule="auto"/>
        <w:ind w:left="361"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本理财产品指由南银理财作为管理人发行</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并由</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singl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以下简称</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销售机构</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销售的理财产品。</w:t>
      </w:r>
    </w:p>
    <w:p w14:paraId="1E544C7D">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37" w:beforeAutospacing="0" w:after="0" w:afterAutospacing="0" w:line="232" w:lineRule="auto"/>
        <w:ind w:left="36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第</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条</w:t>
      </w:r>
      <w:r>
        <w:rPr>
          <w:rFonts w:hint="eastAsia" w:ascii="方正黑体_GBK" w:hAnsi="方正黑体_GBK" w:eastAsia="方正黑体_GBK" w:cs="方正黑体_GBK"/>
          <w:b w:val="0"/>
          <w:i w:val="0"/>
          <w:caps w:val="0"/>
          <w:smallCaps w:val="0"/>
          <w:strike w:val="0"/>
          <w:dstrike w:val="0"/>
          <w:snapToGrid w:val="0"/>
          <w:vanish w:val="0"/>
          <w:color w:val="000000"/>
          <w:spacing w:val="5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品购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买流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说</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明</w:t>
      </w:r>
    </w:p>
    <w:p w14:paraId="4AC3090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0" w:beforeAutospacing="0" w:after="0" w:afterAutospacing="0" w:line="321" w:lineRule="auto"/>
        <w:ind w:left="20" w:right="89"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一</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）首次在销售机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构购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买理财产品的投资者应</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按销售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构的要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求明确授权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指</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账户</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于本理财产品的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理</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财资金划转及理财收益</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到期清算分配</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zh-CN" w:bidi="ar-SA"/>
        </w:rPr>
        <w:t>资金</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的分配</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提供并确认正确的联系</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方式。</w:t>
      </w:r>
    </w:p>
    <w:p w14:paraId="65A43274">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7" w:beforeAutospacing="0" w:after="0" w:afterAutospacing="0" w:line="321" w:lineRule="auto"/>
        <w:ind w:left="28" w:right="91" w:firstLine="33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二</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）在销售机构购买理财产品的个人投资</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者应按销售机构的要求进行投资者风险承受能力评估</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，并确认风</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险承受能力等级不低于本理财产品风险等级。</w:t>
      </w:r>
    </w:p>
    <w:p w14:paraId="3B9193DF">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7" w:beforeAutospacing="0" w:after="0" w:afterAutospacing="0" w:line="351" w:lineRule="auto"/>
        <w:ind w:left="20" w:right="84" w:firstLine="346"/>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三</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投资者应仔细阅读拟购买理财产品销售文件（</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以下简称</w:t>
      </w:r>
      <w:r>
        <w:rPr>
          <w:rFonts w:hint="eastAsia" w:ascii="方正黑体_GBK" w:hAnsi="方正黑体_GBK" w:eastAsia="方正黑体_GBK" w:cs="方正黑体_GBK"/>
          <w:b w:val="0"/>
          <w:i w:val="0"/>
          <w:caps w:val="0"/>
          <w:smallCaps w:val="0"/>
          <w:strike w:val="0"/>
          <w:dstrike w:val="0"/>
          <w:snapToGrid w:val="0"/>
          <w:vanish w:val="0"/>
          <w:color w:val="000000"/>
          <w:spacing w:val="-4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销售文件</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val="en-US" w:eastAsia="zh-CN" w:bidi="ar-SA"/>
        </w:rPr>
        <w:t>包括</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但</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zh-CN" w:bidi="ar-SA"/>
        </w:rPr>
        <w:t>不限</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于</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理财产品对应</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的</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理财产品销售协议书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理财产品说明书</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理财产品风险揭示书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投资者权益须知</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理财产品投资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协议书</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等</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理解并确认理财产品条款及产品风险。</w:t>
      </w:r>
    </w:p>
    <w:p w14:paraId="660A8E2A">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7" w:beforeAutospacing="0" w:after="0" w:afterAutospacing="0" w:line="411" w:lineRule="auto"/>
        <w:ind w:left="21" w:right="89" w:firstLine="48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zh-CN"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资者在销售机构提供的渠道自主</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zh-CN" w:bidi="ar-SA"/>
        </w:rPr>
        <w:t>决定</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是否购买理财产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确定</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zh-CN" w:bidi="ar-SA"/>
        </w:rPr>
        <w:t>购</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买金额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完成交易申请</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并</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在确认份额</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后进行查询。</w:t>
      </w:r>
    </w:p>
    <w:p w14:paraId="0C270A1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31" w:lineRule="auto"/>
        <w:ind w:left="50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zh-CN"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zh-CN"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此处填写销售机构具体购买流程</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zh-CN" w:bidi="ar-SA"/>
        </w:rPr>
        <w:t>）</w:t>
      </w:r>
    </w:p>
    <w:p w14:paraId="2D81D57B">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6" w:beforeAutospacing="0" w:after="0" w:afterAutospacing="0" w:line="231" w:lineRule="auto"/>
        <w:ind w:left="36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第</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二</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条</w:t>
      </w:r>
      <w:r>
        <w:rPr>
          <w:rFonts w:hint="eastAsia" w:ascii="方正黑体_GBK" w:hAnsi="方正黑体_GBK" w:eastAsia="方正黑体_GBK" w:cs="方正黑体_GBK"/>
          <w:b w:val="0"/>
          <w:i w:val="0"/>
          <w:caps w:val="0"/>
          <w:smallCaps w:val="0"/>
          <w:strike w:val="0"/>
          <w:dstrike w:val="0"/>
          <w:snapToGrid w:val="0"/>
          <w:vanish w:val="0"/>
          <w:color w:val="000000"/>
          <w:spacing w:val="5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者风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险承</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受</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能</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力评估流程说明</w:t>
      </w:r>
    </w:p>
    <w:p w14:paraId="1921377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7" w:beforeAutospacing="0" w:after="0" w:afterAutospacing="0" w:line="231" w:lineRule="auto"/>
        <w:ind w:left="506" w:right="0" w:firstLine="0"/>
        <w:contextualSpacing w:val="0"/>
        <w:jc w:val="left"/>
        <w:textAlignment w:val="baseline"/>
        <w:outlineLvl w:val="2"/>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一</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个人投资者风险承受能力估</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zh-CN" w:bidi="ar-SA"/>
        </w:rPr>
        <w:t>评估</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流程说明</w:t>
      </w:r>
    </w:p>
    <w:p w14:paraId="0A197847">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5" w:beforeAutospacing="0" w:after="0" w:afterAutospacing="0" w:line="196" w:lineRule="exact"/>
        <w:ind w:left="36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1.</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个人投资者</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zh-CN" w:bidi="ar-SA"/>
        </w:rPr>
        <w:t>首</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次通过销售机构购买理财产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时应根据销</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val="en-US" w:eastAsia="en-US" w:bidi="ar-SA"/>
        </w:rPr>
        <w:t>售机构的要求进行风险</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val="en-US" w:eastAsia="zh-CN" w:bidi="ar-SA"/>
        </w:rPr>
        <w:t>承受</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val="en-US" w:eastAsia="en-US" w:bidi="ar-SA"/>
        </w:rPr>
        <w:t>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val="en-US" w:eastAsia="en-US" w:bidi="ar-SA"/>
        </w:rPr>
        <w:t>力评估。</w:t>
      </w:r>
    </w:p>
    <w:p w14:paraId="31ABAD1B">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7" w:beforeAutospacing="0" w:after="0" w:afterAutospacing="0" w:line="361" w:lineRule="auto"/>
        <w:ind w:left="20" w:right="89" w:firstLine="335"/>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2.</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个人投资者超</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zh-CN" w:bidi="ar-SA"/>
        </w:rPr>
        <w:t>过</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一年</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未进行</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zh-CN" w:bidi="ar-SA"/>
        </w:rPr>
        <w:t>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险承</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zh-CN" w:bidi="ar-SA"/>
        </w:rPr>
        <w:t>受</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力评估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或发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生可能影响自身风险承受能力</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zh-CN" w:bidi="ar-SA"/>
        </w:rPr>
        <w:t>情</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况的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再</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次购买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品时</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，应根据销售机构的要求及时完成风险承受能力的重新评估；未进行持续风险评估的投资者不能再次购买理</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财产品。</w:t>
      </w:r>
    </w:p>
    <w:p w14:paraId="4728708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4" w:beforeAutospacing="0" w:after="0" w:afterAutospacing="0" w:line="195" w:lineRule="exact"/>
        <w:ind w:left="358"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3.</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者风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险承</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受</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能</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力评估流程</w:t>
      </w:r>
    </w:p>
    <w:p w14:paraId="37C450B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7" w:beforeAutospacing="0" w:after="0" w:afterAutospacing="0" w:line="195" w:lineRule="exact"/>
        <w:ind w:left="366"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1"/>
          <w:sz w:val="13"/>
          <w:szCs w:val="13"/>
          <w:u w:val="none"/>
          <w:shd w:val="clear"/>
          <w:vertAlign w:val="baseline"/>
          <w:lang w:val="en-US" w:eastAsia="zh-CN" w:bidi="ar-SA"/>
        </w:rPr>
        <w:t>（1）</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1"/>
          <w:sz w:val="13"/>
          <w:szCs w:val="13"/>
          <w:u w:val="none"/>
          <w:shd w:val="clear"/>
          <w:vertAlign w:val="baseline"/>
          <w:lang w:val="en-US" w:eastAsia="en-US" w:bidi="ar-SA"/>
        </w:rPr>
        <w:t>个人投资者在销售机构进行风险承受能力评估；</w:t>
      </w:r>
    </w:p>
    <w:p w14:paraId="2548983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7" w:beforeAutospacing="0" w:after="0" w:afterAutospacing="0" w:line="195" w:lineRule="exact"/>
        <w:ind w:left="366"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（2）</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填</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写销售机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构个人投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者风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险承受</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力测试问卷；</w:t>
      </w:r>
    </w:p>
    <w:p w14:paraId="38F0BCD4">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7" w:beforeAutospacing="0" w:after="0" w:afterAutospacing="0" w:line="195" w:lineRule="exact"/>
        <w:ind w:left="366"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3）</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生</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成相应的个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者风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险承</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受</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力评估</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结</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果；</w:t>
      </w:r>
    </w:p>
    <w:p w14:paraId="7C6FBEA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7" w:beforeAutospacing="0" w:after="0" w:afterAutospacing="0" w:line="195" w:lineRule="exact"/>
        <w:ind w:left="366"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（4）</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投资者对评估</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结</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果进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行确认。</w:t>
      </w:r>
    </w:p>
    <w:p w14:paraId="1C640712">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9" w:beforeAutospacing="0" w:after="0" w:afterAutospacing="0" w:line="411" w:lineRule="auto"/>
        <w:ind w:left="20" w:right="89" w:firstLine="48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别提示：</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如个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生</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可</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能影</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响其</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自</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身风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险承</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受</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能</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力</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的情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况</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再</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次购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时应</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当</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主动要</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求</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销售机构对其进行风险承受能力评估。</w:t>
      </w:r>
    </w:p>
    <w:p w14:paraId="54159920">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30" w:lineRule="auto"/>
        <w:ind w:left="0" w:right="0" w:firstLine="540" w:firstLineChars="30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评级具体含义说明</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zh-CN"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投资者风险承受能力评估结果的含义如下：</w:t>
      </w:r>
    </w:p>
    <w:p w14:paraId="3041A3F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40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p>
    <w:p w14:paraId="71068892">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6" w:beforeAutospacing="0" w:after="0" w:afterAutospacing="0" w:line="231" w:lineRule="auto"/>
        <w:ind w:left="506" w:right="0" w:firstLine="0"/>
        <w:contextualSpacing w:val="0"/>
        <w:jc w:val="left"/>
        <w:textAlignment w:val="baseline"/>
        <w:outlineLvl w:val="2"/>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二</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机构投资者风险承受能力评估流程说明</w:t>
      </w:r>
    </w:p>
    <w:p w14:paraId="625DB208">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8" w:beforeAutospacing="0" w:after="0" w:afterAutospacing="0" w:line="411" w:lineRule="auto"/>
        <w:ind w:left="19" w:right="89" w:firstLine="477"/>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者请根据自</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身的财</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务状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况</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经验</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目标</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风</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险认</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知</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险判</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断及其他</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综合考量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产品的投资风险及自身的风险承受能力。</w:t>
      </w:r>
    </w:p>
    <w:p w14:paraId="461703EF">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31" w:lineRule="auto"/>
        <w:ind w:left="497"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第三</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条</w:t>
      </w:r>
      <w:r>
        <w:rPr>
          <w:rFonts w:hint="eastAsia" w:ascii="方正黑体_GBK" w:hAnsi="方正黑体_GBK" w:eastAsia="方正黑体_GBK" w:cs="方正黑体_GBK"/>
          <w:b w:val="0"/>
          <w:i w:val="0"/>
          <w:caps w:val="0"/>
          <w:smallCaps w:val="0"/>
          <w:strike w:val="0"/>
          <w:dstrike w:val="0"/>
          <w:snapToGrid w:val="0"/>
          <w:vanish w:val="0"/>
          <w:color w:val="000000"/>
          <w:spacing w:val="5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理财产品风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等</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说</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明</w:t>
      </w:r>
    </w:p>
    <w:p w14:paraId="0C8CA4C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5" w:beforeAutospacing="0" w:after="0" w:afterAutospacing="0" w:line="395" w:lineRule="auto"/>
        <w:ind w:left="21" w:right="39" w:firstLine="354"/>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由于理财产品的运行方式和投资范围等不同，其承担的风险程度各有不同，南银理财将其风险等级分为五级，</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别</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1</w:t>
      </w:r>
      <w:r>
        <w:rPr>
          <w:rFonts w:hint="eastAsia" w:ascii="方正黑体_GBK" w:hAnsi="方正黑体_GBK" w:eastAsia="方正黑体_GBK" w:cs="方正黑体_GBK"/>
          <w:b w:val="0"/>
          <w:i w:val="0"/>
          <w:caps w:val="0"/>
          <w:smallCaps w:val="0"/>
          <w:strike w:val="0"/>
          <w:dstrike w:val="0"/>
          <w:snapToGrid w:val="0"/>
          <w:vanish w:val="0"/>
          <w:color w:val="000000"/>
          <w:spacing w:val="31"/>
          <w:w w:val="101"/>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级（低风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2</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级（ 中低风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3</w:t>
      </w:r>
      <w:r>
        <w:rPr>
          <w:rFonts w:hint="eastAsia" w:ascii="方正黑体_GBK" w:hAnsi="方正黑体_GBK" w:eastAsia="方正黑体_GBK" w:cs="方正黑体_GBK"/>
          <w:b w:val="0"/>
          <w:i w:val="0"/>
          <w:caps w:val="0"/>
          <w:smallCaps w:val="0"/>
          <w:strike w:val="0"/>
          <w:dstrike w:val="0"/>
          <w:snapToGrid w:val="0"/>
          <w:vanish w:val="0"/>
          <w:color w:val="000000"/>
          <w:spacing w:val="31"/>
          <w:w w:val="101"/>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级（ 中</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等风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4</w:t>
      </w:r>
      <w:r>
        <w:rPr>
          <w:rFonts w:hint="eastAsia" w:ascii="方正黑体_GBK" w:hAnsi="方正黑体_GBK" w:eastAsia="方正黑体_GBK" w:cs="方正黑体_GBK"/>
          <w:b w:val="0"/>
          <w:i w:val="0"/>
          <w:caps w:val="0"/>
          <w:smallCaps w:val="0"/>
          <w:strike w:val="0"/>
          <w:dstrike w:val="0"/>
          <w:snapToGrid w:val="0"/>
          <w:vanish w:val="0"/>
          <w:color w:val="000000"/>
          <w:spacing w:val="31"/>
          <w:w w:val="101"/>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级（ 中</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高风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5</w:t>
      </w:r>
      <w:r>
        <w:rPr>
          <w:rFonts w:hint="eastAsia" w:ascii="方正黑体_GBK" w:hAnsi="方正黑体_GBK" w:eastAsia="方正黑体_GBK" w:cs="方正黑体_GBK"/>
          <w:b w:val="0"/>
          <w:i w:val="0"/>
          <w:caps w:val="0"/>
          <w:smallCaps w:val="0"/>
          <w:strike w:val="0"/>
          <w:dstrike w:val="0"/>
          <w:snapToGrid w:val="0"/>
          <w:vanish w:val="0"/>
          <w:color w:val="000000"/>
          <w:spacing w:val="33"/>
          <w:w w:val="102"/>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级（高风</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w:t>
      </w:r>
    </w:p>
    <w:p w14:paraId="5D90ABDC">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6" w:beforeAutospacing="0" w:after="0" w:afterAutospacing="0" w:line="196" w:lineRule="exact"/>
        <w:ind w:left="355"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1</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级（低风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理人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不承诺本</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金保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障</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收益</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资表</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现变动</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品存在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极低</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的本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金损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失风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险。</w:t>
      </w:r>
    </w:p>
    <w:p w14:paraId="364A6485">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6" w:beforeAutospacing="0" w:after="0" w:afterAutospacing="0" w:line="196" w:lineRule="exact"/>
        <w:ind w:left="355"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2</w:t>
      </w:r>
      <w:r>
        <w:rPr>
          <w:rFonts w:hint="eastAsia" w:ascii="方正黑体_GBK" w:hAnsi="方正黑体_GBK" w:eastAsia="方正黑体_GBK" w:cs="方正黑体_GBK"/>
          <w:b w:val="0"/>
          <w:i w:val="0"/>
          <w:caps w:val="0"/>
          <w:smallCaps w:val="0"/>
          <w:strike w:val="0"/>
          <w:dstrike w:val="0"/>
          <w:snapToGrid w:val="0"/>
          <w:vanish w:val="0"/>
          <w:color w:val="000000"/>
          <w:spacing w:val="29"/>
          <w:w w:val="102"/>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级（</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中低风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管理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不承诺本金保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障</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益</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资表现变动</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品存在较低</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的本金损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失风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险。</w:t>
      </w:r>
    </w:p>
    <w:p w14:paraId="33EF807B">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6" w:beforeAutospacing="0" w:after="0" w:afterAutospacing="0" w:line="196" w:lineRule="exact"/>
        <w:ind w:left="355"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3</w:t>
      </w:r>
      <w:r>
        <w:rPr>
          <w:rFonts w:hint="eastAsia" w:ascii="方正黑体_GBK" w:hAnsi="方正黑体_GBK" w:eastAsia="方正黑体_GBK" w:cs="方正黑体_GBK"/>
          <w:b w:val="0"/>
          <w:i w:val="0"/>
          <w:caps w:val="0"/>
          <w:smallCaps w:val="0"/>
          <w:strike w:val="0"/>
          <w:dstrike w:val="0"/>
          <w:snapToGrid w:val="0"/>
          <w:vanish w:val="0"/>
          <w:color w:val="000000"/>
          <w:spacing w:val="28"/>
          <w:w w:val="101"/>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级（</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中等风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管理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不承诺本金保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障</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益</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资表现变动</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品存在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一</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定</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的本金损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失风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险。</w:t>
      </w:r>
    </w:p>
    <w:p w14:paraId="439C2B5A">
      <w:pPr>
        <w:spacing w:line="196" w:lineRule="exact"/>
        <w:rPr>
          <w:rFonts w:hint="eastAsia" w:ascii="方正黑体_GBK" w:hAnsi="方正黑体_GBK" w:eastAsia="方正黑体_GBK" w:cs="方正黑体_GBK"/>
          <w:sz w:val="13"/>
          <w:szCs w:val="13"/>
        </w:rPr>
        <w:sectPr>
          <w:footerReference r:id="rId6" w:type="default"/>
          <w:pgSz w:w="11906" w:h="16839"/>
          <w:pgMar w:top="1428" w:right="1732" w:bottom="1435" w:left="1785" w:header="0" w:footer="1179" w:gutter="0"/>
          <w:cols w:space="720" w:num="1"/>
        </w:sectPr>
      </w:pPr>
    </w:p>
    <w:p w14:paraId="3D1E94DC">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68" w:beforeAutospacing="0" w:after="0" w:afterAutospacing="0" w:line="196" w:lineRule="exact"/>
        <w:ind w:left="355"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4</w:t>
      </w:r>
      <w:r>
        <w:rPr>
          <w:rFonts w:hint="eastAsia" w:ascii="方正黑体_GBK" w:hAnsi="方正黑体_GBK" w:eastAsia="方正黑体_GBK" w:cs="方正黑体_GBK"/>
          <w:b w:val="0"/>
          <w:i w:val="0"/>
          <w:caps w:val="0"/>
          <w:smallCaps w:val="0"/>
          <w:strike w:val="0"/>
          <w:dstrike w:val="0"/>
          <w:snapToGrid w:val="0"/>
          <w:vanish w:val="0"/>
          <w:color w:val="000000"/>
          <w:spacing w:val="28"/>
          <w:w w:val="102"/>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级（</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高风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管理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不承诺本金保</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障</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益</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资表现变动</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品存在较</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高</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的本金损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失风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险。</w:t>
      </w:r>
    </w:p>
    <w:p w14:paraId="6FF813BE">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9" w:beforeAutospacing="0" w:after="0" w:afterAutospacing="0" w:line="411" w:lineRule="auto"/>
        <w:ind w:left="32" w:right="50" w:firstLine="32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5</w:t>
      </w:r>
      <w:r>
        <w:rPr>
          <w:rFonts w:hint="eastAsia" w:ascii="方正黑体_GBK" w:hAnsi="方正黑体_GBK" w:eastAsia="方正黑体_GBK" w:cs="方正黑体_GBK"/>
          <w:b w:val="0"/>
          <w:i w:val="0"/>
          <w:caps w:val="0"/>
          <w:smallCaps w:val="0"/>
          <w:strike w:val="0"/>
          <w:dstrike w:val="0"/>
          <w:snapToGrid w:val="0"/>
          <w:vanish w:val="0"/>
          <w:color w:val="000000"/>
          <w:spacing w:val="31"/>
          <w:w w:val="101"/>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级（高风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不承诺本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金保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障</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益</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资表</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现变动</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品存在极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高</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的本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金损</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失风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品本金蒙受全部损失的可能性不容忽视。</w:t>
      </w:r>
    </w:p>
    <w:p w14:paraId="04B68FEC">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411" w:lineRule="auto"/>
        <w:ind w:left="19" w:right="50" w:firstLine="33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本风险等级为南</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zh-CN" w:bidi="ar-SA"/>
        </w:rPr>
        <w:t>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险评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级</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结果</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，该</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zh-CN"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品通过代理销售机构渠道销售的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，理财产品评级应当以代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理销售</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机构最终披露的评级结果为准</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您需充分认识投资风险</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谨慎投资。</w:t>
      </w:r>
    </w:p>
    <w:p w14:paraId="324E3625">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411" w:lineRule="auto"/>
        <w:ind w:left="19" w:right="0" w:firstLine="338"/>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【代</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理销</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zh-CN" w:bidi="ar-SA"/>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构在开</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展代理销售业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务前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应对理财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产品进行尽职调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查并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根据理财产品的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投资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范</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围</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投资比例和风险状况等因素对理财产品进行风险等级评估，当南银理财对理财产品的风险等级评估结果与代理销</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售机构不一致时</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，代理销售机构应当采用较高</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风险等级评估结果</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，按较高的风险等级评估结果向投资者进行充分</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的风险提示并推介理财产品</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确保个人投资者的风险承受能力等级不低于本理财产品风险等级</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zh-CN" w:bidi="ar-SA"/>
        </w:rPr>
        <w:t>。</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p>
    <w:p w14:paraId="7ACFFB6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31" w:lineRule="auto"/>
        <w:ind w:left="355"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第</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四</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条</w:t>
      </w:r>
      <w:r>
        <w:rPr>
          <w:rFonts w:hint="eastAsia" w:ascii="方正黑体_GBK" w:hAnsi="方正黑体_GBK" w:eastAsia="方正黑体_GBK" w:cs="方正黑体_GBK"/>
          <w:b w:val="0"/>
          <w:i w:val="0"/>
          <w:caps w:val="0"/>
          <w:smallCaps w:val="0"/>
          <w:strike w:val="0"/>
          <w:dstrike w:val="0"/>
          <w:snapToGrid w:val="0"/>
          <w:vanish w:val="0"/>
          <w:color w:val="000000"/>
          <w:spacing w:val="5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者风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承</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受</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级</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与适合购买的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财产品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明</w:t>
      </w:r>
    </w:p>
    <w:p w14:paraId="42504F6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54" w:lineRule="exact"/>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p>
    <w:tbl>
      <w:tblPr>
        <w:tblStyle w:val="58"/>
        <w:tblW w:w="5800" w:type="dxa"/>
        <w:tblInd w:w="126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69"/>
        <w:gridCol w:w="741"/>
        <w:gridCol w:w="815"/>
        <w:gridCol w:w="815"/>
        <w:gridCol w:w="815"/>
        <w:gridCol w:w="745"/>
      </w:tblGrid>
      <w:tr w14:paraId="10F2DB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4" w:hRule="atLeast"/>
          <w:hidden/>
        </w:trPr>
        <w:tc>
          <w:tcPr>
            <w:tcW w:w="1869" w:type="dxa"/>
            <w:vMerge w:val="restart"/>
            <w:tcBorders>
              <w:bottom w:val="nil"/>
            </w:tcBorders>
            <w:vAlign w:val="top"/>
          </w:tcPr>
          <w:p w14:paraId="2B7727FB">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5"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p w14:paraId="09979AA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5" w:beforeAutospacing="0" w:after="0" w:afterAutospacing="0" w:line="232" w:lineRule="auto"/>
              <w:ind w:left="113"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个人投资者风险承受能力</w:t>
            </w:r>
          </w:p>
          <w:p w14:paraId="22DB9F1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8" w:beforeAutospacing="0" w:after="0" w:afterAutospacing="0" w:line="232" w:lineRule="auto"/>
              <w:ind w:left="78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等级</w:t>
            </w:r>
          </w:p>
        </w:tc>
        <w:tc>
          <w:tcPr>
            <w:tcW w:w="3931" w:type="dxa"/>
            <w:gridSpan w:val="5"/>
            <w:vAlign w:val="top"/>
          </w:tcPr>
          <w:p w14:paraId="10AD280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8" w:beforeAutospacing="0" w:after="0" w:afterAutospacing="0" w:line="218" w:lineRule="auto"/>
              <w:ind w:left="1068"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南银理财理财产品风险等级</w:t>
            </w:r>
          </w:p>
        </w:tc>
      </w:tr>
      <w:tr w14:paraId="4115A7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9" w:hRule="atLeast"/>
          <w:hidden/>
        </w:trPr>
        <w:tc>
          <w:tcPr>
            <w:tcW w:w="1869" w:type="dxa"/>
            <w:vMerge w:val="continue"/>
            <w:tcBorders>
              <w:top w:val="nil"/>
            </w:tcBorders>
            <w:vAlign w:val="top"/>
          </w:tcPr>
          <w:p w14:paraId="2838F12E">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1" w:type="dxa"/>
            <w:vAlign w:val="top"/>
          </w:tcPr>
          <w:p w14:paraId="68FFE0C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93" w:beforeAutospacing="0" w:after="0" w:afterAutospacing="0" w:line="233" w:lineRule="auto"/>
              <w:ind w:left="14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低风险</w:t>
            </w:r>
          </w:p>
          <w:p w14:paraId="533C0872">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7" w:beforeAutospacing="0" w:after="0" w:afterAutospacing="0" w:line="186" w:lineRule="exact"/>
              <w:ind w:left="118"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PR</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1）</w:t>
            </w:r>
          </w:p>
        </w:tc>
        <w:tc>
          <w:tcPr>
            <w:tcW w:w="815" w:type="dxa"/>
            <w:vAlign w:val="top"/>
          </w:tcPr>
          <w:p w14:paraId="1DB5651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93" w:beforeAutospacing="0" w:after="0" w:afterAutospacing="0" w:line="233" w:lineRule="auto"/>
              <w:ind w:left="124"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中低风险</w:t>
            </w:r>
          </w:p>
          <w:p w14:paraId="608B2EB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7" w:beforeAutospacing="0" w:after="0" w:afterAutospacing="0" w:line="186" w:lineRule="exact"/>
              <w:ind w:left="15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PR</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2）</w:t>
            </w:r>
          </w:p>
        </w:tc>
        <w:tc>
          <w:tcPr>
            <w:tcW w:w="815" w:type="dxa"/>
            <w:vAlign w:val="top"/>
          </w:tcPr>
          <w:p w14:paraId="66F7F54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94" w:beforeAutospacing="0" w:after="0" w:afterAutospacing="0" w:line="232" w:lineRule="auto"/>
              <w:ind w:left="125"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中等风险</w:t>
            </w:r>
          </w:p>
          <w:p w14:paraId="4551687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8" w:beforeAutospacing="0" w:after="0" w:afterAutospacing="0" w:line="185" w:lineRule="exact"/>
              <w:ind w:left="158"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PR</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3）</w:t>
            </w:r>
          </w:p>
        </w:tc>
        <w:tc>
          <w:tcPr>
            <w:tcW w:w="815" w:type="dxa"/>
            <w:vAlign w:val="top"/>
          </w:tcPr>
          <w:p w14:paraId="4F297CD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94" w:beforeAutospacing="0" w:after="0" w:afterAutospacing="0" w:line="232" w:lineRule="auto"/>
              <w:ind w:left="126"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中高风险</w:t>
            </w:r>
          </w:p>
          <w:p w14:paraId="4C03AE8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8" w:beforeAutospacing="0" w:after="0" w:afterAutospacing="0" w:line="185" w:lineRule="exact"/>
              <w:ind w:left="15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PR</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4）</w:t>
            </w:r>
          </w:p>
        </w:tc>
        <w:tc>
          <w:tcPr>
            <w:tcW w:w="745" w:type="dxa"/>
            <w:vAlign w:val="top"/>
          </w:tcPr>
          <w:p w14:paraId="66C3585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94" w:beforeAutospacing="0" w:after="0" w:afterAutospacing="0" w:line="232" w:lineRule="auto"/>
              <w:ind w:left="155"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高风险</w:t>
            </w:r>
          </w:p>
          <w:p w14:paraId="17D3BE5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8" w:beforeAutospacing="0" w:after="0" w:afterAutospacing="0" w:line="185" w:lineRule="exact"/>
              <w:ind w:left="121"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PR</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5）</w:t>
            </w:r>
          </w:p>
        </w:tc>
      </w:tr>
      <w:tr w14:paraId="5CFD46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 w:hRule="atLeast"/>
          <w:hidden/>
        </w:trPr>
        <w:tc>
          <w:tcPr>
            <w:tcW w:w="1869" w:type="dxa"/>
            <w:vAlign w:val="top"/>
          </w:tcPr>
          <w:p w14:paraId="514DDD4C">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1" w:type="dxa"/>
            <w:vAlign w:val="top"/>
          </w:tcPr>
          <w:p w14:paraId="14D7DA30">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7FE3E98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0D1A9DE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3E2AA7E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5" w:type="dxa"/>
            <w:vAlign w:val="top"/>
          </w:tcPr>
          <w:p w14:paraId="6E74392E">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r>
      <w:tr w14:paraId="3CCB22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 w:hRule="atLeast"/>
          <w:hidden/>
        </w:trPr>
        <w:tc>
          <w:tcPr>
            <w:tcW w:w="1869" w:type="dxa"/>
            <w:vAlign w:val="top"/>
          </w:tcPr>
          <w:p w14:paraId="1F9AC552">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1" w:type="dxa"/>
            <w:vAlign w:val="top"/>
          </w:tcPr>
          <w:p w14:paraId="4E9603EC">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0650978D">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5C203F97">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7ED95C9F">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5" w:type="dxa"/>
            <w:vAlign w:val="top"/>
          </w:tcPr>
          <w:p w14:paraId="3C850AD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r>
      <w:tr w14:paraId="0A6565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 w:hRule="atLeast"/>
          <w:hidden/>
        </w:trPr>
        <w:tc>
          <w:tcPr>
            <w:tcW w:w="1869" w:type="dxa"/>
            <w:vAlign w:val="top"/>
          </w:tcPr>
          <w:p w14:paraId="0FDDC195">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1" w:type="dxa"/>
            <w:vAlign w:val="top"/>
          </w:tcPr>
          <w:p w14:paraId="53F02EE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57E7916D">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20ACC9F8">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58CB213B">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5" w:type="dxa"/>
            <w:vAlign w:val="top"/>
          </w:tcPr>
          <w:p w14:paraId="543245A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r>
      <w:tr w14:paraId="3FA1CF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5" w:hRule="atLeast"/>
          <w:hidden/>
        </w:trPr>
        <w:tc>
          <w:tcPr>
            <w:tcW w:w="1869" w:type="dxa"/>
            <w:vAlign w:val="top"/>
          </w:tcPr>
          <w:p w14:paraId="2B64CE8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1" w:type="dxa"/>
            <w:vAlign w:val="top"/>
          </w:tcPr>
          <w:p w14:paraId="6F3876DE">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209149AF">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1A24FEAF">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1FAACCAC">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5" w:type="dxa"/>
            <w:vAlign w:val="top"/>
          </w:tcPr>
          <w:p w14:paraId="425D6E6A">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r>
      <w:tr w14:paraId="7D33A2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hidden/>
        </w:trPr>
        <w:tc>
          <w:tcPr>
            <w:tcW w:w="1869" w:type="dxa"/>
            <w:vAlign w:val="top"/>
          </w:tcPr>
          <w:p w14:paraId="6CE091C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1" w:type="dxa"/>
            <w:vAlign w:val="top"/>
          </w:tcPr>
          <w:p w14:paraId="0EA8B5C6">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6ECCF9DA">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4C51740E">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178E386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5" w:type="dxa"/>
            <w:vAlign w:val="top"/>
          </w:tcPr>
          <w:p w14:paraId="0FF900B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r>
    </w:tbl>
    <w:p w14:paraId="7B9EB35D">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81" w:beforeAutospacing="0" w:after="0" w:afterAutospacing="0" w:line="232" w:lineRule="auto"/>
        <w:ind w:left="2728"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备注：</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代表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可</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以购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买； ×</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代表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不</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能购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买。</w:t>
      </w:r>
    </w:p>
    <w:p w14:paraId="5853841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6" w:beforeAutospacing="0" w:after="0" w:afterAutospacing="0" w:line="232" w:lineRule="auto"/>
        <w:ind w:left="36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第</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条</w:t>
      </w:r>
      <w:r>
        <w:rPr>
          <w:rFonts w:hint="eastAsia" w:ascii="方正黑体_GBK" w:hAnsi="方正黑体_GBK" w:eastAsia="方正黑体_GBK" w:cs="方正黑体_GBK"/>
          <w:b w:val="0"/>
          <w:i w:val="0"/>
          <w:caps w:val="0"/>
          <w:smallCaps w:val="0"/>
          <w:strike w:val="0"/>
          <w:dstrike w:val="0"/>
          <w:snapToGrid w:val="0"/>
          <w:vanish w:val="0"/>
          <w:color w:val="000000"/>
          <w:spacing w:val="52"/>
          <w:w w:val="101"/>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理财产品信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息披</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露的方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式</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渠道和频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明</w:t>
      </w:r>
    </w:p>
    <w:p w14:paraId="04C7FB15">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7" w:beforeAutospacing="0" w:after="0" w:afterAutospacing="0" w:line="411" w:lineRule="auto"/>
        <w:ind w:left="21" w:right="53" w:firstLine="34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南银理财按照对应期次《</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理财产品说明书</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约定的方式</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、渠道和频率进行信息披</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露</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。投资者应密切关注与本</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理财产品有关的信息披露</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以免造成不必要的损失。</w:t>
      </w:r>
    </w:p>
    <w:p w14:paraId="21B5E1BC">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411" w:lineRule="auto"/>
        <w:ind w:left="21" w:right="53" w:firstLine="341"/>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投资者预留在南银理财或销售机构的有效联系方式变更的</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，应及时通知南银理财或销售机构</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如投资者</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未及</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时告知南银理财或销售机构联系方式变更</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，造成南银理财或销售机构在需要时无法联系投资者</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，并由此影响投资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者的投资决策</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因此而产生的责任和风险由投资者自行承担。</w:t>
      </w:r>
    </w:p>
    <w:p w14:paraId="43427E4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31" w:lineRule="auto"/>
        <w:ind w:left="36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条</w:t>
      </w:r>
      <w:r>
        <w:rPr>
          <w:rFonts w:hint="eastAsia" w:ascii="方正黑体_GBK" w:hAnsi="方正黑体_GBK" w:eastAsia="方正黑体_GBK" w:cs="方正黑体_GBK"/>
          <w:b w:val="0"/>
          <w:i w:val="0"/>
          <w:caps w:val="0"/>
          <w:smallCaps w:val="0"/>
          <w:strike w:val="0"/>
          <w:dstrike w:val="0"/>
          <w:snapToGrid w:val="0"/>
          <w:vanish w:val="0"/>
          <w:color w:val="000000"/>
          <w:spacing w:val="52"/>
          <w:w w:val="101"/>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投资者信</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息保护</w:t>
      </w:r>
    </w:p>
    <w:p w14:paraId="4B49BE5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6" w:beforeAutospacing="0" w:after="0" w:afterAutospacing="0" w:line="411" w:lineRule="auto"/>
        <w:ind w:left="20" w:right="63" w:firstLine="341"/>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南银理财及销售机构承诺依法履行投资者信息保密义务</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防范投资者信息被不当采集</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使用</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传输和泄露，</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保护投资者的信息安全</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法律法规另有规定</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或有权机关另有要求的</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情形除外。</w:t>
      </w:r>
    </w:p>
    <w:p w14:paraId="774BAC28">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31" w:lineRule="auto"/>
        <w:ind w:left="36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第七</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条</w:t>
      </w:r>
      <w:r>
        <w:rPr>
          <w:rFonts w:hint="eastAsia" w:ascii="方正黑体_GBK" w:hAnsi="方正黑体_GBK" w:eastAsia="方正黑体_GBK" w:cs="方正黑体_GBK"/>
          <w:b w:val="0"/>
          <w:i w:val="0"/>
          <w:caps w:val="0"/>
          <w:smallCaps w:val="0"/>
          <w:strike w:val="0"/>
          <w:dstrike w:val="0"/>
          <w:snapToGrid w:val="0"/>
          <w:vanish w:val="0"/>
          <w:color w:val="000000"/>
          <w:spacing w:val="52"/>
          <w:w w:val="101"/>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投诉</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的方</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式和程序</w:t>
      </w:r>
    </w:p>
    <w:p w14:paraId="3A67B428">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7" w:beforeAutospacing="0" w:after="0" w:afterAutospacing="0" w:line="411" w:lineRule="auto"/>
        <w:ind w:left="22" w:right="50" w:firstLine="33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投资者若需针对产品的设计</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、成立</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、运作</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到期清算或提前终止等事</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项进行投诉</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可与管理人或销售机构联</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系</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管理人或销售机构将及时接听</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记录投资者的意见或建议并与投资者协商共同解决</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p>
    <w:p w14:paraId="302FB6FC">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31" w:lineRule="auto"/>
        <w:ind w:left="36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val="en-US" w:eastAsia="en-US" w:bidi="ar-SA"/>
        </w:rPr>
        <w:t>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val="en-US" w:eastAsia="en-US" w:bidi="ar-SA"/>
        </w:rPr>
        <w:t>八</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val="en-US" w:eastAsia="en-US" w:bidi="ar-SA"/>
        </w:rPr>
        <w:t>条</w:t>
      </w:r>
      <w:r>
        <w:rPr>
          <w:rFonts w:hint="eastAsia" w:ascii="方正黑体_GBK" w:hAnsi="方正黑体_GBK" w:eastAsia="方正黑体_GBK" w:cs="方正黑体_GBK"/>
          <w:b w:val="0"/>
          <w:i w:val="0"/>
          <w:caps w:val="0"/>
          <w:smallCaps w:val="0"/>
          <w:strike w:val="0"/>
          <w:dstrike w:val="0"/>
          <w:snapToGrid w:val="0"/>
          <w:vanish w:val="0"/>
          <w:color w:val="000000"/>
          <w:spacing w:val="5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val="en-US" w:eastAsia="en-US" w:bidi="ar-SA"/>
        </w:rPr>
        <w:t>联</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val="en-US" w:eastAsia="en-US" w:bidi="ar-SA"/>
        </w:rPr>
        <w:t>系方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val="en-US" w:eastAsia="en-US" w:bidi="ar-SA"/>
        </w:rPr>
        <w:t>式</w:t>
      </w:r>
    </w:p>
    <w:p w14:paraId="623FE4A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7" w:beforeAutospacing="0" w:after="0" w:afterAutospacing="0" w:line="411" w:lineRule="auto"/>
        <w:ind w:left="21" w:right="25" w:firstLine="338"/>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在购买本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前</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请</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者确保</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完全明白</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zh-CN" w:bidi="ar-SA"/>
        </w:rPr>
        <w:t>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理财产品的性质</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其中</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涉及的风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以及</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者的自</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身情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况。</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投资者若对理财产品销售文件的内容有任何疑问</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，请向南银理财或销售机构各营业场所或营业</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网点咨询</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。联系方</w:t>
      </w:r>
      <w:r>
        <w:rPr>
          <w:rFonts w:hint="eastAsia" w:ascii="方正黑体_GBK" w:hAnsi="方正黑体_GBK" w:eastAsia="方正黑体_GBK" w:cs="方正黑体_GBK"/>
          <w:b/>
          <w:bCs/>
          <w:i w:val="0"/>
          <w:caps w:val="0"/>
          <w:smallCaps w:val="0"/>
          <w:strike w:val="0"/>
          <w:dstrike w:val="0"/>
          <w:snapToGrid w:val="0"/>
          <w:vanish w:val="0"/>
          <w:color w:val="000000"/>
          <w:spacing w:val="19"/>
          <w:w w:val="100"/>
          <w:kern w:val="0"/>
          <w:position w:val="0"/>
          <w:sz w:val="13"/>
          <w:szCs w:val="13"/>
          <w:u w:val="none"/>
          <w:shd w:val="clear"/>
          <w:vertAlign w:val="baseline"/>
          <w:lang w:val="en-US" w:eastAsia="en-US" w:bidi="ar-SA"/>
        </w:rPr>
        <w:t>式分别如下：</w:t>
      </w:r>
    </w:p>
    <w:p w14:paraId="1FB41B2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33" w:lineRule="auto"/>
        <w:ind w:left="36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val="en-US" w:eastAsia="en-US" w:bidi="ar-SA"/>
        </w:rPr>
        <w:t>一</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val="en-US" w:eastAsia="en-US" w:bidi="ar-SA"/>
        </w:rPr>
        <w:t>南银理财联系方式</w:t>
      </w:r>
    </w:p>
    <w:p w14:paraId="613028A0">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3" w:beforeAutospacing="0" w:after="0" w:afterAutospacing="0" w:line="196" w:lineRule="exact"/>
        <w:ind w:left="36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zh-CN"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en-US" w:bidi="ar-SA"/>
        </w:rPr>
        <w:t>地址： 南京市建邺区</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zh-CN" w:bidi="ar-SA"/>
        </w:rPr>
        <w:t>庐山路242号2号楼14-16层</w:t>
      </w:r>
    </w:p>
    <w:p w14:paraId="64809CD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3" w:beforeAutospacing="0" w:after="0" w:afterAutospacing="0" w:line="196" w:lineRule="exact"/>
        <w:ind w:left="36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zh-CN"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en-US" w:bidi="ar-SA"/>
        </w:rPr>
        <w:t>电话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zh-CN" w:bidi="ar-SA"/>
        </w:rPr>
        <w:t>4001195302</w:t>
      </w:r>
    </w:p>
    <w:p w14:paraId="5DCF2BC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3" w:beforeAutospacing="0" w:after="0" w:afterAutospacing="0" w:line="196" w:lineRule="exact"/>
        <w:ind w:left="36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en-US" w:bidi="ar-SA"/>
        </w:rPr>
        <w:t>（ 二 ） 销售机构联系方式</w:t>
      </w:r>
    </w:p>
    <w:p w14:paraId="1CA53FFD">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3" w:beforeAutospacing="0" w:after="0" w:afterAutospacing="0" w:line="196" w:lineRule="exact"/>
        <w:ind w:left="36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en-US" w:bidi="ar-SA"/>
        </w:rPr>
      </w:pPr>
    </w:p>
    <w:p w14:paraId="4243A86F">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3" w:beforeAutospacing="0" w:after="0" w:afterAutospacing="0" w:line="196" w:lineRule="exact"/>
        <w:ind w:left="36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en-US" w:bidi="ar-SA"/>
        </w:rPr>
      </w:pPr>
    </w:p>
    <w:p w14:paraId="7F9CF752">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6" w:beforeAutospacing="0" w:after="0" w:afterAutospacing="0" w:line="232" w:lineRule="auto"/>
        <w:ind w:left="3663"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single" w:color="auto"/>
          <w:shd w:val="clear"/>
          <w:vertAlign w:val="baseline"/>
          <w:lang w:val="en-US" w:eastAsia="en-US" w:bidi="ar-SA"/>
        </w:rPr>
        <w:t>仔细阅读提示</w:t>
      </w:r>
    </w:p>
    <w:p w14:paraId="14F135B4">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6" w:beforeAutospacing="0" w:after="0" w:afterAutospacing="0" w:line="397" w:lineRule="auto"/>
        <w:ind w:left="20" w:right="19" w:firstLine="339"/>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single" w:color="auto"/>
          <w:shd w:val="clear"/>
          <w:vertAlign w:val="baseline"/>
          <w:lang w:val="en-US" w:eastAsia="en-US" w:bidi="ar-SA"/>
        </w:rPr>
        <w:t>请投资者务必仔细阅读本理财产品销售文件</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single" w:color="auto"/>
          <w:shd w:val="clear"/>
          <w:vertAlign w:val="baseline"/>
          <w:lang w:val="en-US" w:eastAsia="en-US" w:bidi="ar-SA"/>
        </w:rPr>
        <w:t>，包括但不限于本</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single" w:color="auto"/>
          <w:shd w:val="clear"/>
          <w:vertAlign w:val="baseline"/>
          <w:lang w:val="en-US" w:eastAsia="en-US" w:bidi="ar-SA"/>
        </w:rPr>
        <w:t>理财产品对应的《</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single" w:color="auto"/>
          <w:shd w:val="clear"/>
          <w:vertAlign w:val="baseline"/>
          <w:lang w:val="en-US" w:eastAsia="en-US" w:bidi="ar-SA"/>
        </w:rPr>
        <w:t>理财产品销售协议书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single" w:color="auto"/>
          <w:shd w:val="clear"/>
          <w:vertAlign w:val="baseline"/>
          <w:lang w:val="en-US" w:eastAsia="en-US" w:bidi="ar-SA"/>
        </w:rPr>
        <w:t>理</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财产品说明书</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理财产品风险揭示书</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投资者权益须知</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理财产品投资协议书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等</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了解理财产品具体情</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4"/>
          <w:w w:val="100"/>
          <w:kern w:val="0"/>
          <w:position w:val="0"/>
          <w:sz w:val="13"/>
          <w:szCs w:val="13"/>
          <w:u w:val="single" w:color="auto"/>
          <w:shd w:val="clear"/>
          <w:vertAlign w:val="baseline"/>
          <w:lang w:val="en-US" w:eastAsia="en-US" w:bidi="ar-SA"/>
        </w:rPr>
        <w:t>况</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4"/>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4"/>
          <w:w w:val="100"/>
          <w:kern w:val="0"/>
          <w:position w:val="0"/>
          <w:sz w:val="13"/>
          <w:szCs w:val="13"/>
          <w:u w:val="single" w:color="auto"/>
          <w:shd w:val="clear"/>
          <w:vertAlign w:val="baseline"/>
          <w:lang w:val="en-US" w:eastAsia="en-US" w:bidi="ar-SA"/>
        </w:rPr>
        <w:t>关注投资风险</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4"/>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4"/>
          <w:w w:val="100"/>
          <w:kern w:val="0"/>
          <w:position w:val="0"/>
          <w:sz w:val="13"/>
          <w:szCs w:val="13"/>
          <w:u w:val="single" w:color="auto"/>
          <w:shd w:val="clear"/>
          <w:vertAlign w:val="baseline"/>
          <w:lang w:val="en-US" w:eastAsia="en-US" w:bidi="ar-SA"/>
        </w:rPr>
        <w:t>自主决定是否投资</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4"/>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single" w:color="auto"/>
          <w:shd w:val="clear"/>
          <w:vertAlign w:val="baseline"/>
          <w:lang w:val="en-US" w:eastAsia="en-US" w:bidi="ar-SA"/>
        </w:rPr>
        <w:t xml:space="preserve"> </w:t>
      </w:r>
    </w:p>
    <w:p w14:paraId="650C60F7">
      <w:pPr>
        <w:sectPr>
          <w:footerReference r:id="rId7" w:type="default"/>
          <w:pgSz w:w="11906" w:h="16839"/>
          <w:pgMar w:top="1431" w:right="1770" w:bottom="1435" w:left="1785" w:header="0" w:footer="1179" w:gutter="0"/>
          <w:cols w:space="720" w:num="1"/>
        </w:sectPr>
      </w:pPr>
    </w:p>
    <w:p w14:paraId="59AA0CBE">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2E3B934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1C0FDA8D">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245CE264">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7002248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06FA5040">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637EA5D2">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355663B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0B92B95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6A934D54">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5"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39CF62E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78" w:beforeAutospacing="0" w:after="0" w:afterAutospacing="0" w:line="222" w:lineRule="auto"/>
        <w:ind w:left="3094" w:right="0" w:firstLine="0"/>
        <w:contextualSpacing w:val="0"/>
        <w:jc w:val="left"/>
        <w:textAlignment w:val="baseline"/>
        <w:outlineLvl w:val="0"/>
        <w:rPr>
          <w:rFonts w:ascii="黑体" w:hAnsi="黑体" w:eastAsia="黑体" w:cs="黑体"/>
          <w:b w:val="0"/>
          <w:i w:val="0"/>
          <w:caps w:val="0"/>
          <w:smallCaps w:val="0"/>
          <w:strike w:val="0"/>
          <w:dstrike w:val="0"/>
          <w:snapToGrid w:val="0"/>
          <w:vanish w:val="0"/>
          <w:color w:val="000000"/>
          <w:spacing w:val="0"/>
          <w:w w:val="100"/>
          <w:kern w:val="0"/>
          <w:position w:val="0"/>
          <w:sz w:val="24"/>
          <w:szCs w:val="24"/>
          <w:u w:val="none"/>
          <w:shd w:val="clear"/>
          <w:vertAlign w:val="baseline"/>
          <w:lang w:eastAsia="en-US"/>
        </w:rPr>
      </w:pPr>
      <w:r>
        <w:rPr>
          <w:rFonts w:ascii="黑体" w:hAnsi="黑体" w:eastAsia="黑体" w:cs="黑体"/>
          <w:b/>
          <w:bCs/>
          <w:i w:val="0"/>
          <w:caps w:val="0"/>
          <w:smallCaps w:val="0"/>
          <w:strike w:val="0"/>
          <w:dstrike w:val="0"/>
          <w:snapToGrid w:val="0"/>
          <w:vanish w:val="0"/>
          <w:color w:val="000000"/>
          <w:spacing w:val="-3"/>
          <w:w w:val="100"/>
          <w:kern w:val="0"/>
          <w:position w:val="0"/>
          <w:sz w:val="24"/>
          <w:szCs w:val="24"/>
          <w:u w:val="none"/>
          <w:shd w:val="clear"/>
          <w:vertAlign w:val="baseline"/>
          <w:lang w:eastAsia="en-US"/>
        </w:rPr>
        <w:t>理财产品销售协议书</w:t>
      </w:r>
    </w:p>
    <w:p w14:paraId="7AE8CC68">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5"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4BF3069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5"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2E60B9C0">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5"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3DFA0582">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5"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6CFCBA85">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5"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5E3B2524">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5"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416DE72B">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6"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5A38AD34">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6"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4CCF7330">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6"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5AF2038F">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6"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5E61D5B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65" w:beforeAutospacing="0" w:after="0" w:afterAutospacing="0" w:line="228" w:lineRule="auto"/>
        <w:ind w:left="2601" w:right="0" w:firstLine="0"/>
        <w:contextualSpacing w:val="0"/>
        <w:jc w:val="left"/>
        <w:textAlignment w:val="baseline"/>
        <w:outlineLvl w:val="9"/>
        <w:rPr>
          <w:rFonts w:ascii="宋体" w:hAnsi="宋体" w:eastAsia="宋体" w:cs="宋体"/>
          <w:b w:val="0"/>
          <w:i w:val="0"/>
          <w:caps w:val="0"/>
          <w:smallCaps w:val="0"/>
          <w:strike w:val="0"/>
          <w:dstrike w:val="0"/>
          <w:snapToGrid w:val="0"/>
          <w:vanish w:val="0"/>
          <w:color w:val="000000"/>
          <w:spacing w:val="0"/>
          <w:w w:val="100"/>
          <w:kern w:val="0"/>
          <w:position w:val="0"/>
          <w:sz w:val="20"/>
          <w:szCs w:val="20"/>
          <w:u w:val="none"/>
          <w:shd w:val="clear"/>
          <w:vertAlign w:val="baseline"/>
          <w:lang w:eastAsia="en-US"/>
        </w:rPr>
      </w:pPr>
      <w:r>
        <w:rPr>
          <w:rFonts w:ascii="宋体" w:hAnsi="宋体" w:eastAsia="宋体" w:cs="宋体"/>
          <w:b w:val="0"/>
          <w:i w:val="0"/>
          <w:caps w:val="0"/>
          <w:smallCaps w:val="0"/>
          <w:strike w:val="0"/>
          <w:dstrike w:val="0"/>
          <w:snapToGrid w:val="0"/>
          <w:vanish w:val="0"/>
          <w:color w:val="000000"/>
          <w:spacing w:val="9"/>
          <w:w w:val="100"/>
          <w:kern w:val="0"/>
          <w:position w:val="0"/>
          <w:sz w:val="20"/>
          <w:szCs w:val="20"/>
          <w:u w:val="none"/>
          <w:shd w:val="clear"/>
          <w:vertAlign w:val="baseline"/>
          <w:lang w:eastAsia="en-US"/>
        </w:rPr>
        <w:t>编制单位：</w:t>
      </w:r>
      <w:r>
        <w:rPr>
          <w:rFonts w:ascii="宋体" w:hAnsi="宋体" w:eastAsia="宋体" w:cs="宋体"/>
          <w:b w:val="0"/>
          <w:i w:val="0"/>
          <w:caps w:val="0"/>
          <w:smallCaps w:val="0"/>
          <w:strike w:val="0"/>
          <w:dstrike w:val="0"/>
          <w:snapToGrid w:val="0"/>
          <w:vanish w:val="0"/>
          <w:color w:val="000000"/>
          <w:spacing w:val="9"/>
          <w:w w:val="100"/>
          <w:kern w:val="0"/>
          <w:position w:val="0"/>
          <w:sz w:val="20"/>
          <w:szCs w:val="20"/>
          <w:u w:val="single" w:color="auto"/>
          <w:shd w:val="clear"/>
          <w:vertAlign w:val="baseline"/>
          <w:lang w:eastAsia="en-US"/>
        </w:rPr>
        <w:t>南银理财有限责任公司</w:t>
      </w:r>
    </w:p>
    <w:p w14:paraId="6AE7B04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4" w:beforeAutospacing="0" w:after="0" w:afterAutospacing="0" w:line="288" w:lineRule="auto"/>
        <w:ind w:left="2723" w:right="0" w:firstLine="0"/>
        <w:contextualSpacing w:val="0"/>
        <w:jc w:val="left"/>
        <w:textAlignment w:val="baseline"/>
        <w:outlineLvl w:val="9"/>
        <w:rPr>
          <w:rFonts w:ascii="宋体" w:hAnsi="宋体" w:eastAsia="宋体" w:cs="宋体"/>
          <w:b w:val="0"/>
          <w:i w:val="0"/>
          <w:caps w:val="0"/>
          <w:smallCaps w:val="0"/>
          <w:strike w:val="0"/>
          <w:dstrike w:val="0"/>
          <w:snapToGrid w:val="0"/>
          <w:vanish w:val="0"/>
          <w:color w:val="000000"/>
          <w:spacing w:val="0"/>
          <w:w w:val="100"/>
          <w:kern w:val="0"/>
          <w:position w:val="0"/>
          <w:sz w:val="20"/>
          <w:szCs w:val="20"/>
          <w:u w:val="none"/>
          <w:shd w:val="clear"/>
          <w:vertAlign w:val="baseline"/>
          <w:lang w:eastAsia="en-US"/>
        </w:rPr>
      </w:pPr>
      <w:r>
        <w:rPr>
          <w:rFonts w:ascii="宋体" w:hAnsi="宋体" w:eastAsia="宋体" w:cs="宋体"/>
          <w:b w:val="0"/>
          <w:i w:val="0"/>
          <w:caps w:val="0"/>
          <w:smallCaps w:val="0"/>
          <w:strike w:val="0"/>
          <w:dstrike w:val="0"/>
          <w:snapToGrid w:val="0"/>
          <w:vanish w:val="0"/>
          <w:color w:val="000000"/>
          <w:spacing w:val="5"/>
          <w:w w:val="100"/>
          <w:kern w:val="0"/>
          <w:position w:val="0"/>
          <w:sz w:val="20"/>
          <w:szCs w:val="20"/>
          <w:u w:val="none"/>
          <w:shd w:val="clear"/>
          <w:vertAlign w:val="baseline"/>
          <w:lang w:eastAsia="en-US"/>
        </w:rPr>
        <w:t>版次号：</w:t>
      </w:r>
      <w:r>
        <w:rPr>
          <w:rFonts w:ascii="Times New Roman" w:hAnsi="Times New Roman" w:eastAsia="Times New Roman" w:cs="Times New Roman"/>
          <w:b w:val="0"/>
          <w:i w:val="0"/>
          <w:caps w:val="0"/>
          <w:smallCaps w:val="0"/>
          <w:strike w:val="0"/>
          <w:dstrike w:val="0"/>
          <w:snapToGrid w:val="0"/>
          <w:vanish w:val="0"/>
          <w:color w:val="000000"/>
          <w:spacing w:val="5"/>
          <w:w w:val="100"/>
          <w:kern w:val="0"/>
          <w:position w:val="0"/>
          <w:sz w:val="20"/>
          <w:szCs w:val="20"/>
          <w:u w:val="single" w:color="auto"/>
          <w:shd w:val="clear"/>
          <w:vertAlign w:val="baseline"/>
          <w:lang w:eastAsia="en-US"/>
        </w:rPr>
        <w:t xml:space="preserve">2021 </w:t>
      </w:r>
      <w:r>
        <w:rPr>
          <w:rFonts w:ascii="宋体" w:hAnsi="宋体" w:eastAsia="宋体" w:cs="宋体"/>
          <w:b w:val="0"/>
          <w:i w:val="0"/>
          <w:caps w:val="0"/>
          <w:smallCaps w:val="0"/>
          <w:strike w:val="0"/>
          <w:dstrike w:val="0"/>
          <w:snapToGrid w:val="0"/>
          <w:vanish w:val="0"/>
          <w:color w:val="000000"/>
          <w:spacing w:val="5"/>
          <w:w w:val="100"/>
          <w:kern w:val="0"/>
          <w:position w:val="0"/>
          <w:sz w:val="20"/>
          <w:szCs w:val="20"/>
          <w:u w:val="single" w:color="auto"/>
          <w:shd w:val="clear"/>
          <w:vertAlign w:val="baseline"/>
          <w:lang w:eastAsia="en-US"/>
        </w:rPr>
        <w:t>第</w:t>
      </w:r>
      <w:r>
        <w:rPr>
          <w:rFonts w:ascii="宋体" w:hAnsi="宋体" w:eastAsia="宋体" w:cs="宋体"/>
          <w:b w:val="0"/>
          <w:i w:val="0"/>
          <w:caps w:val="0"/>
          <w:smallCaps w:val="0"/>
          <w:strike w:val="0"/>
          <w:dstrike w:val="0"/>
          <w:snapToGrid w:val="0"/>
          <w:vanish w:val="0"/>
          <w:color w:val="000000"/>
          <w:spacing w:val="-42"/>
          <w:w w:val="100"/>
          <w:kern w:val="0"/>
          <w:position w:val="0"/>
          <w:sz w:val="20"/>
          <w:szCs w:val="20"/>
          <w:u w:val="single" w:color="auto"/>
          <w:shd w:val="clear"/>
          <w:vertAlign w:val="baseline"/>
          <w:lang w:eastAsia="en-US"/>
        </w:rPr>
        <w:t xml:space="preserve"> </w:t>
      </w:r>
      <w:r>
        <w:rPr>
          <w:rFonts w:ascii="Times New Roman" w:hAnsi="Times New Roman" w:eastAsia="Times New Roman" w:cs="Times New Roman"/>
          <w:b w:val="0"/>
          <w:i w:val="0"/>
          <w:caps w:val="0"/>
          <w:smallCaps w:val="0"/>
          <w:strike w:val="0"/>
          <w:dstrike w:val="0"/>
          <w:snapToGrid w:val="0"/>
          <w:vanish w:val="0"/>
          <w:color w:val="000000"/>
          <w:spacing w:val="5"/>
          <w:w w:val="100"/>
          <w:kern w:val="0"/>
          <w:position w:val="0"/>
          <w:sz w:val="20"/>
          <w:szCs w:val="20"/>
          <w:u w:val="single" w:color="auto"/>
          <w:shd w:val="clear"/>
          <w:vertAlign w:val="baseline"/>
          <w:lang w:eastAsia="en-US"/>
        </w:rPr>
        <w:t>2</w:t>
      </w:r>
      <w:r>
        <w:rPr>
          <w:rFonts w:ascii="Times New Roman" w:hAnsi="Times New Roman" w:eastAsia="Times New Roman" w:cs="Times New Roman"/>
          <w:b w:val="0"/>
          <w:i w:val="0"/>
          <w:caps w:val="0"/>
          <w:smallCaps w:val="0"/>
          <w:strike w:val="0"/>
          <w:dstrike w:val="0"/>
          <w:snapToGrid w:val="0"/>
          <w:vanish w:val="0"/>
          <w:color w:val="000000"/>
          <w:spacing w:val="13"/>
          <w:w w:val="101"/>
          <w:kern w:val="0"/>
          <w:position w:val="0"/>
          <w:sz w:val="20"/>
          <w:szCs w:val="20"/>
          <w:u w:val="single" w:color="auto"/>
          <w:shd w:val="clear"/>
          <w:vertAlign w:val="baseline"/>
          <w:lang w:eastAsia="en-US"/>
        </w:rPr>
        <w:t xml:space="preserve"> </w:t>
      </w:r>
      <w:r>
        <w:rPr>
          <w:rFonts w:ascii="宋体" w:hAnsi="宋体" w:eastAsia="宋体" w:cs="宋体"/>
          <w:b w:val="0"/>
          <w:i w:val="0"/>
          <w:caps w:val="0"/>
          <w:smallCaps w:val="0"/>
          <w:strike w:val="0"/>
          <w:dstrike w:val="0"/>
          <w:snapToGrid w:val="0"/>
          <w:vanish w:val="0"/>
          <w:color w:val="000000"/>
          <w:spacing w:val="5"/>
          <w:w w:val="100"/>
          <w:kern w:val="0"/>
          <w:position w:val="0"/>
          <w:sz w:val="20"/>
          <w:szCs w:val="20"/>
          <w:u w:val="single" w:color="auto"/>
          <w:shd w:val="clear"/>
          <w:vertAlign w:val="baseline"/>
          <w:lang w:eastAsia="en-US"/>
        </w:rPr>
        <w:t>版</w:t>
      </w:r>
    </w:p>
    <w:p w14:paraId="393F4C60">
      <w:pPr>
        <w:spacing w:line="288" w:lineRule="auto"/>
        <w:rPr>
          <w:rFonts w:ascii="宋体" w:hAnsi="宋体" w:eastAsia="宋体" w:cs="宋体"/>
          <w:sz w:val="20"/>
          <w:szCs w:val="20"/>
        </w:rPr>
        <w:sectPr>
          <w:footerReference r:id="rId8" w:type="default"/>
          <w:pgSz w:w="11906" w:h="16839"/>
          <w:pgMar w:top="1431" w:right="1785" w:bottom="1066" w:left="1785" w:header="0" w:footer="812" w:gutter="0"/>
          <w:cols w:space="720" w:num="1"/>
        </w:sectPr>
      </w:pPr>
    </w:p>
    <w:p w14:paraId="7700AA8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2" w:beforeAutospacing="0" w:after="0" w:afterAutospacing="0" w:line="229" w:lineRule="auto"/>
        <w:ind w:left="4"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1"/>
          <w:szCs w:val="21"/>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21"/>
          <w:szCs w:val="21"/>
          <w:u w:val="none"/>
          <w:shd w:val="clear"/>
          <w:vertAlign w:val="baseline"/>
          <w:lang w:eastAsia="en-US"/>
        </w:rPr>
        <w:t>风险提示：</w:t>
      </w:r>
    </w:p>
    <w:p w14:paraId="47936A7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5" w:beforeAutospacing="0" w:after="0" w:afterAutospacing="0" w:line="252" w:lineRule="auto"/>
        <w:ind w:left="4" w:right="33" w:firstLine="0"/>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1"/>
          <w:szCs w:val="21"/>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21"/>
          <w:szCs w:val="21"/>
          <w:u w:val="none"/>
          <w:shd w:val="clear"/>
          <w:vertAlign w:val="baseline"/>
          <w:lang w:eastAsia="en-US"/>
        </w:rPr>
        <w:t>本理财产品是净值型理财产品，不保证本金和收益，投资者的本金与收益可能会因市场变动</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21"/>
          <w:szCs w:val="21"/>
          <w:u w:val="none"/>
          <w:shd w:val="clear"/>
          <w:vertAlign w:val="baseline"/>
          <w:lang w:eastAsia="en-US"/>
        </w:rPr>
        <w:t>而蒙受重大损失，投资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1"/>
          <w:szCs w:val="21"/>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21"/>
          <w:szCs w:val="21"/>
          <w:u w:val="none"/>
          <w:shd w:val="clear"/>
          <w:vertAlign w:val="baseline"/>
          <w:lang w:eastAsia="en-US"/>
        </w:rPr>
        <w:t>者应仔细阅读本理财产品销售协议书条款和对应期次的《理财产品说明书》《理财产品风</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21"/>
          <w:szCs w:val="21"/>
          <w:u w:val="none"/>
          <w:shd w:val="clear"/>
          <w:vertAlign w:val="baseline"/>
          <w:lang w:eastAsia="en-US"/>
        </w:rPr>
        <w:t>险揭示书》《投资者权益</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1"/>
          <w:szCs w:val="21"/>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21"/>
          <w:szCs w:val="21"/>
          <w:u w:val="none"/>
          <w:shd w:val="clear"/>
          <w:vertAlign w:val="baseline"/>
          <w:lang w:eastAsia="en-US"/>
        </w:rPr>
        <w:t>须知》《理财产品投资协议书》，充分认识投资风险，谨慎</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21"/>
          <w:szCs w:val="21"/>
          <w:u w:val="none"/>
          <w:shd w:val="clear"/>
          <w:vertAlign w:val="baseline"/>
          <w:lang w:eastAsia="en-US"/>
        </w:rPr>
        <w:t>投资。</w:t>
      </w:r>
    </w:p>
    <w:p w14:paraId="09D34AF8">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438"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2412391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78" w:beforeAutospacing="0" w:after="0" w:afterAutospacing="0" w:line="222" w:lineRule="auto"/>
        <w:ind w:left="4155" w:right="0" w:firstLine="0"/>
        <w:contextualSpacing w:val="0"/>
        <w:jc w:val="left"/>
        <w:textAlignment w:val="baseline"/>
        <w:outlineLvl w:val="0"/>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1"/>
          <w:szCs w:val="21"/>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21"/>
          <w:szCs w:val="21"/>
          <w:u w:val="none"/>
          <w:shd w:val="clear"/>
          <w:vertAlign w:val="baseline"/>
          <w:lang w:eastAsia="en-US"/>
        </w:rPr>
        <w:t>理财产品销售协议书</w:t>
      </w:r>
    </w:p>
    <w:p w14:paraId="5CA1150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19" w:beforeAutospacing="0" w:after="0" w:afterAutospacing="0" w:line="259" w:lineRule="auto"/>
        <w:ind w:left="6" w:right="72" w:firstLine="296"/>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经甲方（南银理财有限责任公司，以下简称“南银理财”</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3D3D3D"/>
          <w:spacing w:val="9"/>
          <w:w w:val="100"/>
          <w:kern w:val="0"/>
          <w:position w:val="0"/>
          <w:sz w:val="13"/>
          <w:szCs w:val="13"/>
          <w:u w:val="none"/>
          <w:shd w:val="clear"/>
          <w:vertAlign w:val="baseline"/>
          <w:lang w:eastAsia="en-US"/>
        </w:rPr>
        <w:t>管理人”</w:t>
      </w:r>
      <w:r>
        <w:rPr>
          <w:rFonts w:hint="eastAsia" w:ascii="方正黑体_GBK" w:hAnsi="方正黑体_GBK" w:eastAsia="方正黑体_GBK" w:cs="方正黑体_GBK"/>
          <w:b w:val="0"/>
          <w:i w:val="0"/>
          <w:caps w:val="0"/>
          <w:smallCaps w:val="0"/>
          <w:strike w:val="0"/>
          <w:dstrike w:val="0"/>
          <w:snapToGrid w:val="0"/>
          <w:vanish w:val="0"/>
          <w:color w:val="3D3D3D"/>
          <w:spacing w:val="-1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3D3D3D"/>
          <w:spacing w:val="9"/>
          <w:w w:val="100"/>
          <w:kern w:val="0"/>
          <w:position w:val="0"/>
          <w:sz w:val="13"/>
          <w:szCs w:val="13"/>
          <w:u w:val="none"/>
          <w:shd w:val="clear"/>
          <w:vertAlign w:val="baseline"/>
          <w:lang w:eastAsia="en-US"/>
        </w:rPr>
        <w:t>、“产品管理人”或“理财产品管理人</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”）与乙方（以下简称“投资者”）双方平等友好协</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商，本着平等自愿、诚实守信的原则，就乙方购买甲方管理的理财产品的有关事宜达成协议如下：</w:t>
      </w:r>
    </w:p>
    <w:p w14:paraId="0735AF6A">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5" w:beforeAutospacing="0" w:after="0" w:afterAutospacing="0" w:line="232" w:lineRule="auto"/>
        <w:ind w:left="346"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1.</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词释</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义</w:t>
      </w:r>
    </w:p>
    <w:p w14:paraId="0024D74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74" w:beforeAutospacing="0" w:after="0" w:afterAutospacing="0" w:line="231" w:lineRule="auto"/>
        <w:ind w:left="342"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本协议项下用词与对应期次的《</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理财产品说明书</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中相关用词含</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义一致</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本协议另有说明的除外。</w:t>
      </w:r>
    </w:p>
    <w:p w14:paraId="45B1405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89" w:beforeAutospacing="0" w:after="0" w:afterAutospacing="0" w:line="231" w:lineRule="auto"/>
        <w:ind w:left="339"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2.</w:t>
      </w:r>
      <w:r>
        <w:rPr>
          <w:rFonts w:hint="eastAsia" w:ascii="方正黑体_GBK" w:hAnsi="方正黑体_GBK" w:eastAsia="方正黑体_GBK" w:cs="方正黑体_GBK"/>
          <w:b/>
          <w:bCs/>
          <w:i w:val="0"/>
          <w:caps w:val="0"/>
          <w:smallCaps w:val="0"/>
          <w:strike w:val="0"/>
          <w:dstrike w:val="0"/>
          <w:snapToGrid w:val="0"/>
          <w:vanish w:val="0"/>
          <w:color w:val="000000"/>
          <w:spacing w:val="-1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构</w:t>
      </w:r>
    </w:p>
    <w:p w14:paraId="33256DA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31" w:lineRule="auto"/>
        <w:ind w:left="33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作为本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的销售机构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负</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责本理财产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品的销售。</w:t>
      </w:r>
    </w:p>
    <w:p w14:paraId="31451EC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3" w:beforeAutospacing="0" w:after="0" w:afterAutospacing="0" w:line="232" w:lineRule="auto"/>
        <w:ind w:left="338"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3. 甲方</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的权利</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务：</w:t>
      </w:r>
    </w:p>
    <w:p w14:paraId="55563B4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1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甲方应当履行恪尽职守</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勤勉尽责</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诚实守信</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有效管理的义务。</w:t>
      </w:r>
    </w:p>
    <w:p w14:paraId="779314D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（2） 甲方应</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当</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按照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者分配</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益。</w:t>
      </w:r>
    </w:p>
    <w:p w14:paraId="57F4004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5"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（3） 甲方应</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当</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按照法律法规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行信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息披</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露</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务。</w:t>
      </w:r>
    </w:p>
    <w:p w14:paraId="1AEF2B8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6"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（4） 甲方应</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当确保</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理财业务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与其他业</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务相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离</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之</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间相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分离</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理财业</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务操作</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与其他业务操作相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离。</w:t>
      </w:r>
    </w:p>
    <w:p w14:paraId="40760F5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6" w:beforeAutospacing="0" w:after="0" w:afterAutospacing="0" w:line="247" w:lineRule="auto"/>
        <w:ind w:left="1" w:right="96"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（5） 甲方应</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当遵</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守</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市场交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易和</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公平</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易</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则</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不得在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之</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间</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品投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之</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与其他</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市场</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主体</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之</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间进行</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利益输送。</w:t>
      </w:r>
    </w:p>
    <w:p w14:paraId="124AA3CA">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2" w:lineRule="auto"/>
        <w:ind w:left="2" w:right="94" w:firstLine="347"/>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（6） 甲方应</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当选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择具有证券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资基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金托</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管业</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资格</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融机构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行业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登记托</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管机构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国</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院银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行业监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督</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管理机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构认</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的其他机</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构托管理财产品。</w:t>
      </w:r>
    </w:p>
    <w:p w14:paraId="6E707EB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3" w:beforeAutospacing="0" w:after="0" w:afterAutospacing="0" w:line="249" w:lineRule="auto"/>
        <w:ind w:left="1" w:right="94"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（7）</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在本协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范</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围和权</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限</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内</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甲方拥有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理和运</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权利</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并有权</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按照对应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取相</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应费用</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业绩报酬。</w:t>
      </w:r>
    </w:p>
    <w:p w14:paraId="16C12B6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3" w:lineRule="auto"/>
        <w:ind w:left="1" w:right="86"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8） 由</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获</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资标</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需要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甲方有权</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决</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品财产支付产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运作和清算</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中产</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的其他</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金汇划</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结</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易手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续</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、注册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登记</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息披</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露</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账户服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审计</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、律</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师</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目推荐</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顾</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问</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费和《</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品说</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的其</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他应由理财产品承担的费用等</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在实际发生时列支。</w:t>
      </w:r>
    </w:p>
    <w:p w14:paraId="39165CC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3" w:lineRule="auto"/>
        <w:ind w:left="0" w:right="46" w:firstLine="35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（9） 甲方作为</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管理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，全权</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资金</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用和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，有权</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参加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资产相关</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的所有会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并对相关事项进行表决；</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甲方应代表乙方利益</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按照法律法规和监管部门相关规定对理财产品投资产生的风险资产进行多种方式的处置</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，包括</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但不限于转让</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、重组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、债转股</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资产证券化</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、催收</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、抵债资产收取与处置</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、破产重整等；</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在理财产品运作过程中发生任何争议</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甲方以管理人</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义代表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维权</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包括但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于提起诉讼/仲裁</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申请保全/执</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由此产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由</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品承担</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在</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实</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际</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列支。</w:t>
      </w:r>
    </w:p>
    <w:p w14:paraId="2A0F0C9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195"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10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甲方有权根据产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品运作</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需要选任必要</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的业</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务合作机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构。</w:t>
      </w:r>
    </w:p>
    <w:p w14:paraId="6940300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9" w:beforeAutospacing="0" w:after="0" w:afterAutospacing="0" w:line="252" w:lineRule="auto"/>
        <w:ind w:left="1" w:right="36" w:firstLine="307"/>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11）</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投资者特此同意并授权甲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构有权按照法律法规规定，遵循正当、必要的原则，收集、使用投资者个人信息，包括但不限于根据法律法</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规规定、监管或有权机关要求、理财业务需要等采集、处理及使用投资者</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身份、持有理财产品、理财产品交易等信息，以及在办理与理财产品相关事项需要的情</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况下向服务机构及其他管理人或销售机构认为必</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要的业务合作机构提供投资者相关信息。</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甲方及销售机构保证信息采集、处理及使用的安全性和合法性。</w:t>
      </w:r>
    </w:p>
    <w:p w14:paraId="29594D82">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12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务对第三人支付本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分配金额及相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关权益</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法律法规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另有规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除外。</w:t>
      </w:r>
    </w:p>
    <w:p w14:paraId="65C66C9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13） 甲方</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以其</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固有财产</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先行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垫付</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理本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品相关事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务所支</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出的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费用及税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资金享有优</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先</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受偿</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的权</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利。</w:t>
      </w:r>
    </w:p>
    <w:p w14:paraId="3702569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5"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14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甲方有权根据本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定提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终止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或延长本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品的存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续期</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限。</w:t>
      </w:r>
    </w:p>
    <w:p w14:paraId="3DD8688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6"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15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甲方有权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调整本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品的认购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申购起</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点</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单笔认购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申购上</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等要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素。</w:t>
      </w:r>
    </w:p>
    <w:p w14:paraId="5158D8D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16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甲方有权根据相</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关规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定及销售</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更销售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容。</w:t>
      </w:r>
    </w:p>
    <w:p w14:paraId="6D34D02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58" w:lineRule="auto"/>
        <w:ind w:left="0" w:right="0"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17 ）</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由</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户</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余</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额</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足</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挂</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失</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换</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卡</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长</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动</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户</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特殊</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或被</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关采</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冻</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结</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划</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制措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施</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出</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现其他异常情形</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导致认购或申购不成功</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以及在本理财产品存续期内</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有权机关要求甲方或销售机构配合对乙</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方理财产品份额</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理财账户、</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授权指定账户进行查封</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冻结或扣划的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甲方或销售机构有权根据实际情况采取任何措施配合</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包括但不限于全部或部分终止理财交易</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停</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止向投资者支付投资本金及投资收益</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由此产生的一切损失及费用将由乙方承担</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甲方或销售机构有权将此损失及费用从乙方的授权指定账</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none"/>
          <w:shd w:val="clear"/>
          <w:vertAlign w:val="baseline"/>
          <w:lang w:eastAsia="en-US"/>
        </w:rPr>
        <w:t>户</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none"/>
          <w:shd w:val="clear"/>
          <w:vertAlign w:val="baseline"/>
          <w:lang w:eastAsia="en-US"/>
        </w:rPr>
        <w:t>理财本金及收益中扣除。</w:t>
      </w:r>
    </w:p>
    <w:p w14:paraId="61A6D96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57" w:lineRule="auto"/>
        <w:ind w:left="0" w:right="57"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18 ）</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的情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照</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定向</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进</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额</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配</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并将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应</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金划</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入</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户</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后</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即</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已</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向</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配和</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的清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配</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非</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照</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定向</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进</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份</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额</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分配</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对应</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划入</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户</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后</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由</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向乙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授权</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账户</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划</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对应</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足额</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划</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付</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或销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售</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机构清算账户内资金被依法冻结或扣划</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或销售机构清算账户处于被挂失</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冻结</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注销或其他非正常状态等原因而导致交易失败</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由销售机</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构与投资者依法协商解决。</w:t>
      </w:r>
    </w:p>
    <w:p w14:paraId="4CA889F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5" w:beforeAutospacing="0" w:after="0" w:afterAutospacing="0" w:line="195"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19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或销售机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发现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或有合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由怀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疑</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或其</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金存在洗钱</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恐怖</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融</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逃税</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等嫌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疑</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方有权提前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终止本协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议。</w:t>
      </w:r>
    </w:p>
    <w:p w14:paraId="325C8BE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2" w:lineRule="auto"/>
        <w:ind w:left="1" w:right="67"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（20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方在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此特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别披</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 xml:space="preserve">露：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关联</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品的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托</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合作</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人将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照</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法</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律</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法规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监</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求</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行相应程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序</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乙方认购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申购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品即视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意</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该</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安排。</w:t>
      </w:r>
    </w:p>
    <w:p w14:paraId="4A9D422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（21）</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法律法规规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定及</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的其他权利</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务。</w:t>
      </w:r>
    </w:p>
    <w:p w14:paraId="01EF96E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5" w:beforeAutospacing="0" w:after="0" w:afterAutospacing="0" w:line="232" w:lineRule="auto"/>
        <w:ind w:left="339"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4.</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的权利</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务：</w:t>
      </w:r>
    </w:p>
    <w:p w14:paraId="24B6C19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3" w:lineRule="auto"/>
        <w:ind w:left="1" w:right="94"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1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乙方应</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当保证其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为合法拥有</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自有</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不存在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涉嫌洗钱</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逃避税</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征</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等违法违规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保证</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可提供</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金来源</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合法</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的证</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配合</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为识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别合格</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资者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目</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尽职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查。</w:t>
      </w:r>
    </w:p>
    <w:p w14:paraId="57BC968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1" w:lineRule="auto"/>
        <w:ind w:left="4" w:right="94" w:firstLine="346"/>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（2）</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不得使</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用贷款</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行债券</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等方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式</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筹集</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非</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自有</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金购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乙方将其</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自有</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用作本理财产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品销售协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条款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交易并不违反相关法律</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法规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规章</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规定</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法院裁定或命令的要求。</w:t>
      </w:r>
    </w:p>
    <w:p w14:paraId="1A48360A">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5" w:beforeAutospacing="0" w:after="0" w:afterAutospacing="0" w:line="195"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（3）</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乙方保证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具有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完全</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民事</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力</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完全适</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当</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资格</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订立</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行本协议。</w:t>
      </w:r>
    </w:p>
    <w:p w14:paraId="2916E46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5"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（4）</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乙方应接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受销售机构对其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资风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险承</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受</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能力进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的测评</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（个</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资者适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用）</w:t>
      </w:r>
    </w:p>
    <w:p w14:paraId="7E2F54A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5" w:beforeAutospacing="0" w:after="0" w:afterAutospacing="0" w:line="249" w:lineRule="auto"/>
        <w:ind w:left="3" w:right="94" w:firstLine="346"/>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（5）</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是</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一</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按照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中国法律</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正</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式注册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并有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效存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续</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的法</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或其他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织</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具有拥有和支配其财产</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以及</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继续进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行其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正在进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之业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的全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部权</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力和授权</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（机构投资者适用）</w:t>
      </w:r>
    </w:p>
    <w:p w14:paraId="69F87AD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1" w:lineRule="auto"/>
        <w:ind w:left="13" w:right="33" w:firstLine="337"/>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（6）</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能够</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自</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别</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、判</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断和承担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品的相</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关风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险；</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不存在法律法规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、有权机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关或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主</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管机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关禁止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限制购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买理财产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品的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各种情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乙方按其投资金额在本理财协议中享有相应的权利</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承担相应的义务和风险。</w:t>
      </w:r>
    </w:p>
    <w:p w14:paraId="6D18928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6" w:beforeAutospacing="0" w:after="0" w:afterAutospacing="0" w:line="232" w:lineRule="auto"/>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（7）</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乙方保证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系</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符合监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管规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定要求</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的合格</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资者</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（私募产</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者适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用）</w:t>
      </w:r>
    </w:p>
    <w:p w14:paraId="63B3AE0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3" w:beforeAutospacing="0" w:after="0" w:afterAutospacing="0" w:line="247" w:lineRule="auto"/>
        <w:ind w:left="9" w:right="62" w:firstLine="341"/>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（8）</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保证其</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悉</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非</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资顾</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或其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他顾</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问</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依</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方和/或</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的雇</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员</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联机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对其所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作</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的</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何</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陈</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述</w:t>
      </w:r>
      <w:r>
        <w:rPr>
          <w:rFonts w:hint="eastAsia" w:ascii="方正黑体_GBK" w:hAnsi="方正黑体_GBK" w:eastAsia="方正黑体_GBK" w:cs="方正黑体_GBK"/>
          <w:b w:val="0"/>
          <w:i w:val="0"/>
          <w:caps w:val="0"/>
          <w:smallCaps w:val="0"/>
          <w:strike w:val="0"/>
          <w:dstrike w:val="0"/>
          <w:snapToGrid w:val="0"/>
          <w:vanish w:val="0"/>
          <w:color w:val="000000"/>
          <w:spacing w:val="-4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论</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面）</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而</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决</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p>
    <w:p w14:paraId="24126F6F">
      <w:pPr>
        <w:keepNext w:val="0"/>
        <w:keepLines w:val="0"/>
        <w:pageBreakBefore w:val="0"/>
        <w:suppressLineNumbers w:val="0"/>
        <w:pBdr>
          <w:top w:val="none" w:sz="0" w:space="0"/>
          <w:left w:val="none" w:sz="0" w:space="0"/>
          <w:bottom w:val="none" w:sz="0" w:space="0"/>
          <w:right w:val="none" w:sz="0" w:space="0"/>
        </w:pBdr>
        <w:shd w:val="clear"/>
        <w:suppressAutoHyphens/>
        <w:kinsoku/>
        <w:wordWrap/>
        <w:overflowPunct/>
        <w:topLinePunct w:val="0"/>
        <w:autoSpaceDE/>
        <w:autoSpaceDN/>
        <w:bidi w:val="0"/>
        <w:adjustRightInd/>
        <w:snapToGrid/>
        <w:spacing w:before="4" w:beforeAutospacing="0" w:after="0" w:afterAutospacing="0" w:line="196" w:lineRule="exact"/>
        <w:ind w:left="350" w:right="0" w:firstLine="0"/>
        <w:contextualSpacing w:val="0"/>
        <w:textAlignment w:val="auto"/>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（9）</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乙方保证签署和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系其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实</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意</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思表示</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其有权利签</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署本协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议和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行本协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议所述</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已</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为此采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一切</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val="en-US" w:eastAsia="zh-CN"/>
        </w:rPr>
        <w:t>所需</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的行为。</w:t>
      </w:r>
    </w:p>
    <w:p w14:paraId="69EAB09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2" w:lineRule="auto"/>
        <w:ind w:left="0" w:right="86"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10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乙方保证执</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行及</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交付任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何文件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行本协议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不会违反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(i)任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何适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用法律</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、法规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、法令</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或法律</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限制</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何法</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院或其他政</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府机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关所</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作</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出的适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乙方任</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指令</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判</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决；</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ii</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对</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乙方任</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约束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力</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条款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他法律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文</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件</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方应在签</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署本协议的同时按照对应期次的《</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理财产品说明书</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的约定在授权指定账户存入足额的资金以确保账户余额大于或等于认购或申购金额。</w:t>
      </w:r>
    </w:p>
    <w:p w14:paraId="049BFE7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2" w:lineRule="auto"/>
        <w:ind w:left="1" w:right="84"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11） 乙方应</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按要求确</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定授权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账户</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于本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金划转及</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期清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分配</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分配</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本协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终</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得将授权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户销户</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因乙方注销授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账户造</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无法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正</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分配</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乙方承</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担</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由此产</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的损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失。</w:t>
      </w:r>
    </w:p>
    <w:p w14:paraId="0CD4052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3" w:lineRule="auto"/>
        <w:ind w:left="0" w:right="41"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12 ）</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本协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终止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乙方应保证其授权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账户</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正</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常状态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乙方授权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户</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金余额</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足</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挂</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失</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卡</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长</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不动户</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等特</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殊情况或被有权机关采取冻结</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扣划等强制措施或出现其他异常情形</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导致认购或申购不成</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功</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以及在本理财产品存续期内</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有权机关要求</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甲方或销售机构配合对乙方理财产品份额</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理财账户</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授权指定账户进行查封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冻结或扣划的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乙方应配合</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甲方或销售机构根据实际情况采</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取的任何措施</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，包括但不限于全部或部分终止理财交易</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、停止向投资者支付投资本金及投资收益</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由此产生的一切损失及费用将由乙方承担，</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甲方或销售机构有权将此损失及费用从乙方的授权指定账户</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理财本金及收益中扣除</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乙方无权要求甲方或销售机构对上述后果承担任何责</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p>
    <w:p w14:paraId="4AB9C01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3" w:beforeAutospacing="0" w:after="0" w:afterAutospacing="0" w:line="249" w:lineRule="auto"/>
        <w:ind w:left="12" w:right="57" w:firstLine="337"/>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13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应确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保</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供</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有</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料</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真</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实</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整</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合</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法</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效</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果</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有任</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变</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更</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通</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知</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办</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变</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更</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续</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因乙方未及时通知甲方或销售机构并办理相应的变更手续</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由此导致的一</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切后果由乙方承担。</w:t>
      </w:r>
    </w:p>
    <w:p w14:paraId="43B2666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195"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14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乙方承诺</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不利</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用本理财业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务及本理财产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明书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从事违法</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活动。</w:t>
      </w:r>
    </w:p>
    <w:p w14:paraId="0571DC9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5" w:beforeAutospacing="0" w:after="0" w:afterAutospacing="0" w:line="263" w:lineRule="auto"/>
        <w:ind w:left="1" w:right="58"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15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承诺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未</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经</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意</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何</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权利</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利</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何</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第</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债务设定担保或其他权益</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p>
    <w:p w14:paraId="3EB9012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2" w:lineRule="auto"/>
        <w:ind w:left="1" w:right="0"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16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承诺</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未</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经</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意</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向任</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何第三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转</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让</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或本</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何权</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利</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利益</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权益</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p>
    <w:p w14:paraId="4370E37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3" w:lineRule="auto"/>
        <w:ind w:left="1" w:right="51"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17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乙方保证遵</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守</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国</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家反洗钱法律</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法规及相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关政</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策要</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求</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从事涉及洗钱</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恐怖</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融</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逃税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逃废债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套</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等违法违规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活动，</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积极配合甲方和销售机构开展投资者身份识别</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、交易记录保存</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、投资者身份及交易背景尽职调查</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、大额和可疑交易报告等各项反洗</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钱</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、反恐怖</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融资及非居民金融账户涉税信息尽职调查工作</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，并按甲方和销售</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机构要求提供相关证明材料</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。乙方保证其不属于联合国</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、欧盟或美国等制裁名</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单</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中国政府</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部</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或有权机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关发布</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恐及反洗钱相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关风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险</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单；</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不位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于被联合</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国</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、欧盟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美</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国</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等制裁</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家和地</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区</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或销售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或有合理理由怀疑乙方或其资金存在洗钱</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恐怖融资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逃税等嫌疑</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甲方有权提前终止本</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协议</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造成乙方损失的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甲方不承担责任。</w:t>
      </w:r>
    </w:p>
    <w:p w14:paraId="1061416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3" w:lineRule="auto"/>
        <w:ind w:left="4" w:right="69" w:firstLine="346"/>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18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对应</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品风</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险</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代</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构渠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道</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销售</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应</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当</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代</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最</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披</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露</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的评级结果为准</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自愿购买甲方管理的本理财产品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，接受甲方提供</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的投资理财服务</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乙方已仔细阅读本理财产品《</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风险揭示书</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已充分知</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悉本</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品风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险</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等级</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并确</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以相应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金投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乙方承诺</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由此产</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的相关风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险</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由其</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身承担。</w:t>
      </w:r>
    </w:p>
    <w:p w14:paraId="6DB780B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3" w:lineRule="auto"/>
        <w:ind w:left="1" w:right="89"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19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乙方对</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因购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、持有本理财产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品而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知悉</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甲方及销售机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保密信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息承担保密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义务</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，乙方承诺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以任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何方式</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向任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何第</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三方披</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露</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保密信息</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法律法规另有规定的除外。</w:t>
      </w:r>
    </w:p>
    <w:p w14:paraId="35B828A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47" w:lineRule="auto"/>
        <w:ind w:left="1" w:right="57"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（20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3D3D3D"/>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承诺</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3D3D3D"/>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返还</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其</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在</w:t>
      </w:r>
      <w:r>
        <w:rPr>
          <w:rFonts w:hint="eastAsia" w:ascii="方正黑体_GBK" w:hAnsi="方正黑体_GBK" w:eastAsia="方正黑体_GBK" w:cs="方正黑体_GBK"/>
          <w:b w:val="0"/>
          <w:i w:val="0"/>
          <w:caps w:val="0"/>
          <w:smallCaps w:val="0"/>
          <w:strike w:val="0"/>
          <w:dstrike w:val="0"/>
          <w:snapToGrid w:val="0"/>
          <w:vanish w:val="0"/>
          <w:color w:val="3D3D3D"/>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3D3D3D"/>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3D3D3D"/>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过</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程</w:t>
      </w:r>
      <w:r>
        <w:rPr>
          <w:rFonts w:hint="eastAsia" w:ascii="方正黑体_GBK" w:hAnsi="方正黑体_GBK" w:eastAsia="方正黑体_GBK" w:cs="方正黑体_GBK"/>
          <w:b w:val="0"/>
          <w:i w:val="0"/>
          <w:caps w:val="0"/>
          <w:smallCaps w:val="0"/>
          <w:strike w:val="0"/>
          <w:dstrike w:val="0"/>
          <w:snapToGrid w:val="0"/>
          <w:vanish w:val="0"/>
          <w:color w:val="3D3D3D"/>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中</w:t>
      </w:r>
      <w:r>
        <w:rPr>
          <w:rFonts w:hint="eastAsia" w:ascii="方正黑体_GBK" w:hAnsi="方正黑体_GBK" w:eastAsia="方正黑体_GBK" w:cs="方正黑体_GBK"/>
          <w:b w:val="0"/>
          <w:i w:val="0"/>
          <w:caps w:val="0"/>
          <w:smallCaps w:val="0"/>
          <w:strike w:val="0"/>
          <w:dstrike w:val="0"/>
          <w:snapToGrid w:val="0"/>
          <w:vanish w:val="0"/>
          <w:color w:val="3D3D3D"/>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取</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得</w:t>
      </w:r>
      <w:r>
        <w:rPr>
          <w:rFonts w:hint="eastAsia" w:ascii="方正黑体_GBK" w:hAnsi="方正黑体_GBK" w:eastAsia="方正黑体_GBK" w:cs="方正黑体_GBK"/>
          <w:b w:val="0"/>
          <w:i w:val="0"/>
          <w:caps w:val="0"/>
          <w:smallCaps w:val="0"/>
          <w:strike w:val="0"/>
          <w:dstrike w:val="0"/>
          <w:snapToGrid w:val="0"/>
          <w:vanish w:val="0"/>
          <w:color w:val="3D3D3D"/>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3D3D3D"/>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当</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得利</w:t>
      </w:r>
      <w:r>
        <w:rPr>
          <w:rFonts w:hint="eastAsia" w:ascii="方正黑体_GBK" w:hAnsi="方正黑体_GBK" w:eastAsia="方正黑体_GBK" w:cs="方正黑体_GBK"/>
          <w:b w:val="0"/>
          <w:i w:val="0"/>
          <w:caps w:val="0"/>
          <w:smallCaps w:val="0"/>
          <w:strike w:val="0"/>
          <w:dstrike w:val="0"/>
          <w:snapToGrid w:val="0"/>
          <w:vanish w:val="0"/>
          <w:color w:val="3D3D3D"/>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3D3D3D"/>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在</w:t>
      </w:r>
      <w:r>
        <w:rPr>
          <w:rFonts w:hint="eastAsia" w:ascii="方正黑体_GBK" w:hAnsi="方正黑体_GBK" w:eastAsia="方正黑体_GBK" w:cs="方正黑体_GBK"/>
          <w:b w:val="0"/>
          <w:i w:val="0"/>
          <w:caps w:val="0"/>
          <w:smallCaps w:val="0"/>
          <w:strike w:val="0"/>
          <w:dstrike w:val="0"/>
          <w:snapToGrid w:val="0"/>
          <w:vanish w:val="0"/>
          <w:color w:val="3D3D3D"/>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此</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授权</w:t>
      </w:r>
      <w:r>
        <w:rPr>
          <w:rFonts w:hint="eastAsia" w:ascii="方正黑体_GBK" w:hAnsi="方正黑体_GBK" w:eastAsia="方正黑体_GBK" w:cs="方正黑体_GBK"/>
          <w:b w:val="0"/>
          <w:i w:val="0"/>
          <w:caps w:val="0"/>
          <w:smallCaps w:val="0"/>
          <w:strike w:val="0"/>
          <w:dstrike w:val="0"/>
          <w:snapToGrid w:val="0"/>
          <w:vanish w:val="0"/>
          <w:color w:val="3D3D3D"/>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3D3D3D"/>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3D3D3D"/>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3D3D3D"/>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3D3D3D"/>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3D3D3D"/>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直</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接</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从</w:t>
      </w:r>
      <w:r>
        <w:rPr>
          <w:rFonts w:hint="eastAsia" w:ascii="方正黑体_GBK" w:hAnsi="方正黑体_GBK" w:eastAsia="方正黑体_GBK" w:cs="方正黑体_GBK"/>
          <w:b w:val="0"/>
          <w:i w:val="0"/>
          <w:caps w:val="0"/>
          <w:smallCaps w:val="0"/>
          <w:strike w:val="0"/>
          <w:dstrike w:val="0"/>
          <w:snapToGrid w:val="0"/>
          <w:vanish w:val="0"/>
          <w:color w:val="3D3D3D"/>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3D3D3D"/>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方开</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立</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在</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3D3D3D"/>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3D3D3D"/>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的任</w:t>
      </w:r>
      <w:r>
        <w:rPr>
          <w:rFonts w:hint="eastAsia" w:ascii="方正黑体_GBK" w:hAnsi="方正黑体_GBK" w:eastAsia="方正黑体_GBK" w:cs="方正黑体_GBK"/>
          <w:b w:val="0"/>
          <w:i w:val="0"/>
          <w:caps w:val="0"/>
          <w:smallCaps w:val="0"/>
          <w:strike w:val="0"/>
          <w:dstrike w:val="0"/>
          <w:snapToGrid w:val="0"/>
          <w:vanish w:val="0"/>
          <w:color w:val="3D3D3D"/>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一</w:t>
      </w:r>
      <w:r>
        <w:rPr>
          <w:rFonts w:hint="eastAsia" w:ascii="方正黑体_GBK" w:hAnsi="方正黑体_GBK" w:eastAsia="方正黑体_GBK" w:cs="方正黑体_GBK"/>
          <w:b w:val="0"/>
          <w:i w:val="0"/>
          <w:caps w:val="0"/>
          <w:smallCaps w:val="0"/>
          <w:strike w:val="0"/>
          <w:dstrike w:val="0"/>
          <w:snapToGrid w:val="0"/>
          <w:vanish w:val="0"/>
          <w:color w:val="3D3D3D"/>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3D3D3D"/>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26"/>
          <w:w w:val="100"/>
          <w:kern w:val="0"/>
          <w:position w:val="0"/>
          <w:sz w:val="13"/>
          <w:szCs w:val="13"/>
          <w:u w:val="none"/>
          <w:shd w:val="clear"/>
          <w:vertAlign w:val="baseline"/>
          <w:lang w:eastAsia="en-US"/>
        </w:rPr>
        <w:t>户中直接扣收不当得利部分而无需另行征得</w:t>
      </w:r>
      <w:r>
        <w:rPr>
          <w:rFonts w:hint="eastAsia" w:ascii="方正黑体_GBK" w:hAnsi="方正黑体_GBK" w:eastAsia="方正黑体_GBK" w:cs="方正黑体_GBK"/>
          <w:b/>
          <w:bCs/>
          <w:i w:val="0"/>
          <w:caps w:val="0"/>
          <w:smallCaps w:val="0"/>
          <w:strike w:val="0"/>
          <w:dstrike w:val="0"/>
          <w:snapToGrid w:val="0"/>
          <w:vanish w:val="0"/>
          <w:color w:val="3D3D3D"/>
          <w:spacing w:val="25"/>
          <w:w w:val="100"/>
          <w:kern w:val="0"/>
          <w:position w:val="0"/>
          <w:sz w:val="13"/>
          <w:szCs w:val="13"/>
          <w:u w:val="none"/>
          <w:shd w:val="clear"/>
          <w:vertAlign w:val="baseline"/>
          <w:lang w:eastAsia="en-US"/>
        </w:rPr>
        <w:t>乙方同意</w:t>
      </w:r>
      <w:r>
        <w:rPr>
          <w:rFonts w:hint="eastAsia" w:ascii="方正黑体_GBK" w:hAnsi="方正黑体_GBK" w:eastAsia="方正黑体_GBK" w:cs="方正黑体_GBK"/>
          <w:b w:val="0"/>
          <w:i w:val="0"/>
          <w:caps w:val="0"/>
          <w:smallCaps w:val="0"/>
          <w:strike w:val="0"/>
          <w:dstrike w:val="0"/>
          <w:snapToGrid w:val="0"/>
          <w:vanish w:val="0"/>
          <w:color w:val="3D3D3D"/>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3D3D3D"/>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25"/>
          <w:w w:val="100"/>
          <w:kern w:val="0"/>
          <w:position w:val="0"/>
          <w:sz w:val="13"/>
          <w:szCs w:val="13"/>
          <w:u w:val="none"/>
          <w:shd w:val="clear"/>
          <w:vertAlign w:val="baseline"/>
          <w:lang w:eastAsia="en-US"/>
        </w:rPr>
        <w:t>乙方不提出任何异议。</w:t>
      </w:r>
    </w:p>
    <w:p w14:paraId="3EACF81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6" w:beforeAutospacing="0" w:after="0" w:afterAutospacing="0" w:line="247" w:lineRule="auto"/>
        <w:ind w:left="1" w:right="55"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（21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通过</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电</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道购</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品的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在</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此特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别同</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意</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积</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有</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效</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措施</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技</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术</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手段</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整</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观记</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营</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推介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风险和关键信息提示</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投资者确认和反馈等重点销售环节</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确保能够满足回溯检查和核查取证的需要。</w:t>
      </w:r>
    </w:p>
    <w:p w14:paraId="61AC524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（22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法律法规规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定及</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中</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的其他权利</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务。</w:t>
      </w:r>
    </w:p>
    <w:p w14:paraId="105A1FD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8" w:beforeAutospacing="0" w:after="0" w:afterAutospacing="0" w:line="232" w:lineRule="auto"/>
        <w:ind w:left="341"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5.</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品认购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申购</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赎</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回</w:t>
      </w:r>
    </w:p>
    <w:p w14:paraId="2C8A46C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1 ）</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理财产品认购或申购：</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参照《</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投资者权益须知</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定。</w:t>
      </w:r>
    </w:p>
    <w:p w14:paraId="4CC1C92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263" w:lineRule="auto"/>
        <w:ind w:left="2" w:right="89" w:firstLine="347"/>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（2）</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品认购或</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申购撤销</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申请： 乙方在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品募集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或开放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冷静</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私募产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品适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用） 内</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以撤销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品相应</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的认购</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或申购申请。</w:t>
      </w:r>
    </w:p>
    <w:p w14:paraId="20AEC85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3" w:lineRule="auto"/>
        <w:ind w:left="0" w:right="89" w:firstLine="35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（3）</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成立：</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若在募集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结束</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本理财产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行规模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未</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能达</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到对应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明书</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的要</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求</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甲方有权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决</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定本</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品不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成立</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甲方将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按对应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品说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条款</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向乙方进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行信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息披</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露</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构及</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时解</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除对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乙方授权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账户中认购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申</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购资金的冻结或返还认购或申购资金。</w:t>
      </w:r>
    </w:p>
    <w:p w14:paraId="6DF20EC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195"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（4）</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品种</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资起</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金额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益支付方式：</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参照对应期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中</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定。</w:t>
      </w:r>
    </w:p>
    <w:p w14:paraId="1462CDC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5" w:beforeAutospacing="0" w:after="0" w:afterAutospacing="0" w:line="254" w:lineRule="auto"/>
        <w:ind w:left="0" w:right="53"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（5）</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品赎</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回</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金支付：</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正</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常情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甲方将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按照本协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议及对应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的相</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定进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行赎</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回</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金划付</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果</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生特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殊</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法</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足</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额变</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根据</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实</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择</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向乙</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支</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付</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支</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次支</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付</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6"/>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6"/>
          <w:w w:val="100"/>
          <w:kern w:val="0"/>
          <w:position w:val="0"/>
          <w:sz w:val="13"/>
          <w:szCs w:val="13"/>
          <w:u w:val="none"/>
          <w:shd w:val="clear"/>
          <w:vertAlign w:val="baseline"/>
          <w:lang w:eastAsia="en-US"/>
        </w:rPr>
        <w:t>时根据法律法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6"/>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6"/>
          <w:w w:val="100"/>
          <w:kern w:val="0"/>
          <w:position w:val="0"/>
          <w:sz w:val="13"/>
          <w:szCs w:val="13"/>
          <w:u w:val="none"/>
          <w:shd w:val="clear"/>
          <w:vertAlign w:val="baseline"/>
          <w:lang w:eastAsia="en-US"/>
        </w:rPr>
        <w:t>的要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6"/>
          <w:w w:val="100"/>
          <w:kern w:val="0"/>
          <w:position w:val="0"/>
          <w:sz w:val="13"/>
          <w:szCs w:val="13"/>
          <w:u w:val="none"/>
          <w:shd w:val="clear"/>
          <w:vertAlign w:val="baseline"/>
          <w:lang w:eastAsia="en-US"/>
        </w:rPr>
        <w:t>求</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6"/>
          <w:w w:val="100"/>
          <w:kern w:val="0"/>
          <w:position w:val="0"/>
          <w:sz w:val="13"/>
          <w:szCs w:val="13"/>
          <w:u w:val="none"/>
          <w:shd w:val="clear"/>
          <w:vertAlign w:val="baseline"/>
          <w:lang w:eastAsia="en-US"/>
        </w:rPr>
        <w:t>向乙方披</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6"/>
          <w:w w:val="100"/>
          <w:kern w:val="0"/>
          <w:position w:val="0"/>
          <w:sz w:val="13"/>
          <w:szCs w:val="13"/>
          <w:u w:val="none"/>
          <w:shd w:val="clear"/>
          <w:vertAlign w:val="baseline"/>
          <w:lang w:eastAsia="en-US"/>
        </w:rPr>
        <w:t>露支付方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6"/>
          <w:w w:val="100"/>
          <w:kern w:val="0"/>
          <w:position w:val="0"/>
          <w:sz w:val="13"/>
          <w:szCs w:val="13"/>
          <w:u w:val="none"/>
          <w:shd w:val="clear"/>
          <w:vertAlign w:val="baseline"/>
          <w:lang w:eastAsia="en-US"/>
        </w:rPr>
        <w:t>案。</w:t>
      </w:r>
    </w:p>
    <w:p w14:paraId="4C6D501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3" w:beforeAutospacing="0" w:after="0" w:afterAutospacing="0" w:line="232" w:lineRule="auto"/>
        <w:ind w:left="341"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6.</w:t>
      </w:r>
      <w:r>
        <w:rPr>
          <w:rFonts w:hint="eastAsia" w:ascii="方正黑体_GBK" w:hAnsi="方正黑体_GBK" w:eastAsia="方正黑体_GBK" w:cs="方正黑体_GBK"/>
          <w:b/>
          <w:bCs/>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品的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终止</w:t>
      </w:r>
    </w:p>
    <w:p w14:paraId="34387D2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 w:beforeAutospacing="0" w:after="0" w:afterAutospacing="0" w:line="270" w:lineRule="auto"/>
        <w:ind w:left="1" w:right="67" w:firstLine="30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3D3D3D"/>
          <w:spacing w:val="10"/>
          <w:w w:val="100"/>
          <w:kern w:val="0"/>
          <w:position w:val="0"/>
          <w:sz w:val="13"/>
          <w:szCs w:val="13"/>
          <w:u w:val="none"/>
          <w:shd w:val="clear"/>
          <w:vertAlign w:val="baseline"/>
          <w:lang w:eastAsia="en-US"/>
        </w:rPr>
        <w:t>若本理财产品未提前终止或延期终止，则到期日/终止日即为名义到期日；若本理财产品被提前终止，则到期日</w:t>
      </w:r>
      <w:r>
        <w:rPr>
          <w:rFonts w:hint="eastAsia" w:ascii="方正黑体_GBK" w:hAnsi="方正黑体_GBK" w:eastAsia="方正黑体_GBK" w:cs="方正黑体_GBK"/>
          <w:b w:val="0"/>
          <w:i w:val="0"/>
          <w:caps w:val="0"/>
          <w:smallCaps w:val="0"/>
          <w:strike w:val="0"/>
          <w:dstrike w:val="0"/>
          <w:snapToGrid w:val="0"/>
          <w:vanish w:val="0"/>
          <w:color w:val="3D3D3D"/>
          <w:spacing w:val="9"/>
          <w:w w:val="100"/>
          <w:kern w:val="0"/>
          <w:position w:val="0"/>
          <w:sz w:val="13"/>
          <w:szCs w:val="13"/>
          <w:u w:val="none"/>
          <w:shd w:val="clear"/>
          <w:vertAlign w:val="baseline"/>
          <w:lang w:eastAsia="en-US"/>
        </w:rPr>
        <w:t>/终止日为提前终止权行使日；若本理财产品</w:t>
      </w:r>
      <w:r>
        <w:rPr>
          <w:rFonts w:hint="eastAsia" w:ascii="方正黑体_GBK" w:hAnsi="方正黑体_GBK" w:eastAsia="方正黑体_GBK" w:cs="方正黑体_GBK"/>
          <w:b w:val="0"/>
          <w:i w:val="0"/>
          <w:caps w:val="0"/>
          <w:smallCaps w:val="0"/>
          <w:strike w:val="0"/>
          <w:dstrike w:val="0"/>
          <w:snapToGrid w:val="0"/>
          <w:vanish w:val="0"/>
          <w:color w:val="3D3D3D"/>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3D3D3D"/>
          <w:spacing w:val="8"/>
          <w:w w:val="100"/>
          <w:kern w:val="0"/>
          <w:position w:val="0"/>
          <w:sz w:val="13"/>
          <w:szCs w:val="13"/>
          <w:u w:val="none"/>
          <w:shd w:val="clear"/>
          <w:vertAlign w:val="baseline"/>
          <w:lang w:eastAsia="en-US"/>
        </w:rPr>
        <w:t>被延期终止，则到期日/终止日为延期终止日。</w:t>
      </w:r>
    </w:p>
    <w:p w14:paraId="68659B3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232" w:lineRule="auto"/>
        <w:ind w:left="350" w:right="0" w:firstLine="0"/>
        <w:contextualSpacing w:val="0"/>
        <w:jc w:val="left"/>
        <w:textAlignment w:val="baseline"/>
        <w:outlineLvl w:val="2"/>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1）</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品提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终止</w:t>
      </w:r>
    </w:p>
    <w:p w14:paraId="155FCB2A">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6" w:beforeAutospacing="0" w:after="0" w:afterAutospacing="0" w:line="231" w:lineRule="auto"/>
        <w:ind w:left="341"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在理财产品存续期内</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如发生以下事项时</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南银理财可对本理财产品行使全部提前终止权：</w:t>
      </w:r>
    </w:p>
    <w:p w14:paraId="717A656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196" w:lineRule="exact"/>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i.         如</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因本理财产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资产运作模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式</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与法律法规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章</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的规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者监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管部</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门的要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等存在冲</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导致理财产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必</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须</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终止</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的；</w:t>
      </w:r>
    </w:p>
    <w:p w14:paraId="524AF03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264" w:lineRule="auto"/>
        <w:ind w:left="773" w:right="89" w:hanging="433"/>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ii</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        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家有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关法律</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法规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章</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管规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政</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策</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改变</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紧</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急措施</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出台</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市场环境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生重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大变化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导致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必</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须提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终止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的；</w:t>
      </w:r>
    </w:p>
    <w:p w14:paraId="2B30A14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196" w:lineRule="exact"/>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iii</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      因</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可抗</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力</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素</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导致本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必须提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终止</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的；</w:t>
      </w:r>
    </w:p>
    <w:p w14:paraId="5FF12632">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196" w:lineRule="exact"/>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iv</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      遇有</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市场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出</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现剧</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烈波动</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异</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常风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险事件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等情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导致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收益</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出</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大</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幅波动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或严重影</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响理财产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安全；</w:t>
      </w:r>
    </w:p>
    <w:p w14:paraId="7B49B83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8" w:beforeAutospacing="0" w:after="0" w:afterAutospacing="0" w:line="247" w:lineRule="auto"/>
        <w:ind w:left="761" w:right="89" w:hanging="424"/>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v.        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金被有权机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扣划</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导致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剩余</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无法满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足相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关法律法规规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市场要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求</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或协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等相关法律</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文</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件</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续存续</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无法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实</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目标；</w:t>
      </w:r>
    </w:p>
    <w:p w14:paraId="1764804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195" w:lineRule="exact"/>
        <w:ind w:left="33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vi</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       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理人解散</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破产</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撤销</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被</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取消业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资格</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无法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续履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行相应职</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导致产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无法继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续运作；</w:t>
      </w:r>
    </w:p>
    <w:p w14:paraId="34EF3BA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6" w:beforeAutospacing="0" w:after="0" w:afterAutospacing="0" w:line="196" w:lineRule="exact"/>
        <w:ind w:left="33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vii</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     理财产</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品所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资产部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或全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部提前偿付；</w:t>
      </w:r>
    </w:p>
    <w:p w14:paraId="7521158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196" w:lineRule="exact"/>
        <w:ind w:left="33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viii</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提</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终止产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品比</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持产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品运作</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更有利</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于保护产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品持有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的权</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益；</w:t>
      </w:r>
    </w:p>
    <w:p w14:paraId="4CB3AD0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5" w:lineRule="exact"/>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ix</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      南银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理财合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理认</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为应该提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终止本理财产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的其</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他情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况。</w:t>
      </w:r>
    </w:p>
    <w:p w14:paraId="7D87341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8" w:beforeAutospacing="0" w:after="0" w:afterAutospacing="0" w:line="231" w:lineRule="auto"/>
        <w:ind w:left="343"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南银理财如提前终止本理财产品</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应根据本理财产品销售文件约定的方式进行信息披露。</w:t>
      </w:r>
    </w:p>
    <w:p w14:paraId="670F90D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32" w:lineRule="auto"/>
        <w:ind w:left="350" w:right="0" w:firstLine="0"/>
        <w:contextualSpacing w:val="0"/>
        <w:jc w:val="left"/>
        <w:textAlignment w:val="baseline"/>
        <w:outlineLvl w:val="2"/>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（2）</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品的延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终止</w:t>
      </w:r>
    </w:p>
    <w:p w14:paraId="5AC0F1B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31" w:lineRule="auto"/>
        <w:ind w:left="341"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在</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内</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下事</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南银理财有权推迟本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品终止</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日：</w:t>
      </w:r>
    </w:p>
    <w:p w14:paraId="0C98EC52">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5" w:lineRule="exact"/>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i.         产</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到期</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日遇</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非</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工作</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日顺延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至</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一工作</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日；</w:t>
      </w:r>
    </w:p>
    <w:p w14:paraId="7ADAF5E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6" w:lineRule="exact"/>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ii</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        因</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市场成</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交量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足</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限制赎</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回</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暂停</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易</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缺</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乏</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愿</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易对手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导致产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品所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无法及</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时全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部</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1"/>
          <w:sz w:val="13"/>
          <w:szCs w:val="13"/>
          <w:u w:val="none"/>
          <w:shd w:val="clear"/>
          <w:vertAlign w:val="baseline"/>
          <w:lang w:eastAsia="en-US"/>
        </w:rPr>
        <w:t>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1"/>
          <w:sz w:val="13"/>
          <w:szCs w:val="13"/>
          <w:u w:val="none"/>
          <w:shd w:val="clear"/>
          <w:vertAlign w:val="baseline"/>
          <w:lang w:eastAsia="en-US"/>
        </w:rPr>
        <w:t>现；</w:t>
      </w:r>
    </w:p>
    <w:p w14:paraId="573C58C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196" w:lineRule="exact"/>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iii</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金在途</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导致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未</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能及</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回</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金；</w:t>
      </w:r>
    </w:p>
    <w:p w14:paraId="7890AA4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6" w:beforeAutospacing="0" w:after="0" w:afterAutospacing="0" w:line="195" w:lineRule="exact"/>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iv</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       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可抗</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力</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导致</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无法及</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回</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资金</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及/或进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行理财</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金清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算分配</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的；</w:t>
      </w:r>
    </w:p>
    <w:p w14:paraId="22D7B29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6" w:beforeAutospacing="0" w:after="0" w:afterAutospacing="0" w:line="232" w:lineRule="auto"/>
        <w:ind w:left="33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v.        理财产</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涉及诉讼（或仲裁</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且</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预计诉讼（或仲裁）</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及执</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行程序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到期</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未</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终</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结；</w:t>
      </w:r>
    </w:p>
    <w:p w14:paraId="3A12558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196" w:lineRule="exact"/>
        <w:ind w:left="33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vi</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其他</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管理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人认</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需要延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的情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形；</w:t>
      </w:r>
    </w:p>
    <w:p w14:paraId="4895C2C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6" w:beforeAutospacing="0" w:after="0" w:afterAutospacing="0" w:line="196" w:lineRule="exact"/>
        <w:ind w:left="33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vii</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     法律规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的及本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的其他情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形。</w:t>
      </w:r>
    </w:p>
    <w:p w14:paraId="4750E20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5" w:beforeAutospacing="0" w:after="0" w:afterAutospacing="0" w:line="231" w:lineRule="auto"/>
        <w:ind w:left="343"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南银</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如推迟本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应根据本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的方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式进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行信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息披</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露。</w:t>
      </w:r>
    </w:p>
    <w:p w14:paraId="31A3364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65" w:lineRule="auto"/>
        <w:ind w:left="1" w:right="55" w:firstLine="341"/>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本理财产品不因投资者丧失民事行为能力</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死亡</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破产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解散等情形而终止</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上述情况下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投资者于理财产品销售</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文件项下的权利以及</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义务由其法定继承人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承继人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继受人或者指定的受益</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人以及继任管理人等承担</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甲方以及销售机构有权要求或配合投资者的法定继承人</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承继人</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继受人或者指定受益人以及继任管理人等相关主体办理相关变更</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手续。</w:t>
      </w:r>
    </w:p>
    <w:p w14:paraId="4245FAE2">
      <w:pPr>
        <w:spacing w:line="265" w:lineRule="auto"/>
        <w:rPr>
          <w:rFonts w:hint="eastAsia" w:ascii="方正黑体_GBK" w:hAnsi="方正黑体_GBK" w:eastAsia="方正黑体_GBK" w:cs="方正黑体_GBK"/>
          <w:sz w:val="13"/>
          <w:szCs w:val="13"/>
        </w:rPr>
        <w:sectPr>
          <w:footerReference r:id="rId9" w:type="default"/>
          <w:pgSz w:w="11906" w:h="16839"/>
          <w:pgMar w:top="721" w:right="651" w:bottom="1066" w:left="724" w:header="0" w:footer="812" w:gutter="0"/>
          <w:cols w:space="720" w:num="1"/>
        </w:sectPr>
      </w:pPr>
    </w:p>
    <w:p w14:paraId="7931BA9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9" w:beforeAutospacing="0" w:after="0" w:afterAutospacing="0" w:line="232" w:lineRule="auto"/>
        <w:ind w:left="34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7.</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的清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算</w:t>
      </w:r>
    </w:p>
    <w:p w14:paraId="6405D71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7" w:beforeAutospacing="0" w:after="0" w:afterAutospacing="0" w:line="263" w:lineRule="auto"/>
        <w:ind w:left="1" w:right="14" w:firstLine="364"/>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自</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终</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止</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至</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到</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之</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品的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清</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计</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利</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息</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对应</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将</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变</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定向</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方进</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份</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额</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配</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应</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划</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入</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户</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后</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即</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已</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向乙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完</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分配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和</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分</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配；</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非</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照</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向乙方进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品份额</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分配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并将对应</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金划入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账户</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后</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由</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向乙方授权</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账户划付对应</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金。</w:t>
      </w:r>
    </w:p>
    <w:p w14:paraId="3B5DCC1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3" w:lineRule="auto"/>
        <w:ind w:left="1" w:right="12" w:firstLine="340"/>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则</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上</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不得超过 5</w:t>
      </w:r>
      <w:r>
        <w:rPr>
          <w:rFonts w:hint="eastAsia" w:ascii="方正黑体_GBK" w:hAnsi="方正黑体_GBK" w:eastAsia="方正黑体_GBK" w:cs="方正黑体_GBK"/>
          <w:b w:val="0"/>
          <w:i w:val="0"/>
          <w:caps w:val="0"/>
          <w:smallCaps w:val="0"/>
          <w:strike w:val="0"/>
          <w:dstrike w:val="0"/>
          <w:snapToGrid w:val="0"/>
          <w:vanish w:val="0"/>
          <w:color w:val="000000"/>
          <w:spacing w:val="26"/>
          <w:w w:val="101"/>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工作</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，因清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期超过 5</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工</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作</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，应</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当在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品终止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依</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定进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告</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因本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法及</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足额</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变</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南银</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据</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实</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择</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向</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提</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支付</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迟支</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付</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支</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付</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时根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律法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的要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求</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向乙</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方披露支付方案。</w:t>
      </w:r>
    </w:p>
    <w:p w14:paraId="774EF7C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31" w:lineRule="auto"/>
        <w:ind w:left="34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8.</w:t>
      </w:r>
      <w:r>
        <w:rPr>
          <w:rFonts w:hint="eastAsia" w:ascii="方正黑体_GBK" w:hAnsi="方正黑体_GBK" w:eastAsia="方正黑体_GBK" w:cs="方正黑体_GBK"/>
          <w:b/>
          <w:bCs/>
          <w:i w:val="0"/>
          <w:caps w:val="0"/>
          <w:smallCaps w:val="0"/>
          <w:strike w:val="0"/>
          <w:dstrike w:val="0"/>
          <w:snapToGrid w:val="0"/>
          <w:vanish w:val="0"/>
          <w:color w:val="000000"/>
          <w:spacing w:val="-1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别提示</w:t>
      </w:r>
    </w:p>
    <w:p w14:paraId="75CEDF12">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3" w:beforeAutospacing="0" w:after="0" w:afterAutospacing="0" w:line="231" w:lineRule="auto"/>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在本理财产品存续期内：</w:t>
      </w:r>
    </w:p>
    <w:p w14:paraId="35078FF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8" w:beforeAutospacing="0" w:after="0" w:afterAutospacing="0" w:line="252" w:lineRule="auto"/>
        <w:ind w:left="0" w:right="14"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1）</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若</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因国</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家法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律法规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生变化</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甲方有权</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单方面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对本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品的《</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品销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售协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风险揭示书</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投资者权益须知</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理财产品投资协议书</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等相关销</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售文件进行修订</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并进行信息披露</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投资者在此同意</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修订后的销售文</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件对投资者具有法律约束力；</w:t>
      </w:r>
    </w:p>
    <w:p w14:paraId="6C3DA4A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5" w:beforeAutospacing="0" w:after="0" w:afterAutospacing="0" w:line="257" w:lineRule="auto"/>
        <w:ind w:left="0" w:right="12"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（2）</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若</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市场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生变</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是</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维</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护本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正</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常运</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，或基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理认</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的其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他情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发起</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赎</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回</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申请</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品的销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件进</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修</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订</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包</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括</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限</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范</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围</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种类</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例</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目</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件</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标</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进</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调</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整</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并通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短</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南银</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官</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网</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道</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进</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行信</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息</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披</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露</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此种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能</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开</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放</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赎回</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具</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体</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理人届时信息披露的内容为准</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投资者不同意信</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息披露内容的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可在信息披露中约定的时间内赎回本理财产品</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若投资者未在约定的时间内</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赎回全部份额或继续办理本理财产品说明书项下相关业务的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视同其接受调整内容</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放弃</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赎回权并继续持有本理财产品。</w:t>
      </w:r>
    </w:p>
    <w:p w14:paraId="3FE5F44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196" w:lineRule="exact"/>
        <w:ind w:left="34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1"/>
          <w:sz w:val="13"/>
          <w:szCs w:val="13"/>
          <w:u w:val="none"/>
          <w:shd w:val="clear"/>
          <w:vertAlign w:val="baseline"/>
          <w:lang w:eastAsia="en-US"/>
        </w:rPr>
        <w:t>（3）</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1"/>
          <w:sz w:val="13"/>
          <w:szCs w:val="13"/>
          <w:u w:val="none"/>
          <w:shd w:val="clear"/>
          <w:vertAlign w:val="baseline"/>
          <w:lang w:eastAsia="en-US"/>
        </w:rPr>
        <w:t>免</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1"/>
          <w:sz w:val="13"/>
          <w:szCs w:val="13"/>
          <w:u w:val="none"/>
          <w:shd w:val="clear"/>
          <w:vertAlign w:val="baseline"/>
          <w:lang w:eastAsia="en-US"/>
        </w:rPr>
        <w:t>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1"/>
          <w:sz w:val="13"/>
          <w:szCs w:val="13"/>
          <w:u w:val="none"/>
          <w:shd w:val="clear"/>
          <w:vertAlign w:val="baseline"/>
          <w:lang w:eastAsia="en-US"/>
        </w:rPr>
        <w:t>条款</w:t>
      </w:r>
    </w:p>
    <w:p w14:paraId="59D11722">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6" w:beforeAutospacing="0" w:after="0" w:afterAutospacing="0" w:line="262" w:lineRule="auto"/>
        <w:ind w:left="761" w:right="48" w:hanging="422"/>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i.         不合法</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果</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因遵</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守任</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何适</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用法律</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法规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条例</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则</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裁</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决</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命令</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指令（不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是</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或将来</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实施</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而使得</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行协</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务全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分成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不合法</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甲方有权在任</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何</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间向</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出通知提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终止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受影</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响</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在此情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甲方无</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需对乙</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方因提前终止投资而造成的任何损失承担任何责任。</w:t>
      </w:r>
    </w:p>
    <w:p w14:paraId="7112B7C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7" w:beforeAutospacing="0" w:after="0" w:afterAutospacing="0" w:line="263" w:lineRule="auto"/>
        <w:ind w:left="760" w:right="45" w:hanging="421"/>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ii</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        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可抗</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力</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果</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甲方认</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由</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自然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灾</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害</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震</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台风</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海</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啸</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水</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火</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灾</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停</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电</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发性</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公共</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卫</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生事件</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工</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内</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战</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战</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争</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军事</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行动</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任何种类的恐怖活动</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暴动</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公众示威或抗议；</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新的适用法律或国家政策的颁布或实施</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对原适用法律或国家政策的修改；</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中</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国</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內地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或全球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外汇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市场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生致使</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无法进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货币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换</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划转</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的异</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常变化；</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何政府机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或其他机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为（不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是在法</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律上或是在事实上</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法律</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法规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条例</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规则</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规定</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裁决</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命令或指令（包括国有化或对外限制</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外汇管制） 、</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诉讼或威胁；</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方和/或其</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关联</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方运</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营</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络</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遭</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受</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攻击</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电信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部</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技</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术</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调整</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故</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障</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因而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造</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各方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和/或其</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关联</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之服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、营业</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中</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者延迟</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;或任</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何其他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非</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甲方所</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能控</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制</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的情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，导致</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甲方未</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能</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需延迟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行协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议项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品相</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关的支付义务</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甲方无需对乙方承担任何责任</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尤其是</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当资金存放在任何销售机构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托管人或代理人处而他们因上述原因被禁止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向</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甲方付款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亦</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需</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向</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负</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责</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果在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一个支付</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发生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可抗</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力（不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可抗</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是</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否</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续整个</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当</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的相</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回报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或赎</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回</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金额（视情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形而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定） 的支付将</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由</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完全</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自行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酌情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决</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定顺延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至</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紧</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临</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一个</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不存在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可抗</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力</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工作</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乙方将不会因此而收到额外的收益或者补偿。</w:t>
      </w:r>
    </w:p>
    <w:p w14:paraId="53E3ED3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1" w:lineRule="auto"/>
        <w:ind w:left="764" w:right="48" w:hanging="425"/>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iii</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      如</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乙方违反本协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定或其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易</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金被</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家有权机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关采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取</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强制措施</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或有合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由怀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疑</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或其</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金存在洗钱</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恐怖</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融资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逃税等嫌疑</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或存在其他违法违规违反本约定行为的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甲方有权提前终止本协议</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乙方承</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担由此给乙方造成的任何损失。</w:t>
      </w:r>
    </w:p>
    <w:p w14:paraId="2A7E268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5" w:beforeAutospacing="0" w:after="0" w:afterAutospacing="0" w:line="195" w:lineRule="exact"/>
        <w:ind w:left="33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iv</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      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理财业</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受销售机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构存款保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险机制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或其他保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障机制</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障。</w:t>
      </w:r>
    </w:p>
    <w:p w14:paraId="3D86154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5" w:lineRule="exact"/>
        <w:ind w:left="34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（4）</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赔偿及</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责任</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限制</w:t>
      </w:r>
    </w:p>
    <w:p w14:paraId="1322D69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6" w:beforeAutospacing="0" w:after="0" w:afterAutospacing="0" w:line="264" w:lineRule="auto"/>
        <w:ind w:left="1" w:right="45" w:firstLine="35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由于本协议一方当事人的过错</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，造成本协议不能履行或不能完全履行的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由有过错的一方承担违约责任；</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如双方同时负有过错</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，则应</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由双</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各</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自按照过错程度承担</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责任。</w:t>
      </w:r>
    </w:p>
    <w:p w14:paraId="4DBA53C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263" w:lineRule="auto"/>
        <w:ind w:left="0" w:right="0" w:firstLine="341"/>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双方承诺</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如果任何一方在协议项下作出错误的陈述</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保证或者违反任何陈述</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保证或其他协议约定而导致另一方发生任何损失</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责任、</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支出或者被提出主张</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、诉讼或要求</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，违约方应向另一方作出赔偿</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本条所述的赔偿并不排除违约方依据相关法律或协议约定而应承担的任何其</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他</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别地</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尽</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能给</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予</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相</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反</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果</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遵</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守适</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律</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或规</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则</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括但</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限</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支</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付体</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系的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遵守与其他银行</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金融机构达成的业务交易协议而导致甲方延迟执行乙方指示或者未能执行乙方指示或使乙方产生任何责任</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损失或支出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甲方无需负责</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p>
    <w:p w14:paraId="26C666E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33" w:lineRule="auto"/>
        <w:ind w:left="34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（5）</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抵销</w:t>
      </w:r>
    </w:p>
    <w:p w14:paraId="041499E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63" w:lineRule="auto"/>
        <w:ind w:left="761" w:right="14" w:hanging="422"/>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 xml:space="preserve">i.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除享</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有法律</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其他</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抵销权</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利</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外</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有权（但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将</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方欠付</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的任</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何债</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务（不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是</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否已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经</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是</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否</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而</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导</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致</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论债</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结</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货币</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付款</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登</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记</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处）</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方欠付</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何债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务（不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是</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否已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经</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是</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否</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议而</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导致</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也</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论债</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结</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货币</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付款地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登记</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处）</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行抵销</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而</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须事</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先</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书面通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知</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或任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何其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员</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p>
    <w:p w14:paraId="10EB9092">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1" w:lineRule="auto"/>
        <w:ind w:left="760" w:right="48" w:hanging="421"/>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ii</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       为</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了对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货币进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行抵销</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可在有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甲方所选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择适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用的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市场汇率将</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予</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换</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果债务</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未确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则</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估计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该债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数额</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后进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行抵销</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但</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须在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该债</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务得</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以确</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向乙方支付差额。</w:t>
      </w:r>
    </w:p>
    <w:p w14:paraId="15808FB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5" w:beforeAutospacing="0" w:after="0" w:afterAutospacing="0" w:line="196" w:lineRule="exact"/>
        <w:ind w:left="34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（6）</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弃权</w:t>
      </w:r>
    </w:p>
    <w:p w14:paraId="1C0CDC9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5" w:beforeAutospacing="0" w:after="0" w:afterAutospacing="0" w:line="264" w:lineRule="auto"/>
        <w:ind w:left="12" w:right="45" w:firstLine="33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如乙方违反协议的任何规定</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甲方的任何作为或不作为</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、迟延或弃权</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，或甲方给予的其他放任或宽限</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，均不损害和影响甲方按协议可享有</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的权利</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权力或救济的进一步行使或以其他</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方式行使该等权利</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权力或救济。</w:t>
      </w:r>
    </w:p>
    <w:p w14:paraId="23F4834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33" w:lineRule="auto"/>
        <w:ind w:left="34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（7）</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分割性</w:t>
      </w:r>
    </w:p>
    <w:p w14:paraId="04FCBB1A">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3" w:beforeAutospacing="0" w:after="0" w:afterAutospacing="0" w:line="232" w:lineRule="auto"/>
        <w:ind w:left="341"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协议的任何条款在任何方面的非法</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无效或不可强制执行</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不影响协议的其他条款的合法性</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有效性或可强制执行。</w:t>
      </w:r>
    </w:p>
    <w:p w14:paraId="3F98FA6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195" w:lineRule="exact"/>
        <w:ind w:left="34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1"/>
          <w:sz w:val="13"/>
          <w:szCs w:val="13"/>
          <w:u w:val="none"/>
          <w:shd w:val="clear"/>
          <w:vertAlign w:val="baseline"/>
          <w:lang w:eastAsia="en-US"/>
        </w:rPr>
        <w:t>8）</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1"/>
          <w:sz w:val="13"/>
          <w:szCs w:val="13"/>
          <w:u w:val="none"/>
          <w:shd w:val="clear"/>
          <w:vertAlign w:val="baseline"/>
          <w:lang w:eastAsia="en-US"/>
        </w:rPr>
        <w:t>税</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1"/>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1"/>
          <w:sz w:val="13"/>
          <w:szCs w:val="13"/>
          <w:u w:val="none"/>
          <w:shd w:val="clear"/>
          <w:vertAlign w:val="baseline"/>
          <w:lang w:eastAsia="en-US"/>
        </w:rPr>
        <w:t>条款</w:t>
      </w:r>
    </w:p>
    <w:p w14:paraId="73EFCF9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8" w:beforeAutospacing="0" w:after="0" w:afterAutospacing="0" w:line="231" w:lineRule="auto"/>
        <w:ind w:left="358"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以对应期次的《</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理财产品说明书</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约定的税务处理方式为准</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如遇国家政策调整</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则相应执行最新政策。</w:t>
      </w:r>
    </w:p>
    <w:p w14:paraId="06653E3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32" w:lineRule="auto"/>
        <w:ind w:left="34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9.</w:t>
      </w:r>
      <w:r>
        <w:rPr>
          <w:rFonts w:hint="eastAsia" w:ascii="方正黑体_GBK" w:hAnsi="方正黑体_GBK" w:eastAsia="方正黑体_GBK" w:cs="方正黑体_GBK"/>
          <w:b/>
          <w:bCs/>
          <w:i w:val="0"/>
          <w:caps w:val="0"/>
          <w:smallCaps w:val="0"/>
          <w:strike w:val="0"/>
          <w:dstrike w:val="0"/>
          <w:snapToGrid w:val="0"/>
          <w:vanish w:val="0"/>
          <w:color w:val="000000"/>
          <w:spacing w:val="-1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p>
    <w:p w14:paraId="532ADC4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31" w:lineRule="auto"/>
        <w:ind w:left="341"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本协议在履行过程中发生争议</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可以通过协商解决；</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协商不成的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任何一方有权向甲方所</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在地有管辖权的人民法院提起诉讼。</w:t>
      </w:r>
    </w:p>
    <w:p w14:paraId="02C4FE1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6" w:beforeAutospacing="0" w:after="0" w:afterAutospacing="0" w:line="233" w:lineRule="auto"/>
        <w:ind w:left="345"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10.</w:t>
      </w:r>
      <w:r>
        <w:rPr>
          <w:rFonts w:hint="eastAsia" w:ascii="方正黑体_GBK" w:hAnsi="方正黑体_GBK" w:eastAsia="方正黑体_GBK" w:cs="方正黑体_GBK"/>
          <w:b/>
          <w:bCs/>
          <w:i w:val="0"/>
          <w:caps w:val="0"/>
          <w:smallCaps w:val="0"/>
          <w:strike w:val="0"/>
          <w:dstrike w:val="0"/>
          <w:snapToGrid w:val="0"/>
          <w:vanish w:val="0"/>
          <w:color w:val="000000"/>
          <w:spacing w:val="-1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效和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终</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止</w:t>
      </w:r>
    </w:p>
    <w:p w14:paraId="6F5BD93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72" w:lineRule="auto"/>
        <w:ind w:left="1" w:right="48" w:firstLine="348"/>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1 ）</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本协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纸质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书面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订立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的情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为个</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本协议</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自</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乙方签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名</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功缴</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纳购</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经</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系</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统确认购</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份额</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后</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成立</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并生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效；</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为机构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，本协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自</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乙方法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定代表人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或授权代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理人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或盖</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章</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并加盖</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公</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或合</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同专</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章</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功缴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纳购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经甲</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方系统确认购买份额后成立并生效。</w:t>
      </w:r>
    </w:p>
    <w:p w14:paraId="09F589F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56" w:lineRule="auto"/>
        <w:ind w:left="0" w:right="12" w:firstLine="341"/>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本协议书以数据电文形式订立的</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，乙方应在电子渠道仔细阅读本协议的所有条款</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，对本协议条款的含义及相应的法律后果应全部知晓并充</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分理解</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，同意接受本协议约束</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。本协议自乙方成功缴纳购买资金并经甲方系统确认购买份额后成立并生效</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电子渠道所生成和保留记载的相关</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电子</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数据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易</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记录</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以及销售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托</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管机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方制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作</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保</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留</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相</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电子及</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纸质</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单据</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凭</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证</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记</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录</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等相</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料,</w:t>
      </w:r>
      <w:r>
        <w:rPr>
          <w:rFonts w:hint="eastAsia" w:ascii="方正黑体_GBK" w:hAnsi="方正黑体_GBK" w:eastAsia="方正黑体_GBK" w:cs="方正黑体_GBK"/>
          <w:b/>
          <w:bCs/>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证</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乙双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之</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间</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权利义务关系的确定证据</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乙方无条件认可电子数据的有效性和证据效力。</w:t>
      </w:r>
    </w:p>
    <w:p w14:paraId="5840536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63" w:lineRule="auto"/>
        <w:ind w:left="0" w:right="50"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（2）</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办</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品的购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赎</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回</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易后</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需通过销售机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构提供</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的渠道</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查询相</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易的确认情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终</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甲方确认</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品购</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额</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份额或赎回份额等作为《</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理财产品销售协议书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生效或终止的依据。</w:t>
      </w:r>
    </w:p>
    <w:p w14:paraId="786087B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2" w:lineRule="auto"/>
        <w:ind w:left="1" w:right="43"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（3）</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乙方购</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，又变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更</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该笔认/申购</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具体</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容（包括但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易变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更</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、金额变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更</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、授权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定账户变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更</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者信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息变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更</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则以双方最近一次交易达成的交易内容为准。</w:t>
      </w:r>
    </w:p>
    <w:p w14:paraId="62F4B28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5" w:beforeAutospacing="0" w:after="0" w:afterAutospacing="0" w:line="232" w:lineRule="auto"/>
        <w:ind w:left="345"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11.</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声</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明</w:t>
      </w:r>
    </w:p>
    <w:p w14:paraId="57F34C0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64" w:lineRule="auto"/>
        <w:ind w:left="0" w:right="12" w:firstLine="340"/>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在</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署本</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协</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书以</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已根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有</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易</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件</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款</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就</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提</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出的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疑</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问</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向</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进</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细</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说明和解释</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乙方已认真阅读本理财产品协议条款及对应期次的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理财产品说明书</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和《</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理财产品风险揭示书</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投资者权益须知》</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产品投资协议书</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其愿意承担投资风险</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并对协议双方的权</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利</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义务</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责任与风险有清楚和准确的认知且对有关条款不存在任何疑问或异</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乙方充分认识到投资本期理财产品可能面临的风险</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并自愿承担相关风险</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特此确认。</w:t>
      </w:r>
    </w:p>
    <w:p w14:paraId="1EC13F1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9" w:beforeAutospacing="0" w:after="0" w:afterAutospacing="0" w:line="264" w:lineRule="auto"/>
        <w:ind w:left="0" w:right="0" w:firstLine="257" w:firstLineChars="200"/>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授</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售</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放</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冷</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静</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4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适</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结</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后</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从</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户</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扣</w:t>
      </w:r>
      <w:r>
        <w:rPr>
          <w:rFonts w:hint="eastAsia" w:ascii="方正黑体_GBK" w:hAnsi="方正黑体_GBK" w:eastAsia="方正黑体_GBK" w:cs="方正黑体_GBK"/>
          <w:b w:val="0"/>
          <w:i w:val="0"/>
          <w:caps w:val="0"/>
          <w:smallCaps w:val="0"/>
          <w:strike w:val="0"/>
          <w:dstrike w:val="0"/>
          <w:snapToGrid w:val="0"/>
          <w:vanish w:val="0"/>
          <w:color w:val="000000"/>
          <w:spacing w:val="-4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划</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应</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认</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购</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申</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购</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对</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此甲方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销售机构无需另行征得乙方同意或给予通知</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无需在</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划款时以电话等方式与乙方进行最后确认</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对于风险较高或投资者单笔购买金</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额较大的理财产品</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同样适用上述划款操作规则。</w:t>
      </w:r>
    </w:p>
    <w:p w14:paraId="32FA849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66" w:lineRule="auto"/>
        <w:ind w:left="0" w:right="2" w:firstLine="344"/>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12.</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本协</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品销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分割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部</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方签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署本</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议视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同</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同</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意</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并确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认</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对应</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风险揭示书</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投资者权益须知</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理财产品投资协议书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等理财产品销售文件的相关条款。</w:t>
      </w:r>
    </w:p>
    <w:p w14:paraId="4EA08C40">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349"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p w14:paraId="54849DC1">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6" w:beforeAutospacing="0" w:after="0" w:afterAutospacing="0" w:line="231"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p>
    <w:p w14:paraId="568F1C7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23" w:beforeAutospacing="0" w:after="0" w:afterAutospacing="0" w:line="231" w:lineRule="auto"/>
        <w:ind w:left="1"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投资者</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签名）</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投资者</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公章或合同专用章）</w:t>
      </w:r>
    </w:p>
    <w:p w14:paraId="492E051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377"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p w14:paraId="2359F72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5" w:beforeAutospacing="0" w:after="0" w:afterAutospacing="0" w:line="231" w:lineRule="auto"/>
        <w:ind w:left="8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年</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月</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法</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定代表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或授权代理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或盖</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章）</w:t>
      </w:r>
    </w:p>
    <w:p w14:paraId="450AA35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25" w:beforeAutospacing="0" w:after="0" w:afterAutospacing="0" w:line="232" w:lineRule="auto"/>
        <w:ind w:left="6022"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年月日</w:t>
      </w:r>
    </w:p>
    <w:p w14:paraId="213B2C86">
      <w:pPr>
        <w:spacing w:line="232" w:lineRule="auto"/>
        <w:rPr>
          <w:rFonts w:hint="eastAsia" w:ascii="方正黑体_GBK" w:hAnsi="方正黑体_GBK" w:eastAsia="方正黑体_GBK" w:cs="方正黑体_GBK"/>
          <w:sz w:val="13"/>
          <w:szCs w:val="13"/>
        </w:rPr>
        <w:sectPr>
          <w:footerReference r:id="rId10" w:type="default"/>
          <w:pgSz w:w="11906" w:h="16839"/>
          <w:pgMar w:top="721" w:right="707" w:bottom="1066" w:left="725" w:header="0" w:footer="812" w:gutter="0"/>
          <w:cols w:space="720" w:num="1"/>
        </w:sectPr>
      </w:pPr>
    </w:p>
    <w:p w14:paraId="16C2E39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8" w:beforeAutospacing="0" w:after="0" w:afterAutospacing="0" w:line="219" w:lineRule="auto"/>
        <w:ind w:left="4157" w:right="0" w:firstLine="0"/>
        <w:contextualSpacing w:val="0"/>
        <w:jc w:val="left"/>
        <w:textAlignment w:val="baseline"/>
        <w:outlineLvl w:val="0"/>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4"/>
          <w:szCs w:val="24"/>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24"/>
          <w:szCs w:val="24"/>
          <w:u w:val="none"/>
          <w:shd w:val="clear"/>
          <w:vertAlign w:val="baseline"/>
          <w:lang w:eastAsia="en-US"/>
        </w:rPr>
        <w:t>理财产品投资协议书</w:t>
      </w:r>
    </w:p>
    <w:p w14:paraId="7462E5B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91" w:beforeAutospacing="0" w:after="0" w:afterAutospacing="0" w:line="264" w:lineRule="auto"/>
        <w:ind w:left="3" w:right="34" w:firstLine="43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经南银理财有限责任公司（下称“</w:t>
      </w:r>
      <w:r>
        <w:rPr>
          <w:rFonts w:hint="eastAsia" w:ascii="方正黑体_GBK" w:hAnsi="方正黑体_GBK" w:eastAsia="方正黑体_GBK" w:cs="方正黑体_GBK"/>
          <w:b w:val="0"/>
          <w:i w:val="0"/>
          <w:caps w:val="0"/>
          <w:smallCaps w:val="0"/>
          <w:strike w:val="0"/>
          <w:dstrike w:val="0"/>
          <w:snapToGrid w:val="0"/>
          <w:vanish w:val="0"/>
          <w:color w:val="000000"/>
          <w:spacing w:val="-76"/>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8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”或“理财产品管理人”）与投资者（下</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5"/>
          <w:szCs w:val="15"/>
          <w:u w:val="none"/>
          <w:shd w:val="clear"/>
          <w:vertAlign w:val="baseline"/>
          <w:lang w:eastAsia="en-US"/>
        </w:rPr>
        <w:t>称“</w:t>
      </w:r>
      <w:r>
        <w:rPr>
          <w:rFonts w:hint="eastAsia" w:ascii="方正黑体_GBK" w:hAnsi="方正黑体_GBK" w:eastAsia="方正黑体_GBK" w:cs="方正黑体_GBK"/>
          <w:b w:val="0"/>
          <w:i w:val="0"/>
          <w:caps w:val="0"/>
          <w:smallCaps w:val="0"/>
          <w:strike w:val="0"/>
          <w:dstrike w:val="0"/>
          <w:snapToGrid w:val="0"/>
          <w:vanish w:val="0"/>
          <w:color w:val="000000"/>
          <w:spacing w:val="-84"/>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5"/>
          <w:szCs w:val="15"/>
          <w:u w:val="none"/>
          <w:shd w:val="clear"/>
          <w:vertAlign w:val="baseline"/>
          <w:lang w:eastAsia="en-US"/>
        </w:rPr>
        <w:t>乙方”）协商一致，</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就乙方购买的对应期次理财产品投资事宜，达成如下协议：</w:t>
      </w:r>
    </w:p>
    <w:p w14:paraId="7F321D9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64" w:lineRule="auto"/>
        <w:ind w:left="446" w:right="0" w:firstLine="0"/>
        <w:contextualSpacing w:val="0"/>
        <w:jc w:val="left"/>
        <w:textAlignment w:val="baseline"/>
        <w:outlineLvl w:val="3"/>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5"/>
          <w:szCs w:val="15"/>
          <w:u w:val="none"/>
          <w:shd w:val="clear"/>
          <w:vertAlign w:val="baseline"/>
          <w:lang w:eastAsia="en-US"/>
        </w:rPr>
        <w:t>一、重要提示</w:t>
      </w:r>
    </w:p>
    <w:p w14:paraId="12C8AC3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3" w:beforeAutospacing="0" w:after="0" w:afterAutospacing="0" w:line="264" w:lineRule="auto"/>
        <w:ind w:left="2" w:right="65" w:firstLine="44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5"/>
          <w:szCs w:val="15"/>
          <w:u w:val="none"/>
          <w:shd w:val="clear"/>
          <w:vertAlign w:val="baseline"/>
          <w:lang w:eastAsia="en-US"/>
        </w:rPr>
        <w:t>理财非存款、产品有风险、投资须谨慎。</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5"/>
          <w:szCs w:val="15"/>
          <w:u w:val="none"/>
          <w:shd w:val="clear"/>
          <w:vertAlign w:val="baseline"/>
          <w:lang w:eastAsia="en-US"/>
        </w:rPr>
        <w:t>理财产品面</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5"/>
          <w:szCs w:val="15"/>
          <w:u w:val="none"/>
          <w:shd w:val="clear"/>
          <w:vertAlign w:val="baseline"/>
          <w:lang w:eastAsia="en-US"/>
        </w:rPr>
        <w:t>临的风险详见对应期次《理财产品风险揭示书》和《理</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财产品说明书》的详细条款，乙方应仔细阅读并充分理解对应期次理财</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产品可能发生的风险。</w:t>
      </w:r>
    </w:p>
    <w:p w14:paraId="78E69F9A">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4" w:lineRule="auto"/>
        <w:ind w:left="0" w:right="39" w:firstLine="443"/>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本协议为理财产品销售文件不可分割之组成部分，乙方签署本协议（含电子渠道）视为已详细阅读过本</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5"/>
          <w:szCs w:val="15"/>
          <w:u w:val="none"/>
          <w:shd w:val="clear"/>
          <w:vertAlign w:val="baseline"/>
          <w:lang w:eastAsia="en-US"/>
        </w:rPr>
        <w:t>协议及完整理财产品完整销售文件并且充分理解本理财产品销售文件各项条款和潜在风险，</w:t>
      </w:r>
      <w:r>
        <w:rPr>
          <w:rFonts w:hint="eastAsia" w:ascii="方正黑体_GBK" w:hAnsi="方正黑体_GBK" w:eastAsia="方正黑体_GBK" w:cs="方正黑体_GBK"/>
          <w:b w:val="0"/>
          <w:i w:val="0"/>
          <w:caps w:val="0"/>
          <w:smallCaps w:val="0"/>
          <w:strike w:val="0"/>
          <w:dstrike w:val="0"/>
          <w:snapToGrid w:val="0"/>
          <w:vanish w:val="0"/>
          <w:color w:val="000000"/>
          <w:spacing w:val="-61"/>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5"/>
          <w:szCs w:val="15"/>
          <w:u w:val="none"/>
          <w:shd w:val="clear"/>
          <w:vertAlign w:val="baseline"/>
          <w:lang w:eastAsia="en-US"/>
        </w:rPr>
        <w:t>自愿购买本理财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产品，同意、确认并遵守对应期次的《理财产品说明书》《理财产品风险揭示书》《理财产</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5"/>
          <w:szCs w:val="15"/>
          <w:u w:val="none"/>
          <w:shd w:val="clear"/>
          <w:vertAlign w:val="baseline"/>
          <w:lang w:eastAsia="en-US"/>
        </w:rPr>
        <w:t>品销售协议书》</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及《投资者权益须知》等完整理财产品销售文件中的各项条款。</w:t>
      </w:r>
    </w:p>
    <w:p w14:paraId="1D79E14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4" w:lineRule="auto"/>
        <w:ind w:left="444" w:right="0" w:firstLine="0"/>
        <w:contextualSpacing w:val="0"/>
        <w:jc w:val="left"/>
        <w:textAlignment w:val="baseline"/>
        <w:outlineLvl w:val="3"/>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二、双方权利与义务</w:t>
      </w:r>
    </w:p>
    <w:p w14:paraId="5B86A21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5" w:beforeAutospacing="0" w:after="0" w:afterAutospacing="0" w:line="264" w:lineRule="auto"/>
        <w:ind w:left="44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（一）甲方的权利与义务</w:t>
      </w:r>
    </w:p>
    <w:p w14:paraId="7B3EE4C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5" w:beforeAutospacing="0" w:after="0" w:afterAutospacing="0" w:line="264" w:lineRule="auto"/>
        <w:ind w:left="45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1.甲方应当履行恪尽职守、勤勉尽责、诚实守信、有效管理的义务。</w:t>
      </w:r>
    </w:p>
    <w:p w14:paraId="27FDFAD1">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5" w:beforeAutospacing="0" w:after="0" w:afterAutospacing="0" w:line="264" w:lineRule="auto"/>
        <w:ind w:left="19" w:right="77" w:firstLine="423"/>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2.按照法律法规及对应期次《理财产品说明书》约定的投资范围和权限内，甲方拥有</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管理和运用理财资金</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5"/>
          <w:szCs w:val="15"/>
          <w:u w:val="none"/>
          <w:shd w:val="clear"/>
          <w:vertAlign w:val="baseline"/>
          <w:lang w:eastAsia="en-US"/>
        </w:rPr>
        <w:t>的权利。</w:t>
      </w:r>
    </w:p>
    <w:p w14:paraId="183A860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5" w:beforeAutospacing="0" w:after="0" w:afterAutospacing="0" w:line="264" w:lineRule="auto"/>
        <w:ind w:left="445"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3.甲方应当按照对应期次《理财产品说明书</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》的约定向乙方分配收益。</w:t>
      </w:r>
    </w:p>
    <w:p w14:paraId="01AEF64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6" w:beforeAutospacing="0" w:after="0" w:afterAutospacing="0" w:line="264" w:lineRule="auto"/>
        <w:ind w:left="4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4.甲方有权按照对应期次《理财产品说明书》的约</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定收取相应费用。</w:t>
      </w:r>
    </w:p>
    <w:p w14:paraId="5D753FA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6" w:beforeAutospacing="0" w:after="0" w:afterAutospacing="0" w:line="264" w:lineRule="auto"/>
        <w:ind w:left="1" w:right="0" w:firstLine="443"/>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5.由于投资管理或者获取投资标的的需要，甲方有权决定以理财产品财产支</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付产品运作和清算中产生的其</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5"/>
          <w:szCs w:val="15"/>
          <w:u w:val="none"/>
          <w:shd w:val="clear"/>
          <w:vertAlign w:val="baseline"/>
          <w:lang w:eastAsia="en-US"/>
        </w:rPr>
        <w:t>他资金汇划费、结算费、交易手续费、注册登记费、信息披露费、账户服务费、审计费、律师费、投后管理费、</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项目推荐费、财务顾问费和《理财产品说明书》约定的其他应由理财产品承担的费用等，在实际发生时列支。</w:t>
      </w:r>
    </w:p>
    <w:p w14:paraId="43A9A67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7" w:beforeAutospacing="0" w:after="0" w:afterAutospacing="0" w:line="264" w:lineRule="auto"/>
        <w:ind w:left="1" w:right="77" w:firstLine="44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6.甲方作为理财产品管理人，全权负责理财产品资金的运用和理财产品资产的管</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理，有权参加与理财产品</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所投资资产相关的所有会议，并对相关事项进行表决；甲方应代表乙方利益，按照法律法规和监管</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部门相关规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定对理财产品投资产生的风险资产进行多种方式的处置，包括但不限于转让、重组、债转股、资产</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证券化、催</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收、抵债资产收取与处置、破产重整等；在理财产品运作过程中发生任何争议，甲方以管理人的名</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义代表理财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产品进行维权，包括但不限于提起诉讼/仲裁、申请保全/执行等，由此产生的费用由理财产品承担，在</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实际发</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生时列支。</w:t>
      </w:r>
    </w:p>
    <w:p w14:paraId="1B835AAA">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4" w:beforeAutospacing="0" w:after="0" w:afterAutospacing="0" w:line="264" w:lineRule="auto"/>
        <w:ind w:left="446"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7.甲方有权根据产品运作的需要选任必要的业务合作机构</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，并确定合作模式等相关内容。</w:t>
      </w:r>
    </w:p>
    <w:p w14:paraId="5BB5452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6" w:beforeAutospacing="0" w:after="0" w:afterAutospacing="0" w:line="264" w:lineRule="auto"/>
        <w:ind w:left="441"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8.</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在本理财产品存续期内：</w:t>
      </w:r>
    </w:p>
    <w:p w14:paraId="12165FC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6" w:beforeAutospacing="0" w:after="0" w:afterAutospacing="0" w:line="264" w:lineRule="auto"/>
        <w:ind w:left="0" w:right="26" w:firstLine="447"/>
        <w:contextualSpacing w:val="0"/>
        <w:jc w:val="both"/>
        <w:textAlignment w:val="baseline"/>
        <w:outlineLvl w:val="9"/>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zh-CN"/>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（1）若因国家法律法规、监管规定发生变化，甲方有权单方面对本理财产品的《理财产品</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销售协议书》</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《理财产品说明书》《理财产品风险揭示书》《投资者权益须知》《理财产品投资协议书》等相关销售文件</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进行修订，并进行信息披露。投资者在此同意，修订后的销售文件对投资者具有法律约束力</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zh-CN"/>
        </w:rPr>
        <w:t>。</w:t>
      </w:r>
    </w:p>
    <w:p w14:paraId="7341483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64" w:lineRule="auto"/>
        <w:ind w:left="0" w:right="0" w:firstLine="446" w:firstLineChars="300"/>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（2）若因市场情况等发生变化或是出于维护本理</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财产品正常运营或管理的需要，或基于甲方合理认定的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其他情形，且投资者无法发起赎回申请时，甲方有权单方面对本理财产品的销售文件进行修订，包括但不限</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于对本理财产品的投资范围、投资资产种类、投资比例或已约定的收</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费项目、条件、标准和方式等进行调整，</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并通过短信及南银理财官网等渠道进行信息披露。此种情况下管理人可能开放赎回，具体以管理人届时信息</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披露的内容为准。投资者不同意信息披露内容的，可在信息披露中约定的时间内赎回本理财产品。若投资者</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未在约定的时间内赎回全部份额或继续办理本理财产品说明书项下相关业务的，视同其接受调整内容、放弃</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赎回权并继续持有本理财产品。</w:t>
      </w:r>
    </w:p>
    <w:p w14:paraId="002EF991">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4" w:lineRule="auto"/>
        <w:ind w:left="0" w:right="0" w:firstLine="44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9.投资者特此同意并授权甲方及销售机构有权按照法律法规规定，遵循正当、必要的原则，收集、使用</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投资者个人信息，包括但不限于根据法律法规规定、监管或有权机关要求、理财业务需要等采集、处理及使</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用投资者身份、持有理财产品、理财产品交易等信息，以及在办理与理财产品相关事项需要的情况下向服务</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机构及其他管理人或销售机构认为必要的业务合作机构提供投资者相关信息。甲方及销售机构保证信息采集、</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处理及使用的安全性和合法性。</w:t>
      </w:r>
    </w:p>
    <w:p w14:paraId="38309EE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4" w:beforeAutospacing="0" w:after="0" w:afterAutospacing="0" w:line="264" w:lineRule="auto"/>
        <w:ind w:left="45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10.法律法规规定或理财产品销售文件约定的其它权利及义务。</w:t>
      </w:r>
    </w:p>
    <w:p w14:paraId="3B05DB0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4" w:beforeAutospacing="0" w:after="0" w:afterAutospacing="0" w:line="264" w:lineRule="auto"/>
        <w:ind w:left="44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（二）乙方的权利与义务</w:t>
      </w:r>
    </w:p>
    <w:p w14:paraId="0EE4FCB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4" w:beforeAutospacing="0" w:after="0" w:afterAutospacing="0" w:line="264" w:lineRule="auto"/>
        <w:ind w:left="45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1.乙方保证具有完全民事行为能力，有完全适当的资格与能力订立并履行本协议。</w:t>
      </w:r>
    </w:p>
    <w:p w14:paraId="5C66DA6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5" w:beforeAutospacing="0" w:after="0" w:afterAutospacing="0" w:line="264" w:lineRule="auto"/>
        <w:ind w:left="2" w:right="113" w:firstLine="44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2.乙方能够自行识别、判断和承担理财产品的相关风险；不存在法律法规、有权机关</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或主管机关禁止或限</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制购买理财产品的各种情形。乙方按其购买金额在对应期次理财协议中享有相应的权利，承</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担相应的义务和风</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5"/>
          <w:szCs w:val="15"/>
          <w:u w:val="none"/>
          <w:shd w:val="clear"/>
          <w:vertAlign w:val="baseline"/>
          <w:lang w:eastAsia="en-US"/>
        </w:rPr>
        <w:t>险。</w:t>
      </w:r>
    </w:p>
    <w:p w14:paraId="5D44B5F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4" w:beforeAutospacing="0" w:after="0" w:afterAutospacing="0" w:line="264" w:lineRule="auto"/>
        <w:ind w:left="8" w:right="116" w:firstLine="437"/>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3.乙方自愿购买甲方管理的理财产品，接受甲方提供的投资理财服务。甲方</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向乙方提供的市场分析和预测</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（如有）仅供参考，乙方据此做出的任何决策均出于乙方</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自身的判断，甲方不承担任何责任。</w:t>
      </w:r>
    </w:p>
    <w:p w14:paraId="58BC0EF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7" w:beforeAutospacing="0" w:after="0" w:afterAutospacing="0" w:line="264" w:lineRule="auto"/>
        <w:ind w:left="13" w:right="113" w:firstLine="426"/>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4.乙方已仔细阅读《投资者权益须知》《理财产品说明书》并清楚知晓其内容，接受并签署《</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理财产品风</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险揭示书》《理财产品销售协议书》和本协议。</w:t>
      </w:r>
    </w:p>
    <w:p w14:paraId="63878C8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7" w:beforeAutospacing="0" w:after="0" w:afterAutospacing="0" w:line="264" w:lineRule="auto"/>
        <w:ind w:left="3" w:right="113" w:firstLine="441"/>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5.乙方已充分知悉对应期次理财产品风险等级（该产品通过代理销售机构渠</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道销售的，理财产品评级应当</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以代理销售机构最终披露的评级结果为准</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5"/>
          <w:szCs w:val="15"/>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并确定以相应理财资金购买对应期次理财产品，乙方</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承诺由此产</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生的相关风险由其自身承担。</w:t>
      </w:r>
    </w:p>
    <w:p w14:paraId="03333EE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6" w:beforeAutospacing="0" w:after="0" w:afterAutospacing="0" w:line="264" w:lineRule="auto"/>
        <w:ind w:left="0" w:right="75" w:firstLine="445"/>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6.乙方应当保证其理财资金为合法拥有的自有资金，不得使用贷款、发行债券等方式筹集的非自有资金</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购买理财产品，不存在涉嫌洗钱、恶意逃避税收征收管理等违法违规行为，保证可提供资金来源合法的证明</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文件，配合甲方或销售机构为识别合格投资者等目的进行的尽职调查。</w:t>
      </w:r>
    </w:p>
    <w:p w14:paraId="3762B7E1">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3" w:beforeAutospacing="0" w:after="0" w:afterAutospacing="0" w:line="264" w:lineRule="auto"/>
        <w:ind w:left="0" w:right="38" w:firstLine="440" w:firstLineChars="30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7.乙方保证遵守国家反洗钱法律、法规及相关政策要求，不从事涉及洗钱、恐怖融资</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、逃税、逃废债务、</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套取现金等违法违规活动，积极配合甲方和销售机构开展投资者身份识别、交易记录保存、投资者身份及交</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易背景尽职调查、大额和可疑交易报告等各项反洗钱、反恐怖融资及非居民金融账户涉税信息尽职调查</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工作，</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并按甲方和销售机构要求提供相关证明材料。乙方保证其不属于联合国、欧盟或美国等制裁名单，及中国政府部门或有权机关发布的涉恐及反洗钱相关风险名单；不位于被联合国、欧盟或美国等制裁的国家和地区。</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甲方或销售机构发现或有合理理由怀疑乙方或其资金存在洗钱、恐怖融资、逃税等嫌疑，甲方有权提前终止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本协议，造成乙方损失的，甲方不承担责任。</w:t>
      </w:r>
    </w:p>
    <w:p w14:paraId="792A42B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4" w:lineRule="auto"/>
        <w:ind w:left="1" w:right="38" w:firstLine="440"/>
        <w:contextualSpacing w:val="0"/>
        <w:jc w:val="left"/>
        <w:textAlignment w:val="baseline"/>
        <w:outlineLvl w:val="9"/>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8</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乙方应确保其提供的所有资料真实、完整、合法、有效，如果有任何变更，乙方应及时通知甲方或销</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售机构并办理变更手续。如因乙方未及时通知甲方或销售机构并办理相应的变更手续，由此导致的一切后果</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5"/>
          <w:szCs w:val="15"/>
          <w:u w:val="none"/>
          <w:shd w:val="clear"/>
          <w:vertAlign w:val="baseline"/>
          <w:lang w:eastAsia="en-US"/>
        </w:rPr>
        <w:t>由乙方承担。</w:t>
      </w:r>
    </w:p>
    <w:p w14:paraId="5917D2B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4" w:lineRule="auto"/>
        <w:ind w:left="0" w:right="38" w:firstLine="458" w:firstLineChars="300"/>
        <w:contextualSpacing w:val="0"/>
        <w:jc w:val="left"/>
        <w:textAlignment w:val="baseline"/>
        <w:outlineLvl w:val="9"/>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9.乙方通过电子渠道购买理财产品的，在此特别同意理财产品销售机构积极采取有效措施和技术手段完</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整客观记录营销推介、产品风险和关键信息提示、投资者确认和反馈等重点销售环节，确保能够满足回溯检</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查和核查取证的需要。</w:t>
      </w:r>
    </w:p>
    <w:p w14:paraId="60824A0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4" w:lineRule="auto"/>
        <w:ind w:left="0" w:right="38" w:firstLine="440" w:firstLineChars="300"/>
        <w:contextualSpacing w:val="0"/>
        <w:jc w:val="left"/>
        <w:textAlignment w:val="baseline"/>
        <w:outlineLvl w:val="9"/>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10.乙方对因购买、持有本理财产品而知悉的甲方及销售机构保密信息承担保密义务，乙方承诺不以任何</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方式向任何第三方披露甲方或销售机构的保密信息，法律法规另有规定的除外。</w:t>
      </w:r>
    </w:p>
    <w:p w14:paraId="4255A3F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4" w:lineRule="auto"/>
        <w:ind w:left="0" w:right="38" w:firstLine="444" w:firstLineChars="30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11.法律法规规定或理财产品销售文件约定的其它权利及义务。</w:t>
      </w:r>
    </w:p>
    <w:p w14:paraId="08C627E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4" w:beforeAutospacing="0" w:after="0" w:afterAutospacing="0" w:line="264" w:lineRule="auto"/>
        <w:ind w:left="440" w:right="0" w:firstLine="0"/>
        <w:contextualSpacing w:val="0"/>
        <w:jc w:val="left"/>
        <w:textAlignment w:val="baseline"/>
        <w:outlineLvl w:val="3"/>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三、协议的生效和终止</w:t>
      </w:r>
    </w:p>
    <w:p w14:paraId="13E4C5D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5" w:beforeAutospacing="0" w:after="0" w:afterAutospacing="0" w:line="264" w:lineRule="auto"/>
        <w:ind w:left="1" w:right="78" w:firstLine="445"/>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（一）本协议书以纸质书面形式订立的情况下，乙方为个人投资者</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的，本协议自乙方签名、成功缴纳购买</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资金并经甲方系统确认购买份额后成立并生效；乙方为机构投资者的，本协议自乙方法定代</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表人或授权代理人</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签名或盖章并加盖公章或合同专用章、成功缴纳购买资金并经甲方系统确认购买</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份额后成立并生效。</w:t>
      </w:r>
    </w:p>
    <w:p w14:paraId="77B5228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7" w:beforeAutospacing="0" w:after="0" w:afterAutospacing="0" w:line="264" w:lineRule="auto"/>
        <w:ind w:left="1" w:right="76" w:firstLine="445"/>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（二）本协议书以数据电文形式订立的，乙方应在电子渠道仔细阅读本</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协议的所有条款，对本协议条款的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含义及相应的法律后果应全部知晓并充分理解，同意接受本协议条款。本协议自乙方成功缴</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纳购买资金并经甲</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方系统确认购买份额后成立并生效。</w:t>
      </w:r>
    </w:p>
    <w:p w14:paraId="57B587C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5" w:beforeAutospacing="0" w:after="0" w:afterAutospacing="0" w:line="264" w:lineRule="auto"/>
        <w:ind w:left="2" w:right="76" w:firstLine="444"/>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（三）乙方购买理财产品失败、甲方提前终止对应期次理财产品以及对</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应期次理财产品到期并结清后，本</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协议自动终止。</w:t>
      </w:r>
    </w:p>
    <w:p w14:paraId="6873CBC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4" w:beforeAutospacing="0" w:after="0" w:afterAutospacing="0" w:line="264" w:lineRule="auto"/>
        <w:ind w:left="461" w:right="0" w:firstLine="0"/>
        <w:contextualSpacing w:val="0"/>
        <w:jc w:val="left"/>
        <w:textAlignment w:val="baseline"/>
        <w:outlineLvl w:val="3"/>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5"/>
          <w:szCs w:val="15"/>
          <w:u w:val="none"/>
          <w:shd w:val="clear"/>
          <w:vertAlign w:val="baseline"/>
          <w:lang w:eastAsia="en-US"/>
        </w:rPr>
        <w:t>四、不可抗力及其他免责条款</w:t>
      </w:r>
    </w:p>
    <w:p w14:paraId="5057C65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3" w:beforeAutospacing="0" w:after="0" w:afterAutospacing="0" w:line="264" w:lineRule="auto"/>
        <w:ind w:left="0" w:right="0" w:firstLine="458"/>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因法律法规及监管政策变化、自然灾害、战争</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等不能预见、不能避免、不能克服的不可抗力事件或系统故</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5"/>
          <w:szCs w:val="15"/>
          <w:u w:val="none"/>
          <w:shd w:val="clear"/>
          <w:vertAlign w:val="baseline"/>
          <w:lang w:eastAsia="en-US"/>
        </w:rPr>
        <w:t>障、通讯故障、投资市场停止交易等意外事件，导致甲方无法或延后履行本协议的有关义务，甲方不承担责任，</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5"/>
          <w:szCs w:val="15"/>
          <w:u w:val="none"/>
          <w:shd w:val="clear"/>
          <w:vertAlign w:val="baseline"/>
          <w:lang w:eastAsia="en-US"/>
        </w:rPr>
        <w:t>但应以适当的方式通知乙方，并采取一切必要的补救措施以减少有关损失。由于国家的有关法律、法规、规章、</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政策的改变、紧急措施的出台而导致的风险，</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甲方不承担责任。</w:t>
      </w:r>
    </w:p>
    <w:p w14:paraId="3784BC5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4" w:lineRule="auto"/>
        <w:ind w:left="0" w:right="0" w:firstLine="443"/>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非因甲方原因（包括但不限于理财产品投资者遗失理财产品销售文件、理财产品销售文件被盗用等原因）</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造成的损失，甲方不承担责任。</w:t>
      </w:r>
    </w:p>
    <w:p w14:paraId="3A43B0F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4" w:lineRule="auto"/>
        <w:ind w:left="444" w:right="0" w:firstLine="0"/>
        <w:contextualSpacing w:val="0"/>
        <w:jc w:val="left"/>
        <w:textAlignment w:val="baseline"/>
        <w:outlineLvl w:val="3"/>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5"/>
          <w:szCs w:val="15"/>
          <w:u w:val="none"/>
          <w:shd w:val="clear"/>
          <w:vertAlign w:val="baseline"/>
          <w:lang w:eastAsia="en-US"/>
        </w:rPr>
        <w:t>五、争议解决</w:t>
      </w:r>
    </w:p>
    <w:p w14:paraId="4454666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4" w:beforeAutospacing="0" w:after="0" w:afterAutospacing="0" w:line="264" w:lineRule="auto"/>
        <w:ind w:left="0" w:right="78" w:firstLine="468"/>
        <w:contextualSpacing w:val="0"/>
        <w:jc w:val="both"/>
        <w:textAlignment w:val="baseline"/>
        <w:outlineLvl w:val="9"/>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甲乙双方因履行本协议或与本协议有关的活动而产生的一切争议，应首先本着诚实信用原则通过友好协商</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解决；不能协商解决的，由甲方所在地人民法院诉讼解决。本协议适用中华人民共和国（为各</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项理财产品销售</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文件之目的，不包括香港特别行政区、澳门特别行政区和</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台湾地区）法律。</w:t>
      </w:r>
    </w:p>
    <w:p w14:paraId="3E4FF33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3" w:beforeAutospacing="0" w:after="0" w:afterAutospacing="0" w:line="264" w:lineRule="auto"/>
        <w:ind w:left="1" w:right="33" w:firstLine="43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六、</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本协议未尽事宜，以《理财产品说明书》《理财产品风险揭示书》《理财</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产品销售协议书》及《投资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者权益须知》等销售文件的内容为准。</w:t>
      </w:r>
    </w:p>
    <w:p w14:paraId="7DC8DC6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64"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val="en-US" w:eastAsia="en-US" w:bidi="ar-SA"/>
        </w:rPr>
      </w:pPr>
    </w:p>
    <w:p w14:paraId="70F4667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72" w:beforeAutospacing="0" w:after="0" w:afterAutospacing="0" w:line="264" w:lineRule="auto"/>
        <w:ind w:left="26" w:right="0" w:firstLine="41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请投资者在购买本理财产品前认真阅读以上条款，尤其是加粗的条款。如果投资者不同意本协议的任何</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内容，或者无法准确理解相关条款的解释，请不要进行后续操作。</w:t>
      </w:r>
    </w:p>
    <w:p w14:paraId="479F1A62">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64" w:lineRule="auto"/>
        <w:ind w:left="445"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（以下无正文）</w:t>
      </w:r>
    </w:p>
    <w:p w14:paraId="5964A9E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64"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val="en-US" w:eastAsia="en-US" w:bidi="ar-SA"/>
        </w:rPr>
      </w:pPr>
    </w:p>
    <w:p w14:paraId="01AD1C45">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98"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val="en-US" w:eastAsia="en-US" w:bidi="ar-SA"/>
        </w:rPr>
      </w:pPr>
    </w:p>
    <w:p w14:paraId="7FA9BE5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72" w:beforeAutospacing="0" w:after="0" w:afterAutospacing="0" w:line="22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个人投资者（如适用</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机构投资者（如适用</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w:t>
      </w:r>
    </w:p>
    <w:p w14:paraId="31825B1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5" w:beforeAutospacing="0" w:after="0" w:afterAutospacing="0" w:line="22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个人投资者</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5"/>
          <w:szCs w:val="15"/>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5"/>
          <w:szCs w:val="15"/>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签名或盖章）</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机构投资者</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5"/>
          <w:szCs w:val="15"/>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5"/>
          <w:szCs w:val="15"/>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公章或合同专用章）</w:t>
      </w:r>
    </w:p>
    <w:p w14:paraId="1608F0E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6" w:beforeAutospacing="0" w:after="0" w:afterAutospacing="0" w:line="220" w:lineRule="auto"/>
        <w:ind w:left="32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年  月</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日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 xml:space="preserve">     法定代表人或授权代理人</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5"/>
          <w:szCs w:val="15"/>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签名或盖章）</w:t>
      </w:r>
    </w:p>
    <w:p w14:paraId="371519FE">
      <w:pPr>
        <w:keepNext w:val="0"/>
        <w:keepLines w:val="0"/>
        <w:pageBreakBefore w:val="0"/>
        <w:suppressLineNumbers w:val="0"/>
        <w:pBdr>
          <w:top w:val="none" w:sz="0" w:space="0"/>
          <w:left w:val="none" w:sz="0" w:space="0"/>
          <w:bottom w:val="none" w:sz="0" w:space="0"/>
          <w:right w:val="none" w:sz="0" w:space="0"/>
        </w:pBdr>
        <w:shd w:val="clear"/>
        <w:suppressAutoHyphens/>
        <w:kinsoku/>
        <w:wordWrap/>
        <w:overflowPunct/>
        <w:topLinePunct w:val="0"/>
        <w:autoSpaceDE/>
        <w:autoSpaceDN/>
        <w:bidi w:val="0"/>
        <w:adjustRightInd/>
        <w:snapToGrid/>
        <w:spacing w:before="0" w:beforeAutospacing="0" w:after="0" w:afterAutospacing="0" w:line="240" w:lineRule="auto"/>
        <w:ind w:left="0" w:right="0" w:firstLine="0"/>
        <w:contextualSpacing w:val="0"/>
        <w:textAlignment w:val="auto"/>
        <w:outlineLvl w:val="9"/>
        <w:rPr>
          <w:rFonts w:ascii="Calibri" w:hAnsi="Calibri" w:eastAsia="宋体"/>
          <w:b w:val="0"/>
          <w:i w:val="0"/>
          <w:caps w:val="0"/>
          <w:smallCaps w:val="0"/>
          <w:strike w:val="0"/>
          <w:dstrike w:val="0"/>
          <w:snapToGrid/>
          <w:vanish w:val="0"/>
          <w:spacing w:val="0"/>
          <w:w w:val="100"/>
          <w:position w:val="0"/>
          <w:szCs w:val="24"/>
          <w:u w:val="none"/>
          <w:shd w:val="clear"/>
          <w:vertAlign w:val="baseline"/>
        </w:rPr>
      </w:pP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5"/>
          <w:szCs w:val="15"/>
          <w:u w:val="none"/>
          <w:shd w:val="clear"/>
          <w:vertAlign w:val="baseline"/>
          <w:lang w:eastAsia="en-US"/>
        </w:rPr>
        <w:t>年</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5"/>
          <w:szCs w:val="15"/>
          <w:u w:val="none"/>
          <w:shd w:val="clear"/>
          <w:vertAlign w:val="baseline"/>
          <w:lang w:eastAsia="en-US"/>
        </w:rPr>
        <w:t>月</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5"/>
          <w:szCs w:val="15"/>
          <w:u w:val="none"/>
          <w:shd w:val="clear"/>
          <w:vertAlign w:val="baseline"/>
          <w:lang w:val="en-US" w:eastAsia="zh-CN"/>
        </w:rPr>
        <w:t xml:space="preserve"> 日</w:t>
      </w:r>
    </w:p>
    <w:p w14:paraId="720D65A7">
      <w:pPr>
        <w:rPr>
          <w:rFonts w:hint="eastAsia"/>
          <w:lang w:val="en-US" w:eastAsia="zh-CN"/>
        </w:rPr>
      </w:pPr>
      <w:bookmarkStart w:id="0" w:name="_GoBack"/>
      <w:bookmarkEnd w:id="0"/>
    </w:p>
    <w:sectPr>
      <w:footerReference r:id="rId11" w:type="default"/>
      <w:pgSz w:w="11906" w:h="16839"/>
      <w:pgMar w:top="798" w:right="681" w:bottom="1066" w:left="728" w:header="0" w:footer="812"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421DFA74-0A93-4F24-9C30-1F6C665F9727}"/>
  </w:font>
  <w:font w:name="黑体">
    <w:panose1 w:val="02010609060101010101"/>
    <w:charset w:val="86"/>
    <w:family w:val="auto"/>
    <w:pitch w:val="default"/>
    <w:sig w:usb0="800002BF" w:usb1="38CF7CFA" w:usb2="00000016" w:usb3="00000000" w:csb0="00040001" w:csb1="00000000"/>
    <w:embedRegular r:id="rId2" w:fontKey="{C15A879F-CC6E-45D9-92D0-DE98BC0E385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C0BE1F6E-FBBA-4B91-85D8-32994C828B08}"/>
  </w:font>
  <w:font w:name="方正黑体_GBK">
    <w:panose1 w:val="02010600010101010101"/>
    <w:charset w:val="86"/>
    <w:family w:val="auto"/>
    <w:pitch w:val="default"/>
    <w:sig w:usb0="00000001" w:usb1="080E0000" w:usb2="00000000" w:usb3="00000000" w:csb0="00040000" w:csb1="00000000"/>
    <w:embedRegular r:id="rId4" w:fontKey="{4824E939-AF7D-4055-AEDA-34A5A9560AC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DB36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6" w:lineRule="exact"/>
      <w:ind w:left="4013" w:right="0" w:firstLine="0"/>
      <w:contextualSpacing w:val="0"/>
      <w:jc w:val="left"/>
      <w:textAlignment w:val="baseline"/>
      <w:outlineLvl w:val="9"/>
      <w:rPr>
        <w:rFonts w:ascii="Calibri" w:hAnsi="Calibri" w:eastAsia="Calibri" w:cs="Calibri"/>
        <w:b w:val="0"/>
        <w:i w:val="0"/>
        <w:caps w:val="0"/>
        <w:smallCaps w:val="0"/>
        <w:strike w:val="0"/>
        <w:dstrike w:val="0"/>
        <w:snapToGrid w:val="0"/>
        <w:vanish w:val="0"/>
        <w:color w:val="000000"/>
        <w:spacing w:val="0"/>
        <w:w w:val="100"/>
        <w:kern w:val="0"/>
        <w:position w:val="0"/>
        <w:sz w:val="18"/>
        <w:szCs w:val="18"/>
        <w:u w:val="none"/>
        <w:shd w:val="clear"/>
        <w:vertAlign w:val="baseline"/>
        <w:lang w:eastAsia="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086D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6" w:lineRule="exact"/>
      <w:ind w:left="4008" w:right="0" w:firstLine="0"/>
      <w:contextualSpacing w:val="0"/>
      <w:jc w:val="left"/>
      <w:textAlignment w:val="baseline"/>
      <w:outlineLvl w:val="9"/>
      <w:rPr>
        <w:rFonts w:ascii="Calibri" w:hAnsi="Calibri" w:eastAsia="Calibri" w:cs="Calibri"/>
        <w:b w:val="0"/>
        <w:i w:val="0"/>
        <w:caps w:val="0"/>
        <w:smallCaps w:val="0"/>
        <w:strike w:val="0"/>
        <w:dstrike w:val="0"/>
        <w:snapToGrid w:val="0"/>
        <w:vanish w:val="0"/>
        <w:color w:val="000000"/>
        <w:spacing w:val="0"/>
        <w:w w:val="100"/>
        <w:kern w:val="0"/>
        <w:position w:val="0"/>
        <w:sz w:val="18"/>
        <w:szCs w:val="18"/>
        <w:u w:val="none"/>
        <w:shd w:val="clear"/>
        <w:vertAlign w:val="baseline"/>
        <w:lang w:eastAsia="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6848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3" w:lineRule="exact"/>
      <w:ind w:left="4013" w:right="0" w:firstLine="0"/>
      <w:contextualSpacing w:val="0"/>
      <w:jc w:val="left"/>
      <w:textAlignment w:val="baseline"/>
      <w:outlineLvl w:val="9"/>
      <w:rPr>
        <w:rFonts w:ascii="Calibri" w:hAnsi="Calibri" w:eastAsia="Calibri" w:cs="Calibri"/>
        <w:b w:val="0"/>
        <w:i w:val="0"/>
        <w:caps w:val="0"/>
        <w:smallCaps w:val="0"/>
        <w:strike w:val="0"/>
        <w:dstrike w:val="0"/>
        <w:snapToGrid w:val="0"/>
        <w:vanish w:val="0"/>
        <w:color w:val="000000"/>
        <w:spacing w:val="0"/>
        <w:w w:val="100"/>
        <w:kern w:val="0"/>
        <w:position w:val="0"/>
        <w:sz w:val="18"/>
        <w:szCs w:val="18"/>
        <w:u w:val="none"/>
        <w:shd w:val="clear"/>
        <w:vertAlign w:val="baseline"/>
        <w:lang w:eastAsia="en-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AFDE7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3" w:lineRule="exact"/>
      <w:ind w:left="5069" w:right="0" w:firstLine="0"/>
      <w:contextualSpacing w:val="0"/>
      <w:jc w:val="left"/>
      <w:textAlignment w:val="baseline"/>
      <w:outlineLvl w:val="9"/>
      <w:rPr>
        <w:rFonts w:ascii="Calibri" w:hAnsi="Calibri" w:eastAsia="Calibri" w:cs="Calibri"/>
        <w:b w:val="0"/>
        <w:i w:val="0"/>
        <w:caps w:val="0"/>
        <w:smallCaps w:val="0"/>
        <w:strike w:val="0"/>
        <w:dstrike w:val="0"/>
        <w:snapToGrid w:val="0"/>
        <w:vanish w:val="0"/>
        <w:color w:val="000000"/>
        <w:spacing w:val="0"/>
        <w:w w:val="100"/>
        <w:kern w:val="0"/>
        <w:position w:val="0"/>
        <w:sz w:val="18"/>
        <w:szCs w:val="18"/>
        <w:u w:val="none"/>
        <w:shd w:val="clear"/>
        <w:vertAlign w:val="baseline"/>
        <w:lang w:eastAsia="en-U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BF2DD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3" w:lineRule="exact"/>
      <w:ind w:left="5069" w:right="0" w:firstLine="0"/>
      <w:contextualSpacing w:val="0"/>
      <w:jc w:val="left"/>
      <w:textAlignment w:val="baseline"/>
      <w:outlineLvl w:val="9"/>
      <w:rPr>
        <w:rFonts w:ascii="Calibri" w:hAnsi="Calibri" w:eastAsia="Calibri" w:cs="Calibri"/>
        <w:b w:val="0"/>
        <w:i w:val="0"/>
        <w:caps w:val="0"/>
        <w:smallCaps w:val="0"/>
        <w:strike w:val="0"/>
        <w:dstrike w:val="0"/>
        <w:snapToGrid w:val="0"/>
        <w:vanish w:val="0"/>
        <w:color w:val="000000"/>
        <w:spacing w:val="0"/>
        <w:w w:val="100"/>
        <w:kern w:val="0"/>
        <w:position w:val="0"/>
        <w:sz w:val="18"/>
        <w:szCs w:val="18"/>
        <w:u w:val="none"/>
        <w:shd w:val="clear"/>
        <w:vertAlign w:val="baseline"/>
        <w:lang w:eastAsia="en-US"/>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5162F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3" w:lineRule="exact"/>
      <w:ind w:left="5063" w:right="0" w:firstLine="0"/>
      <w:contextualSpacing w:val="0"/>
      <w:jc w:val="left"/>
      <w:textAlignment w:val="baseline"/>
      <w:outlineLvl w:val="9"/>
      <w:rPr>
        <w:rFonts w:ascii="Calibri" w:hAnsi="Calibri" w:eastAsia="Calibri" w:cs="Calibri"/>
        <w:b w:val="0"/>
        <w:i w:val="0"/>
        <w:caps w:val="0"/>
        <w:smallCaps w:val="0"/>
        <w:strike w:val="0"/>
        <w:dstrike w:val="0"/>
        <w:snapToGrid w:val="0"/>
        <w:vanish w:val="0"/>
        <w:color w:val="000000"/>
        <w:spacing w:val="0"/>
        <w:w w:val="100"/>
        <w:kern w:val="0"/>
        <w:position w:val="0"/>
        <w:sz w:val="18"/>
        <w:szCs w:val="18"/>
        <w:u w:val="none"/>
        <w:shd w:val="clear"/>
        <w:vertAlign w:val="baseline"/>
        <w:lang w:eastAsia="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DD4C2">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61B2232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qFormat/>
    <w:uiPriority w:val="0"/>
    <w:rPr>
      <w:b/>
    </w:rPr>
  </w:style>
  <w:style w:type="paragraph" w:customStyle="1" w:styleId="15">
    <w:name w:val="Normal45badfe8"/>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623fb681"/>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1ea173ca"/>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1b315dad"/>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8bce3fb8"/>
    <w:qFormat/>
    <w:uiPriority w:val="0"/>
  </w:style>
  <w:style w:type="paragraph" w:customStyle="1" w:styleId="20">
    <w:name w:val="toc 125d79b5c"/>
    <w:basedOn w:val="15"/>
    <w:next w:val="1"/>
    <w:autoRedefine/>
    <w:uiPriority w:val="0"/>
  </w:style>
  <w:style w:type="paragraph" w:customStyle="1" w:styleId="21">
    <w:name w:val="toc 222da681a"/>
    <w:basedOn w:val="15"/>
    <w:next w:val="1"/>
    <w:autoRedefine/>
    <w:qFormat/>
    <w:uiPriority w:val="0"/>
    <w:pPr>
      <w:ind w:left="420"/>
    </w:pPr>
  </w:style>
  <w:style w:type="paragraph" w:customStyle="1" w:styleId="22">
    <w:name w:val="toc 3c857a665"/>
    <w:basedOn w:val="15"/>
    <w:next w:val="1"/>
    <w:autoRedefine/>
    <w:qFormat/>
    <w:uiPriority w:val="0"/>
    <w:pPr>
      <w:ind w:left="840"/>
    </w:pPr>
  </w:style>
  <w:style w:type="paragraph" w:customStyle="1" w:styleId="23">
    <w:name w:val="toc 4c9164bc3"/>
    <w:basedOn w:val="15"/>
    <w:next w:val="1"/>
    <w:autoRedefine/>
    <w:qFormat/>
    <w:uiPriority w:val="0"/>
    <w:pPr>
      <w:ind w:left="1260"/>
    </w:pPr>
  </w:style>
  <w:style w:type="paragraph" w:customStyle="1" w:styleId="24">
    <w:name w:val="toc 52eefc19b"/>
    <w:basedOn w:val="15"/>
    <w:next w:val="1"/>
    <w:autoRedefine/>
    <w:qFormat/>
    <w:uiPriority w:val="0"/>
    <w:pPr>
      <w:ind w:left="1680"/>
    </w:pPr>
  </w:style>
  <w:style w:type="paragraph" w:customStyle="1" w:styleId="25">
    <w:name w:val="headereb8bed4f"/>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3431693a"/>
    <w:basedOn w:val="15"/>
    <w:qFormat/>
    <w:uiPriority w:val="0"/>
    <w:pPr>
      <w:tabs>
        <w:tab w:val="center" w:pos="4153"/>
        <w:tab w:val="right" w:pos="8307"/>
      </w:tabs>
      <w:adjustRightInd/>
      <w:snapToGrid w:val="0"/>
      <w:contextualSpacing w:val="0"/>
      <w:jc w:val="left"/>
    </w:pPr>
    <w:rPr>
      <w:sz w:val="18"/>
    </w:rPr>
  </w:style>
  <w:style w:type="character" w:customStyle="1" w:styleId="27">
    <w:name w:val="Strongc3718961"/>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7f5593e6"/>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5bebb70f"/>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413f82c3"/>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bb0a8dfb"/>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655c52c0"/>
    <w:uiPriority w:val="0"/>
  </w:style>
  <w:style w:type="paragraph" w:customStyle="1" w:styleId="34">
    <w:name w:val="Normal Indente81d7f19"/>
    <w:basedOn w:val="29"/>
    <w:uiPriority w:val="0"/>
    <w:pPr>
      <w:ind w:firstLine="200" w:firstLineChars="200"/>
    </w:pPr>
  </w:style>
  <w:style w:type="paragraph" w:customStyle="1" w:styleId="35">
    <w:name w:val="toc 52f15c174"/>
    <w:basedOn w:val="29"/>
    <w:next w:val="1"/>
    <w:uiPriority w:val="0"/>
    <w:pPr>
      <w:ind w:left="1680"/>
    </w:pPr>
  </w:style>
  <w:style w:type="paragraph" w:customStyle="1" w:styleId="36">
    <w:name w:val="toc 3da974e3d"/>
    <w:basedOn w:val="29"/>
    <w:next w:val="1"/>
    <w:uiPriority w:val="0"/>
    <w:pPr>
      <w:ind w:left="840"/>
    </w:pPr>
  </w:style>
  <w:style w:type="paragraph" w:customStyle="1" w:styleId="37">
    <w:name w:val="footer09c50f38"/>
    <w:basedOn w:val="29"/>
    <w:qFormat/>
    <w:uiPriority w:val="0"/>
    <w:pPr>
      <w:tabs>
        <w:tab w:val="center" w:pos="4153"/>
        <w:tab w:val="right" w:pos="8307"/>
      </w:tabs>
      <w:adjustRightInd/>
      <w:snapToGrid w:val="0"/>
      <w:contextualSpacing w:val="0"/>
      <w:jc w:val="left"/>
    </w:pPr>
    <w:rPr>
      <w:sz w:val="18"/>
    </w:rPr>
  </w:style>
  <w:style w:type="paragraph" w:customStyle="1" w:styleId="38">
    <w:name w:val="headeraf68a73a"/>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f88dfee5"/>
    <w:basedOn w:val="29"/>
    <w:next w:val="1"/>
    <w:uiPriority w:val="0"/>
  </w:style>
  <w:style w:type="paragraph" w:customStyle="1" w:styleId="40">
    <w:name w:val="toc 4533b0565"/>
    <w:basedOn w:val="29"/>
    <w:next w:val="1"/>
    <w:uiPriority w:val="0"/>
    <w:pPr>
      <w:ind w:left="1260"/>
    </w:pPr>
  </w:style>
  <w:style w:type="paragraph" w:customStyle="1" w:styleId="41">
    <w:name w:val="toc 25d7c5bac"/>
    <w:basedOn w:val="29"/>
    <w:next w:val="1"/>
    <w:uiPriority w:val="0"/>
    <w:pPr>
      <w:ind w:left="420"/>
    </w:pPr>
  </w:style>
  <w:style w:type="paragraph" w:customStyle="1" w:styleId="42">
    <w:name w:val="Normal (Web)88a070ac"/>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52b304df52b304df"/>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03e9158d03e9158d"/>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0ac8e4650ac8e465"/>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33eef26833eef268"/>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deda149bdeda149b"/>
    <w:qFormat/>
    <w:uiPriority w:val="0"/>
  </w:style>
  <w:style w:type="paragraph" w:customStyle="1" w:styleId="49">
    <w:name w:val="引文目录1bb038071bb038071"/>
    <w:basedOn w:val="44"/>
    <w:next w:val="1"/>
    <w:uiPriority w:val="0"/>
    <w:pPr>
      <w:ind w:left="200" w:leftChars="200"/>
    </w:pPr>
  </w:style>
  <w:style w:type="paragraph" w:customStyle="1" w:styleId="50">
    <w:name w:val="toc 599617bfd99617bfd"/>
    <w:basedOn w:val="44"/>
    <w:next w:val="1"/>
    <w:uiPriority w:val="0"/>
    <w:pPr>
      <w:ind w:left="1680"/>
    </w:pPr>
  </w:style>
  <w:style w:type="paragraph" w:customStyle="1" w:styleId="51">
    <w:name w:val="toc 3b4b98c4cb4b98c4c"/>
    <w:basedOn w:val="44"/>
    <w:next w:val="1"/>
    <w:uiPriority w:val="0"/>
    <w:pPr>
      <w:ind w:left="840"/>
    </w:pPr>
  </w:style>
  <w:style w:type="paragraph" w:customStyle="1" w:styleId="52">
    <w:name w:val="footer3970f1d83970f1d8"/>
    <w:basedOn w:val="44"/>
    <w:qFormat/>
    <w:uiPriority w:val="0"/>
    <w:pPr>
      <w:tabs>
        <w:tab w:val="center" w:pos="4153"/>
        <w:tab w:val="right" w:pos="8307"/>
      </w:tabs>
      <w:adjustRightInd/>
      <w:snapToGrid w:val="0"/>
      <w:contextualSpacing w:val="0"/>
      <w:jc w:val="left"/>
    </w:pPr>
    <w:rPr>
      <w:sz w:val="18"/>
    </w:rPr>
  </w:style>
  <w:style w:type="paragraph" w:customStyle="1" w:styleId="53">
    <w:name w:val="headerbed9a5e1bed9a5e1"/>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d4499151d4499151"/>
    <w:basedOn w:val="44"/>
    <w:next w:val="1"/>
    <w:qFormat/>
    <w:uiPriority w:val="0"/>
  </w:style>
  <w:style w:type="paragraph" w:customStyle="1" w:styleId="55">
    <w:name w:val="toc 49ef46f2a9ef46f2a"/>
    <w:basedOn w:val="44"/>
    <w:next w:val="1"/>
    <w:uiPriority w:val="0"/>
    <w:pPr>
      <w:ind w:left="1260"/>
    </w:pPr>
  </w:style>
  <w:style w:type="paragraph" w:customStyle="1" w:styleId="56">
    <w:name w:val="toc 2277189b2277189b2"/>
    <w:basedOn w:val="44"/>
    <w:next w:val="1"/>
    <w:uiPriority w:val="0"/>
    <w:pPr>
      <w:ind w:left="420"/>
    </w:pPr>
  </w:style>
  <w:style w:type="paragraph" w:customStyle="1" w:styleId="57">
    <w:name w:val="列出段落15b852c4d5b852c4d"/>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table" w:customStyle="1" w:styleId="5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24</Pages>
  <Words>25596</Words>
  <Characters>26365</Characters>
  <Lines>77</Lines>
  <Paragraphs>27</Paragraphs>
  <TotalTime>0</TotalTime>
  <ScaleCrop>false</ScaleCrop>
  <LinksUpToDate>false</LinksUpToDate>
  <CharactersWithSpaces>26557</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He.TT</cp:lastModifiedBy>
  <dcterms:modified xsi:type="dcterms:W3CDTF">2025-10-25T03:47:37Z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02AEF6DED8204361AEB85E71A6BDE641</vt:lpwstr>
  </property>
  <property fmtid="{D5CDD505-2E9C-101B-9397-08002B2CF9AE}" pid="4" name="KSOTemplateDocerSaveRecord">
    <vt:lpwstr>eyJoZGlkIjoiZmM2N2ZhZTRmZmYyMmE5Mjg5NWRiZmQ0NmFmZWNjNTEiLCJ1c2VySWQiOiIzNzgzMTQ0NjYifQ==</vt:lpwstr>
  </property>
</Properties>
</file>